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8A9" w:rsidRPr="000F3443" w:rsidRDefault="00AE38A9" w:rsidP="00AE38A9">
      <w:pPr>
        <w:jc w:val="right"/>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ED4641" w:rsidRDefault="003407F1"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3407F1">
        <w:rPr>
          <w:rFonts w:ascii="Times New Roman" w:hAnsi="Times New Roman"/>
          <w:sz w:val="24"/>
          <w:szCs w:val="24"/>
        </w:rPr>
        <w:t xml:space="preserve">Директор по управлению имущественным комплексом </w:t>
      </w:r>
    </w:p>
    <w:p w:rsidR="00ED4641" w:rsidRDefault="00ED4641"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Pr>
          <w:rFonts w:ascii="Times New Roman" w:hAnsi="Times New Roman"/>
          <w:sz w:val="24"/>
          <w:szCs w:val="24"/>
        </w:rPr>
        <w:t>Акционерного общества</w:t>
      </w:r>
    </w:p>
    <w:p w:rsidR="00AE38A9"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AE38A9">
        <w:rPr>
          <w:rFonts w:ascii="Times New Roman" w:hAnsi="Times New Roman"/>
          <w:sz w:val="24"/>
          <w:szCs w:val="24"/>
        </w:rPr>
        <w:t>«Научно-исследовательский центр электронной вычислительной техники»</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AE38A9">
        <w:rPr>
          <w:rFonts w:ascii="Times New Roman" w:hAnsi="Times New Roman"/>
          <w:sz w:val="24"/>
          <w:szCs w:val="24"/>
        </w:rPr>
        <w:t xml:space="preserve"> </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sz w:val="24"/>
          <w:szCs w:val="24"/>
          <w:lang w:eastAsia="ru-RU"/>
        </w:rPr>
        <w:t>_______________</w:t>
      </w:r>
      <w:r w:rsidRPr="00816D5D">
        <w:t xml:space="preserve"> </w:t>
      </w:r>
      <w:proofErr w:type="spellStart"/>
      <w:r w:rsidR="003407F1">
        <w:rPr>
          <w:rFonts w:ascii="Times New Roman" w:hAnsi="Times New Roman" w:cs="Times New Roman"/>
          <w:b/>
          <w:sz w:val="24"/>
          <w:szCs w:val="24"/>
        </w:rPr>
        <w:t>Рубанов</w:t>
      </w:r>
      <w:proofErr w:type="spellEnd"/>
      <w:r w:rsidR="003407F1">
        <w:rPr>
          <w:rFonts w:ascii="Times New Roman" w:hAnsi="Times New Roman" w:cs="Times New Roman"/>
          <w:b/>
          <w:sz w:val="24"/>
          <w:szCs w:val="24"/>
        </w:rPr>
        <w:t xml:space="preserve"> С.В.</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AE38A9" w:rsidRPr="00A64706"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b/>
          <w:sz w:val="24"/>
          <w:szCs w:val="24"/>
          <w:lang w:eastAsia="ru-RU"/>
        </w:rPr>
        <w:t>«</w:t>
      </w:r>
      <w:r w:rsidR="000F0B49">
        <w:rPr>
          <w:rFonts w:ascii="Times New Roman" w:eastAsia="Times New Roman" w:hAnsi="Times New Roman" w:cs="Times New Roman"/>
          <w:b/>
          <w:sz w:val="24"/>
          <w:szCs w:val="24"/>
          <w:lang w:eastAsia="ru-RU"/>
        </w:rPr>
        <w:t>0</w:t>
      </w:r>
      <w:r w:rsidR="00435606">
        <w:rPr>
          <w:rFonts w:ascii="Times New Roman" w:eastAsia="Times New Roman" w:hAnsi="Times New Roman" w:cs="Times New Roman"/>
          <w:b/>
          <w:sz w:val="24"/>
          <w:szCs w:val="24"/>
          <w:lang w:eastAsia="ru-RU"/>
        </w:rPr>
        <w:t>3</w:t>
      </w:r>
      <w:r w:rsidR="00707D89">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435606">
        <w:rPr>
          <w:rFonts w:ascii="Times New Roman" w:eastAsia="Times New Roman" w:hAnsi="Times New Roman" w:cs="Times New Roman"/>
          <w:b/>
          <w:sz w:val="24"/>
          <w:szCs w:val="24"/>
          <w:lang w:eastAsia="ru-RU"/>
        </w:rPr>
        <w:t>сентября</w:t>
      </w:r>
      <w:r w:rsidR="004221AB">
        <w:rPr>
          <w:rFonts w:ascii="Times New Roman" w:eastAsia="Times New Roman" w:hAnsi="Times New Roman" w:cs="Times New Roman"/>
          <w:b/>
          <w:sz w:val="24"/>
          <w:szCs w:val="24"/>
          <w:lang w:eastAsia="ru-RU"/>
        </w:rPr>
        <w:t xml:space="preserve"> </w:t>
      </w:r>
      <w:r w:rsidRPr="00816D5D">
        <w:rPr>
          <w:rFonts w:ascii="Times New Roman" w:eastAsia="Times New Roman" w:hAnsi="Times New Roman" w:cs="Times New Roman"/>
          <w:b/>
          <w:sz w:val="24"/>
          <w:szCs w:val="24"/>
          <w:lang w:eastAsia="ru-RU"/>
        </w:rPr>
        <w:t>20</w:t>
      </w:r>
      <w:r w:rsidR="00CB0272">
        <w:rPr>
          <w:rFonts w:ascii="Times New Roman" w:eastAsia="Times New Roman" w:hAnsi="Times New Roman" w:cs="Times New Roman"/>
          <w:b/>
          <w:sz w:val="24"/>
          <w:szCs w:val="24"/>
          <w:lang w:eastAsia="ru-RU"/>
        </w:rPr>
        <w:t>2</w:t>
      </w:r>
      <w:r w:rsidR="00EE670A">
        <w:rPr>
          <w:rFonts w:ascii="Times New Roman" w:eastAsia="Times New Roman" w:hAnsi="Times New Roman" w:cs="Times New Roman"/>
          <w:b/>
          <w:sz w:val="24"/>
          <w:szCs w:val="24"/>
          <w:lang w:eastAsia="ru-RU"/>
        </w:rPr>
        <w:t>4</w:t>
      </w:r>
      <w:r w:rsidRPr="00816D5D">
        <w:rPr>
          <w:rFonts w:ascii="Times New Roman" w:eastAsia="Times New Roman" w:hAnsi="Times New Roman" w:cs="Times New Roman"/>
          <w:b/>
          <w:sz w:val="24"/>
          <w:szCs w:val="24"/>
          <w:lang w:eastAsia="ru-RU"/>
        </w:rPr>
        <w:t xml:space="preserve"> г.</w:t>
      </w:r>
    </w:p>
    <w:p w:rsidR="00AE38A9" w:rsidRPr="002126D9" w:rsidRDefault="00AE38A9" w:rsidP="00AE38A9">
      <w:pPr>
        <w:spacing w:before="100" w:beforeAutospacing="1" w:after="0" w:line="240" w:lineRule="auto"/>
        <w:ind w:left="5529"/>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after="0" w:line="360" w:lineRule="auto"/>
        <w:jc w:val="center"/>
        <w:rPr>
          <w:rFonts w:ascii="Times New Roman" w:eastAsia="Times New Roman" w:hAnsi="Times New Roman" w:cs="Times New Roman"/>
          <w:b/>
          <w:color w:val="000000"/>
          <w:sz w:val="24"/>
          <w:szCs w:val="24"/>
          <w:lang w:eastAsia="ru-RU"/>
        </w:rPr>
      </w:pP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r w:rsidRPr="00031082">
        <w:rPr>
          <w:rFonts w:ascii="Times New Roman" w:eastAsia="Times New Roman" w:hAnsi="Times New Roman" w:cs="Times New Roman"/>
          <w:b/>
          <w:color w:val="000000"/>
          <w:sz w:val="28"/>
          <w:szCs w:val="28"/>
          <w:lang w:eastAsia="ru-RU"/>
        </w:rPr>
        <w:t>АУКЦИОННАЯ ДОКУМЕНТАЦИЯ</w:t>
      </w:r>
      <w:r w:rsidR="00CB0272">
        <w:rPr>
          <w:rFonts w:ascii="Times New Roman" w:eastAsia="Times New Roman" w:hAnsi="Times New Roman" w:cs="Times New Roman"/>
          <w:b/>
          <w:color w:val="000000"/>
          <w:sz w:val="28"/>
          <w:szCs w:val="28"/>
          <w:lang w:eastAsia="ru-RU"/>
        </w:rPr>
        <w:t>№</w:t>
      </w:r>
      <w:r w:rsidR="00481069">
        <w:rPr>
          <w:rFonts w:ascii="Times New Roman" w:eastAsia="Times New Roman" w:hAnsi="Times New Roman" w:cs="Times New Roman"/>
          <w:b/>
          <w:color w:val="000000"/>
          <w:sz w:val="28"/>
          <w:szCs w:val="28"/>
          <w:lang w:eastAsia="ru-RU"/>
        </w:rPr>
        <w:t>00</w:t>
      </w:r>
      <w:r w:rsidR="00435606">
        <w:rPr>
          <w:rFonts w:ascii="Times New Roman" w:eastAsia="Times New Roman" w:hAnsi="Times New Roman" w:cs="Times New Roman"/>
          <w:b/>
          <w:color w:val="000000"/>
          <w:sz w:val="28"/>
          <w:szCs w:val="28"/>
          <w:lang w:eastAsia="ru-RU"/>
        </w:rPr>
        <w:t>3</w:t>
      </w:r>
      <w:r w:rsidR="00481069">
        <w:rPr>
          <w:rFonts w:ascii="Times New Roman" w:eastAsia="Times New Roman" w:hAnsi="Times New Roman" w:cs="Times New Roman"/>
          <w:b/>
          <w:color w:val="000000"/>
          <w:sz w:val="28"/>
          <w:szCs w:val="28"/>
          <w:lang w:eastAsia="ru-RU"/>
        </w:rPr>
        <w:t>/2</w:t>
      </w:r>
      <w:r w:rsidR="00EE670A">
        <w:rPr>
          <w:rFonts w:ascii="Times New Roman" w:eastAsia="Times New Roman" w:hAnsi="Times New Roman" w:cs="Times New Roman"/>
          <w:b/>
          <w:color w:val="000000"/>
          <w:sz w:val="28"/>
          <w:szCs w:val="28"/>
          <w:lang w:eastAsia="ru-RU"/>
        </w:rPr>
        <w:t>4</w:t>
      </w: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p>
    <w:p w:rsidR="00031082"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 xml:space="preserve">О проведении аукциона, открытого по составу участников </w:t>
      </w:r>
    </w:p>
    <w:p w:rsidR="00AE38A9"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и форме подачи предложений, на право заключения договоров аренды</w:t>
      </w:r>
      <w:r w:rsidR="0045228D">
        <w:rPr>
          <w:rFonts w:ascii="Times New Roman" w:eastAsia="Times New Roman" w:hAnsi="Times New Roman" w:cs="Times New Roman"/>
          <w:b/>
          <w:iCs/>
          <w:color w:val="000000"/>
          <w:sz w:val="28"/>
          <w:szCs w:val="28"/>
          <w:lang w:eastAsia="ru-RU"/>
        </w:rPr>
        <w:t xml:space="preserve"> объектов недвижимого имущества</w:t>
      </w:r>
      <w:r w:rsidRPr="00031082">
        <w:rPr>
          <w:rFonts w:ascii="Times New Roman" w:eastAsia="Times New Roman" w:hAnsi="Times New Roman" w:cs="Times New Roman"/>
          <w:b/>
          <w:iCs/>
          <w:color w:val="000000"/>
          <w:sz w:val="28"/>
          <w:szCs w:val="28"/>
          <w:lang w:eastAsia="ru-RU"/>
        </w:rPr>
        <w:t>, находящихся в собственности Акционерного общества «Научно-исследовательский центр электронной вычислительной техники»</w:t>
      </w:r>
    </w:p>
    <w:p w:rsidR="00242CD5" w:rsidRDefault="00D8518E" w:rsidP="00AE38A9">
      <w:pPr>
        <w:spacing w:after="0" w:line="276" w:lineRule="auto"/>
        <w:jc w:val="center"/>
        <w:rPr>
          <w:rFonts w:ascii="Times New Roman" w:eastAsia="Times New Roman" w:hAnsi="Times New Roman" w:cs="Times New Roman"/>
          <w:b/>
          <w:iCs/>
          <w:color w:val="000000"/>
          <w:sz w:val="28"/>
          <w:szCs w:val="28"/>
          <w:lang w:eastAsia="ru-RU"/>
        </w:rPr>
      </w:pPr>
      <w:r>
        <w:rPr>
          <w:rFonts w:ascii="Times New Roman" w:eastAsia="Times New Roman" w:hAnsi="Times New Roman" w:cs="Times New Roman"/>
          <w:b/>
          <w:iCs/>
          <w:color w:val="000000"/>
          <w:sz w:val="28"/>
          <w:szCs w:val="28"/>
          <w:lang w:eastAsia="ru-RU"/>
        </w:rPr>
        <w:t xml:space="preserve"> </w:t>
      </w:r>
    </w:p>
    <w:p w:rsidR="00242CD5" w:rsidRPr="00031082" w:rsidRDefault="00242CD5" w:rsidP="00AE38A9">
      <w:pPr>
        <w:spacing w:after="0" w:line="276" w:lineRule="auto"/>
        <w:jc w:val="center"/>
        <w:rPr>
          <w:sz w:val="28"/>
          <w:szCs w:val="28"/>
        </w:rPr>
      </w:pPr>
    </w:p>
    <w:p w:rsidR="00AE38A9" w:rsidRPr="007C08E4" w:rsidRDefault="00AE38A9" w:rsidP="00AE38A9">
      <w:pPr>
        <w:spacing w:after="0"/>
        <w:jc w:val="center"/>
        <w:rPr>
          <w:rFonts w:ascii="Times New Roman" w:eastAsia="Calibri" w:hAnsi="Times New Roman" w:cs="Times New Roman"/>
          <w:b/>
          <w:i/>
          <w:sz w:val="24"/>
          <w:szCs w:val="24"/>
          <w:u w:val="single"/>
        </w:rPr>
      </w:pPr>
      <w:r w:rsidRPr="007C08E4">
        <w:rPr>
          <w:rFonts w:ascii="Times New Roman" w:eastAsia="Calibri" w:hAnsi="Times New Roman" w:cs="Times New Roman"/>
          <w:b/>
          <w:i/>
          <w:sz w:val="24"/>
          <w:szCs w:val="24"/>
          <w:u w:val="single"/>
        </w:rPr>
        <w:t>(Аукцион проводится в составе</w:t>
      </w:r>
      <w:r w:rsidR="00281190" w:rsidRPr="007C08E4">
        <w:rPr>
          <w:rFonts w:ascii="Times New Roman" w:eastAsia="Calibri" w:hAnsi="Times New Roman" w:cs="Times New Roman"/>
          <w:b/>
          <w:i/>
          <w:sz w:val="24"/>
          <w:szCs w:val="24"/>
          <w:u w:val="single"/>
        </w:rPr>
        <w:t xml:space="preserve"> </w:t>
      </w:r>
      <w:r w:rsidR="00435606">
        <w:rPr>
          <w:rFonts w:ascii="Times New Roman" w:eastAsia="Calibri" w:hAnsi="Times New Roman" w:cs="Times New Roman"/>
          <w:b/>
          <w:i/>
          <w:sz w:val="24"/>
          <w:szCs w:val="24"/>
          <w:u w:val="single"/>
        </w:rPr>
        <w:t>1</w:t>
      </w:r>
      <w:r w:rsidR="00481069">
        <w:rPr>
          <w:rFonts w:ascii="Times New Roman" w:eastAsia="Calibri" w:hAnsi="Times New Roman" w:cs="Times New Roman"/>
          <w:b/>
          <w:i/>
          <w:sz w:val="24"/>
          <w:szCs w:val="24"/>
          <w:u w:val="single"/>
        </w:rPr>
        <w:t>(</w:t>
      </w:r>
      <w:r w:rsidR="00435606">
        <w:rPr>
          <w:rFonts w:ascii="Times New Roman" w:eastAsia="Calibri" w:hAnsi="Times New Roman" w:cs="Times New Roman"/>
          <w:b/>
          <w:i/>
          <w:sz w:val="24"/>
          <w:szCs w:val="24"/>
          <w:u w:val="single"/>
        </w:rPr>
        <w:t>одного</w:t>
      </w:r>
      <w:r w:rsidR="00281190" w:rsidRPr="007C08E4">
        <w:rPr>
          <w:rFonts w:ascii="Times New Roman" w:eastAsia="Calibri" w:hAnsi="Times New Roman" w:cs="Times New Roman"/>
          <w:b/>
          <w:i/>
          <w:sz w:val="24"/>
          <w:szCs w:val="24"/>
          <w:u w:val="single"/>
        </w:rPr>
        <w:t>)</w:t>
      </w:r>
      <w:r w:rsidRPr="007C08E4">
        <w:rPr>
          <w:rFonts w:ascii="Times New Roman" w:eastAsia="Calibri" w:hAnsi="Times New Roman" w:cs="Times New Roman"/>
          <w:b/>
          <w:i/>
          <w:sz w:val="24"/>
          <w:szCs w:val="24"/>
          <w:u w:val="single"/>
        </w:rPr>
        <w:t xml:space="preserve"> лот</w:t>
      </w:r>
      <w:r w:rsidR="00435606">
        <w:rPr>
          <w:rFonts w:ascii="Times New Roman" w:eastAsia="Calibri" w:hAnsi="Times New Roman" w:cs="Times New Roman"/>
          <w:b/>
          <w:i/>
          <w:sz w:val="24"/>
          <w:szCs w:val="24"/>
          <w:u w:val="single"/>
        </w:rPr>
        <w:t>а</w:t>
      </w:r>
      <w:r w:rsidRPr="007C08E4">
        <w:rPr>
          <w:rFonts w:ascii="Times New Roman" w:eastAsia="Calibri" w:hAnsi="Times New Roman" w:cs="Times New Roman"/>
          <w:b/>
          <w:i/>
          <w:sz w:val="24"/>
          <w:szCs w:val="24"/>
          <w:u w:val="single"/>
        </w:rPr>
        <w:t>)</w:t>
      </w: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CD240D" w:rsidRDefault="00AE38A9" w:rsidP="00AE38A9">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AE38A9" w:rsidRPr="00CD240D" w:rsidRDefault="00AE38A9" w:rsidP="00AE38A9">
      <w:pPr>
        <w:spacing w:after="0" w:line="240" w:lineRule="auto"/>
        <w:jc w:val="both"/>
        <w:rPr>
          <w:rFonts w:ascii="Times New Roman" w:hAnsi="Times New Roman" w:cs="Times New Roman"/>
          <w:sz w:val="24"/>
          <w:szCs w:val="24"/>
        </w:rPr>
      </w:pPr>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Pr="00AE38A9">
        <w:rPr>
          <w:rFonts w:ascii="Times New Roman" w:hAnsi="Times New Roman" w:cs="Times New Roman"/>
          <w:sz w:val="24"/>
          <w:szCs w:val="24"/>
        </w:rPr>
        <w:t>Акционерное общество «Научно-исследовательский центр электронной вычислительной техники»</w:t>
      </w:r>
      <w:r>
        <w:rPr>
          <w:rFonts w:ascii="Times New Roman" w:hAnsi="Times New Roman" w:cs="Times New Roman"/>
          <w:sz w:val="24"/>
          <w:szCs w:val="24"/>
        </w:rPr>
        <w:t>(АО «НИЦЭВТ»)</w:t>
      </w: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pStyle w:val="31"/>
        <w:spacing w:after="0"/>
        <w:ind w:left="0"/>
        <w:rPr>
          <w:sz w:val="24"/>
          <w:szCs w:val="24"/>
        </w:rPr>
      </w:pPr>
      <w:r w:rsidRPr="00CD240D">
        <w:rPr>
          <w:b/>
          <w:bCs/>
          <w:sz w:val="24"/>
          <w:szCs w:val="24"/>
        </w:rPr>
        <w:t xml:space="preserve">Специализированная организация: </w:t>
      </w:r>
      <w:r>
        <w:rPr>
          <w:sz w:val="24"/>
          <w:szCs w:val="24"/>
        </w:rPr>
        <w:t>Общество с ограниченной ответственностью «</w:t>
      </w:r>
      <w:r w:rsidR="000F0B49">
        <w:rPr>
          <w:sz w:val="24"/>
          <w:szCs w:val="24"/>
        </w:rPr>
        <w:t>БК Строй</w:t>
      </w:r>
      <w:r>
        <w:rPr>
          <w:sz w:val="24"/>
          <w:szCs w:val="24"/>
        </w:rPr>
        <w:t>»</w:t>
      </w:r>
    </w:p>
    <w:p w:rsidR="00AE38A9" w:rsidRPr="00CD240D" w:rsidRDefault="00AE38A9" w:rsidP="00AE38A9">
      <w:pPr>
        <w:pStyle w:val="31"/>
        <w:spacing w:after="0"/>
        <w:ind w:left="0"/>
        <w:rPr>
          <w:sz w:val="24"/>
          <w:szCs w:val="24"/>
        </w:rPr>
      </w:pPr>
      <w:r w:rsidRPr="00CD240D">
        <w:rPr>
          <w:sz w:val="24"/>
          <w:szCs w:val="24"/>
        </w:rPr>
        <w:t xml:space="preserve">  </w:t>
      </w: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Default="00AE38A9" w:rsidP="00AE38A9">
      <w:pPr>
        <w:spacing w:after="0" w:line="240" w:lineRule="auto"/>
        <w:jc w:val="center"/>
      </w:pPr>
      <w:r w:rsidRPr="00CD240D">
        <w:rPr>
          <w:rFonts w:ascii="Times New Roman" w:hAnsi="Times New Roman" w:cs="Times New Roman"/>
          <w:sz w:val="24"/>
          <w:szCs w:val="24"/>
        </w:rPr>
        <w:t xml:space="preserve">Москва, </w:t>
      </w:r>
      <w:r w:rsidRPr="00B063D6">
        <w:rPr>
          <w:rFonts w:ascii="Times New Roman" w:hAnsi="Times New Roman" w:cs="Times New Roman"/>
          <w:sz w:val="24"/>
          <w:szCs w:val="24"/>
        </w:rPr>
        <w:t>20</w:t>
      </w:r>
      <w:r w:rsidR="00CB0272">
        <w:rPr>
          <w:rFonts w:ascii="Times New Roman" w:hAnsi="Times New Roman" w:cs="Times New Roman"/>
          <w:sz w:val="24"/>
          <w:szCs w:val="24"/>
        </w:rPr>
        <w:t>2</w:t>
      </w:r>
      <w:r w:rsidR="00EE670A">
        <w:rPr>
          <w:rFonts w:ascii="Times New Roman" w:hAnsi="Times New Roman" w:cs="Times New Roman"/>
          <w:sz w:val="24"/>
          <w:szCs w:val="24"/>
        </w:rPr>
        <w:t>4</w:t>
      </w:r>
      <w:r w:rsidRPr="00B063D6">
        <w:rPr>
          <w:rFonts w:ascii="Times New Roman" w:hAnsi="Times New Roman" w:cs="Times New Roman"/>
          <w:sz w:val="24"/>
          <w:szCs w:val="24"/>
        </w:rPr>
        <w:t xml:space="preserve"> год</w:t>
      </w:r>
      <w:r>
        <w:br w:type="page"/>
      </w:r>
    </w:p>
    <w:p w:rsidR="00AE38A9" w:rsidRDefault="00AE38A9"/>
    <w:tbl>
      <w:tblPr>
        <w:tblStyle w:val="a4"/>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1"/>
        <w:gridCol w:w="6406"/>
        <w:gridCol w:w="978"/>
      </w:tblGrid>
      <w:tr w:rsidR="00183851" w:rsidTr="00ED4E9F">
        <w:trPr>
          <w:trHeight w:val="1101"/>
        </w:trPr>
        <w:tc>
          <w:tcPr>
            <w:tcW w:w="9332" w:type="dxa"/>
            <w:gridSpan w:val="3"/>
            <w:tcBorders>
              <w:bottom w:val="single" w:sz="4" w:space="0" w:color="auto"/>
            </w:tcBorders>
          </w:tcPr>
          <w:p w:rsidR="00183851" w:rsidRPr="00183851" w:rsidRDefault="006238F6" w:rsidP="003121BE">
            <w:pPr>
              <w:jc w:val="center"/>
              <w:rPr>
                <w:rFonts w:ascii="Times New Roman" w:hAnsi="Times New Roman" w:cs="Times New Roman"/>
                <w:b/>
                <w:sz w:val="28"/>
                <w:szCs w:val="28"/>
              </w:rPr>
            </w:pPr>
            <w:r>
              <w:br w:type="page"/>
            </w:r>
            <w:r w:rsidR="00AE38A9">
              <w:rPr>
                <w:rFonts w:ascii="Times New Roman" w:hAnsi="Times New Roman" w:cs="Times New Roman"/>
                <w:b/>
                <w:sz w:val="28"/>
                <w:szCs w:val="28"/>
              </w:rPr>
              <w:t xml:space="preserve">Содержание </w:t>
            </w:r>
          </w:p>
          <w:p w:rsidR="00183851" w:rsidRPr="00183851" w:rsidRDefault="00183851">
            <w:pPr>
              <w:rPr>
                <w:rFonts w:ascii="Times New Roman" w:hAnsi="Times New Roman" w:cs="Times New Roman"/>
                <w:b/>
                <w:sz w:val="28"/>
                <w:szCs w:val="28"/>
              </w:rPr>
            </w:pPr>
          </w:p>
          <w:p w:rsidR="00183851" w:rsidRPr="00183851" w:rsidRDefault="00183851">
            <w:pPr>
              <w:rPr>
                <w:rFonts w:ascii="Times New Roman" w:hAnsi="Times New Roman" w:cs="Times New Roman"/>
                <w:b/>
                <w:sz w:val="24"/>
                <w:szCs w:val="24"/>
              </w:rPr>
            </w:pPr>
          </w:p>
        </w:tc>
      </w:tr>
      <w:tr w:rsidR="008F5F47" w:rsidRPr="00ED4E9F" w:rsidTr="008422D8">
        <w:tc>
          <w:tcPr>
            <w:tcW w:w="1828" w:type="dxa"/>
            <w:tcBorders>
              <w:top w:val="single" w:sz="4" w:space="0" w:color="auto"/>
              <w:bottom w:val="single" w:sz="4" w:space="0" w:color="auto"/>
              <w:right w:val="single" w:sz="4" w:space="0" w:color="auto"/>
            </w:tcBorders>
          </w:tcPr>
          <w:p w:rsidR="0011293C" w:rsidRDefault="00183851" w:rsidP="007E5055">
            <w:pPr>
              <w:rPr>
                <w:rFonts w:ascii="Times New Roman" w:hAnsi="Times New Roman" w:cs="Times New Roman"/>
                <w:b/>
                <w:sz w:val="24"/>
                <w:szCs w:val="24"/>
              </w:rPr>
            </w:pPr>
            <w:r w:rsidRPr="003121BE">
              <w:rPr>
                <w:rFonts w:ascii="Times New Roman" w:hAnsi="Times New Roman" w:cs="Times New Roman"/>
                <w:b/>
                <w:sz w:val="24"/>
                <w:szCs w:val="24"/>
              </w:rPr>
              <w:t>№п/п</w:t>
            </w:r>
            <w:r w:rsidR="008F5F47" w:rsidRPr="003121BE">
              <w:rPr>
                <w:rFonts w:ascii="Times New Roman" w:hAnsi="Times New Roman" w:cs="Times New Roman"/>
                <w:b/>
                <w:sz w:val="24"/>
                <w:szCs w:val="24"/>
              </w:rPr>
              <w:t xml:space="preserve"> </w:t>
            </w:r>
          </w:p>
          <w:p w:rsidR="00183851" w:rsidRPr="003121BE" w:rsidRDefault="008F5F47" w:rsidP="007E5055">
            <w:pPr>
              <w:rPr>
                <w:rFonts w:ascii="Times New Roman" w:hAnsi="Times New Roman" w:cs="Times New Roman"/>
                <w:b/>
                <w:sz w:val="24"/>
                <w:szCs w:val="24"/>
              </w:rPr>
            </w:pPr>
            <w:r w:rsidRPr="003121BE">
              <w:rPr>
                <w:rFonts w:ascii="Times New Roman" w:hAnsi="Times New Roman" w:cs="Times New Roman"/>
                <w:b/>
                <w:sz w:val="24"/>
                <w:szCs w:val="24"/>
              </w:rPr>
              <w:t xml:space="preserve">Раздела, </w:t>
            </w:r>
            <w:r w:rsidR="007E5055">
              <w:rPr>
                <w:rFonts w:ascii="Times New Roman" w:hAnsi="Times New Roman" w:cs="Times New Roman"/>
                <w:b/>
                <w:sz w:val="24"/>
                <w:szCs w:val="24"/>
              </w:rPr>
              <w:t>части</w:t>
            </w:r>
          </w:p>
        </w:tc>
        <w:tc>
          <w:tcPr>
            <w:tcW w:w="6516" w:type="dxa"/>
            <w:tcBorders>
              <w:top w:val="single" w:sz="4" w:space="0" w:color="auto"/>
              <w:left w:val="single" w:sz="4" w:space="0" w:color="auto"/>
              <w:bottom w:val="single" w:sz="4" w:space="0" w:color="auto"/>
              <w:right w:val="single" w:sz="4" w:space="0" w:color="auto"/>
            </w:tcBorders>
          </w:tcPr>
          <w:p w:rsidR="00183851" w:rsidRPr="003121BE" w:rsidRDefault="00183851" w:rsidP="0011293C">
            <w:pPr>
              <w:jc w:val="center"/>
              <w:rPr>
                <w:rFonts w:ascii="Times New Roman" w:hAnsi="Times New Roman" w:cs="Times New Roman"/>
                <w:b/>
                <w:sz w:val="24"/>
                <w:szCs w:val="24"/>
              </w:rPr>
            </w:pPr>
            <w:r w:rsidRPr="003121BE">
              <w:rPr>
                <w:rFonts w:ascii="Times New Roman" w:hAnsi="Times New Roman" w:cs="Times New Roman"/>
                <w:b/>
                <w:sz w:val="24"/>
                <w:szCs w:val="24"/>
              </w:rPr>
              <w:t>Наименование разделов</w:t>
            </w:r>
            <w:r w:rsidR="00E90EDA" w:rsidRPr="003121BE">
              <w:rPr>
                <w:rFonts w:ascii="Times New Roman" w:hAnsi="Times New Roman" w:cs="Times New Roman"/>
                <w:b/>
                <w:sz w:val="24"/>
                <w:szCs w:val="24"/>
              </w:rPr>
              <w:t xml:space="preserve">, </w:t>
            </w:r>
            <w:r w:rsidR="007E5055">
              <w:rPr>
                <w:rFonts w:ascii="Times New Roman" w:hAnsi="Times New Roman" w:cs="Times New Roman"/>
                <w:b/>
                <w:sz w:val="24"/>
                <w:szCs w:val="24"/>
              </w:rPr>
              <w:t>частей</w:t>
            </w:r>
          </w:p>
        </w:tc>
        <w:tc>
          <w:tcPr>
            <w:tcW w:w="988" w:type="dxa"/>
            <w:tcBorders>
              <w:top w:val="single" w:sz="4" w:space="0" w:color="auto"/>
              <w:left w:val="single" w:sz="4" w:space="0" w:color="auto"/>
              <w:bottom w:val="single" w:sz="4" w:space="0" w:color="auto"/>
            </w:tcBorders>
          </w:tcPr>
          <w:p w:rsidR="00183851" w:rsidRPr="00ED4E9F" w:rsidRDefault="00ED4E9F">
            <w:pPr>
              <w:rPr>
                <w:rFonts w:ascii="Times New Roman" w:hAnsi="Times New Roman" w:cs="Times New Roman"/>
                <w:sz w:val="24"/>
                <w:szCs w:val="24"/>
              </w:rPr>
            </w:pPr>
            <w:r w:rsidRPr="00ED4E9F">
              <w:rPr>
                <w:rFonts w:ascii="Times New Roman" w:hAnsi="Times New Roman" w:cs="Times New Roman"/>
                <w:sz w:val="24"/>
                <w:szCs w:val="24"/>
              </w:rPr>
              <w:t>№ стр.</w:t>
            </w:r>
          </w:p>
        </w:tc>
      </w:tr>
      <w:tr w:rsidR="008F5F47" w:rsidRPr="008422D8" w:rsidTr="008422D8">
        <w:trPr>
          <w:trHeight w:val="60"/>
        </w:trPr>
        <w:tc>
          <w:tcPr>
            <w:tcW w:w="1828" w:type="dxa"/>
            <w:tcBorders>
              <w:top w:val="single" w:sz="4" w:space="0" w:color="auto"/>
              <w:right w:val="single" w:sz="4" w:space="0" w:color="auto"/>
            </w:tcBorders>
          </w:tcPr>
          <w:p w:rsidR="00183851" w:rsidRPr="008422D8" w:rsidRDefault="006C5B34"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w:t>
            </w:r>
          </w:p>
        </w:tc>
        <w:tc>
          <w:tcPr>
            <w:tcW w:w="6516" w:type="dxa"/>
            <w:tcBorders>
              <w:top w:val="single" w:sz="4" w:space="0" w:color="auto"/>
              <w:left w:val="single" w:sz="4" w:space="0" w:color="auto"/>
              <w:right w:val="single" w:sz="4" w:space="0" w:color="auto"/>
            </w:tcBorders>
          </w:tcPr>
          <w:p w:rsidR="00183851" w:rsidRPr="008422D8" w:rsidRDefault="008F5F47" w:rsidP="008F5F47">
            <w:pPr>
              <w:rPr>
                <w:rFonts w:ascii="Times New Roman" w:hAnsi="Times New Roman" w:cs="Times New Roman"/>
                <w:b/>
                <w:sz w:val="24"/>
                <w:szCs w:val="24"/>
              </w:rPr>
            </w:pPr>
            <w:r w:rsidRPr="008422D8">
              <w:rPr>
                <w:rFonts w:ascii="Times New Roman" w:hAnsi="Times New Roman" w:cs="Times New Roman"/>
                <w:b/>
                <w:sz w:val="24"/>
                <w:szCs w:val="24"/>
              </w:rPr>
              <w:t xml:space="preserve">Общие условия проведения аукциона  </w:t>
            </w:r>
          </w:p>
        </w:tc>
        <w:tc>
          <w:tcPr>
            <w:tcW w:w="988" w:type="dxa"/>
            <w:tcBorders>
              <w:top w:val="single" w:sz="4" w:space="0" w:color="auto"/>
              <w:left w:val="single" w:sz="4" w:space="0" w:color="auto"/>
            </w:tcBorders>
          </w:tcPr>
          <w:p w:rsidR="008422D8" w:rsidRPr="008422D8" w:rsidRDefault="008422D8">
            <w:pPr>
              <w:rPr>
                <w:rFonts w:ascii="Times New Roman" w:hAnsi="Times New Roman" w:cs="Times New Roman"/>
                <w:sz w:val="24"/>
                <w:szCs w:val="24"/>
              </w:rPr>
            </w:pPr>
          </w:p>
        </w:tc>
      </w:tr>
      <w:tr w:rsidR="00E90EDA" w:rsidRPr="008422D8" w:rsidTr="008422D8">
        <w:tc>
          <w:tcPr>
            <w:tcW w:w="1828" w:type="dxa"/>
            <w:tcBorders>
              <w:right w:val="single" w:sz="4" w:space="0" w:color="auto"/>
            </w:tcBorders>
          </w:tcPr>
          <w:p w:rsidR="00E90EDA"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1</w:t>
            </w:r>
            <w:r w:rsidR="00E90EDA"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E90EDA" w:rsidRPr="008422D8" w:rsidRDefault="00E90EDA" w:rsidP="00E90EDA">
            <w:pPr>
              <w:rPr>
                <w:rFonts w:ascii="Times New Roman" w:hAnsi="Times New Roman" w:cs="Times New Roman"/>
                <w:sz w:val="24"/>
                <w:szCs w:val="24"/>
              </w:rPr>
            </w:pPr>
            <w:r w:rsidRPr="008422D8">
              <w:rPr>
                <w:rFonts w:ascii="Times New Roman" w:hAnsi="Times New Roman" w:cs="Times New Roman"/>
                <w:sz w:val="24"/>
                <w:szCs w:val="24"/>
              </w:rPr>
              <w:t>Общие сведения об аукционе</w:t>
            </w:r>
            <w:r w:rsidR="00031082" w:rsidRPr="008422D8">
              <w:rPr>
                <w:rFonts w:ascii="Times New Roman" w:hAnsi="Times New Roman" w:cs="Times New Roman"/>
                <w:sz w:val="24"/>
                <w:szCs w:val="24"/>
              </w:rPr>
              <w:t>.</w:t>
            </w:r>
          </w:p>
        </w:tc>
        <w:tc>
          <w:tcPr>
            <w:tcW w:w="988" w:type="dxa"/>
            <w:tcBorders>
              <w:left w:val="single" w:sz="4" w:space="0" w:color="auto"/>
            </w:tcBorders>
          </w:tcPr>
          <w:p w:rsidR="00E90EDA"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4</w:t>
            </w:r>
          </w:p>
        </w:tc>
      </w:tr>
      <w:tr w:rsidR="00393101" w:rsidRPr="008422D8" w:rsidTr="008422D8">
        <w:tc>
          <w:tcPr>
            <w:tcW w:w="1828" w:type="dxa"/>
            <w:tcBorders>
              <w:bottom w:val="single" w:sz="4" w:space="0" w:color="auto"/>
              <w:right w:val="single" w:sz="4" w:space="0" w:color="auto"/>
            </w:tcBorders>
          </w:tcPr>
          <w:p w:rsidR="00393101" w:rsidRPr="008422D8" w:rsidRDefault="006C5B34" w:rsidP="008422D8">
            <w:pPr>
              <w:jc w:val="center"/>
              <w:rPr>
                <w:rFonts w:ascii="Times New Roman" w:hAnsi="Times New Roman" w:cs="Times New Roman"/>
                <w:sz w:val="24"/>
                <w:szCs w:val="24"/>
              </w:rPr>
            </w:pPr>
            <w:r w:rsidRPr="008422D8">
              <w:rPr>
                <w:rFonts w:ascii="Times New Roman" w:hAnsi="Times New Roman" w:cs="Times New Roman"/>
                <w:sz w:val="24"/>
                <w:szCs w:val="24"/>
              </w:rPr>
              <w:t>1</w:t>
            </w:r>
            <w:r w:rsidR="00305434" w:rsidRPr="008422D8">
              <w:rPr>
                <w:rFonts w:ascii="Times New Roman" w:hAnsi="Times New Roman" w:cs="Times New Roman"/>
                <w:sz w:val="24"/>
                <w:szCs w:val="24"/>
              </w:rPr>
              <w:t>.</w:t>
            </w:r>
            <w:r w:rsidR="008422D8">
              <w:rPr>
                <w:rFonts w:ascii="Times New Roman" w:hAnsi="Times New Roman" w:cs="Times New Roman"/>
                <w:sz w:val="24"/>
                <w:szCs w:val="24"/>
              </w:rPr>
              <w:t>2</w:t>
            </w:r>
            <w:r w:rsidR="00393101"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393101" w:rsidRPr="008422D8" w:rsidRDefault="00393101" w:rsidP="00393101">
            <w:pPr>
              <w:rPr>
                <w:rFonts w:ascii="Times New Roman" w:hAnsi="Times New Roman" w:cs="Times New Roman"/>
                <w:sz w:val="24"/>
                <w:szCs w:val="24"/>
              </w:rPr>
            </w:pPr>
            <w:r w:rsidRPr="008422D8">
              <w:rPr>
                <w:rFonts w:ascii="Times New Roman" w:hAnsi="Times New Roman" w:cs="Times New Roman"/>
                <w:sz w:val="24"/>
                <w:szCs w:val="24"/>
              </w:rPr>
              <w:t>Сведения о об объекте аренды.</w:t>
            </w:r>
          </w:p>
          <w:p w:rsidR="001F52E3" w:rsidRPr="008422D8" w:rsidRDefault="001F52E3" w:rsidP="00393101">
            <w:pPr>
              <w:rPr>
                <w:rFonts w:ascii="Times New Roman" w:hAnsi="Times New Roman" w:cs="Times New Roman"/>
                <w:sz w:val="24"/>
                <w:szCs w:val="24"/>
              </w:rPr>
            </w:pPr>
          </w:p>
        </w:tc>
        <w:tc>
          <w:tcPr>
            <w:tcW w:w="988" w:type="dxa"/>
            <w:tcBorders>
              <w:left w:val="single" w:sz="4" w:space="0" w:color="auto"/>
              <w:bottom w:val="single" w:sz="4" w:space="0" w:color="auto"/>
            </w:tcBorders>
          </w:tcPr>
          <w:p w:rsidR="00393101" w:rsidRPr="00F91724" w:rsidRDefault="00BE6A43" w:rsidP="00BE6A43">
            <w:pPr>
              <w:rPr>
                <w:rFonts w:ascii="Times New Roman" w:hAnsi="Times New Roman" w:cs="Times New Roman"/>
                <w:sz w:val="24"/>
                <w:szCs w:val="24"/>
              </w:rPr>
            </w:pPr>
            <w:r>
              <w:rPr>
                <w:rFonts w:ascii="Times New Roman" w:hAnsi="Times New Roman" w:cs="Times New Roman"/>
                <w:sz w:val="24"/>
                <w:szCs w:val="24"/>
              </w:rPr>
              <w:t>8</w:t>
            </w:r>
          </w:p>
        </w:tc>
      </w:tr>
      <w:tr w:rsidR="008F5F47" w:rsidRPr="008422D8" w:rsidTr="008422D8">
        <w:tc>
          <w:tcPr>
            <w:tcW w:w="1828" w:type="dxa"/>
            <w:tcBorders>
              <w:top w:val="single" w:sz="4" w:space="0" w:color="auto"/>
              <w:right w:val="single" w:sz="4" w:space="0" w:color="auto"/>
            </w:tcBorders>
          </w:tcPr>
          <w:p w:rsidR="008F5F47" w:rsidRPr="008422D8" w:rsidRDefault="00E90EDA"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II.</w:t>
            </w:r>
          </w:p>
        </w:tc>
        <w:tc>
          <w:tcPr>
            <w:tcW w:w="6516" w:type="dxa"/>
            <w:tcBorders>
              <w:top w:val="single" w:sz="4" w:space="0" w:color="auto"/>
              <w:left w:val="single" w:sz="4" w:space="0" w:color="auto"/>
              <w:right w:val="single" w:sz="4" w:space="0" w:color="auto"/>
            </w:tcBorders>
          </w:tcPr>
          <w:p w:rsidR="008F5F47" w:rsidRPr="008422D8" w:rsidRDefault="008F5F47">
            <w:pPr>
              <w:rPr>
                <w:rFonts w:ascii="Times New Roman" w:hAnsi="Times New Roman" w:cs="Times New Roman"/>
                <w:b/>
                <w:sz w:val="24"/>
                <w:szCs w:val="24"/>
              </w:rPr>
            </w:pPr>
            <w:r w:rsidRPr="008422D8">
              <w:rPr>
                <w:rFonts w:ascii="Times New Roman" w:hAnsi="Times New Roman" w:cs="Times New Roman"/>
                <w:b/>
                <w:sz w:val="24"/>
                <w:szCs w:val="24"/>
              </w:rPr>
              <w:t>Условия участия в аукционе.</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8F5F47" w:rsidRPr="008422D8" w:rsidTr="008422D8">
        <w:tc>
          <w:tcPr>
            <w:tcW w:w="1828" w:type="dxa"/>
            <w:tcBorders>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393101"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 xml:space="preserve"> Требования к участникам аукциона</w:t>
            </w:r>
          </w:p>
        </w:tc>
        <w:tc>
          <w:tcPr>
            <w:tcW w:w="988" w:type="dxa"/>
            <w:tcBorders>
              <w:left w:val="single" w:sz="4" w:space="0" w:color="auto"/>
            </w:tcBorders>
          </w:tcPr>
          <w:p w:rsidR="008F5F47" w:rsidRPr="00F91724" w:rsidRDefault="00AC45C7" w:rsidP="00BE6A43">
            <w:pPr>
              <w:rPr>
                <w:rFonts w:ascii="Times New Roman" w:hAnsi="Times New Roman" w:cs="Times New Roman"/>
                <w:sz w:val="24"/>
                <w:szCs w:val="24"/>
              </w:rPr>
            </w:pPr>
            <w:r>
              <w:rPr>
                <w:rFonts w:ascii="Times New Roman" w:hAnsi="Times New Roman" w:cs="Times New Roman"/>
                <w:sz w:val="24"/>
                <w:szCs w:val="24"/>
              </w:rPr>
              <w:t>8</w:t>
            </w:r>
          </w:p>
        </w:tc>
      </w:tr>
      <w:tr w:rsidR="008F5F47" w:rsidRPr="008422D8" w:rsidTr="008422D8">
        <w:tc>
          <w:tcPr>
            <w:tcW w:w="1828" w:type="dxa"/>
            <w:tcBorders>
              <w:bottom w:val="single" w:sz="4" w:space="0" w:color="auto"/>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8F5F47" w:rsidRPr="008422D8">
              <w:rPr>
                <w:rFonts w:ascii="Times New Roman" w:hAnsi="Times New Roman" w:cs="Times New Roman"/>
                <w:sz w:val="24"/>
                <w:szCs w:val="24"/>
              </w:rPr>
              <w:t>2.</w:t>
            </w:r>
          </w:p>
        </w:tc>
        <w:tc>
          <w:tcPr>
            <w:tcW w:w="6516" w:type="dxa"/>
            <w:tcBorders>
              <w:left w:val="single" w:sz="4" w:space="0" w:color="auto"/>
              <w:bottom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Условия допуска к участию в аукционе</w:t>
            </w:r>
          </w:p>
          <w:p w:rsidR="001F52E3" w:rsidRPr="008422D8" w:rsidRDefault="001F52E3">
            <w:pPr>
              <w:rPr>
                <w:rFonts w:ascii="Times New Roman" w:hAnsi="Times New Roman" w:cs="Times New Roman"/>
                <w:sz w:val="24"/>
                <w:szCs w:val="24"/>
              </w:rPr>
            </w:pPr>
          </w:p>
        </w:tc>
        <w:tc>
          <w:tcPr>
            <w:tcW w:w="988" w:type="dxa"/>
            <w:tcBorders>
              <w:left w:val="single" w:sz="4" w:space="0" w:color="auto"/>
              <w:bottom w:val="single" w:sz="4" w:space="0" w:color="auto"/>
            </w:tcBorders>
          </w:tcPr>
          <w:p w:rsidR="008F5F47" w:rsidRPr="00F91724" w:rsidRDefault="00025A33" w:rsidP="00DB2E64">
            <w:pPr>
              <w:rPr>
                <w:rFonts w:ascii="Times New Roman" w:hAnsi="Times New Roman" w:cs="Times New Roman"/>
                <w:sz w:val="24"/>
                <w:szCs w:val="24"/>
              </w:rPr>
            </w:pPr>
            <w:r>
              <w:rPr>
                <w:rFonts w:ascii="Times New Roman" w:hAnsi="Times New Roman" w:cs="Times New Roman"/>
                <w:sz w:val="24"/>
                <w:szCs w:val="24"/>
              </w:rPr>
              <w:t>9</w:t>
            </w:r>
          </w:p>
        </w:tc>
      </w:tr>
      <w:tr w:rsidR="008F5F47" w:rsidRPr="008422D8" w:rsidTr="008422D8">
        <w:tc>
          <w:tcPr>
            <w:tcW w:w="1828" w:type="dxa"/>
            <w:tcBorders>
              <w:top w:val="single" w:sz="4" w:space="0" w:color="auto"/>
              <w:right w:val="single" w:sz="4" w:space="0" w:color="auto"/>
            </w:tcBorders>
          </w:tcPr>
          <w:p w:rsidR="008F5F47" w:rsidRPr="008422D8" w:rsidRDefault="006C5B34"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III</w:t>
            </w:r>
            <w:r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8F5F47" w:rsidRPr="008422D8" w:rsidRDefault="00393101">
            <w:pPr>
              <w:rPr>
                <w:rFonts w:ascii="Times New Roman" w:hAnsi="Times New Roman" w:cs="Times New Roman"/>
                <w:b/>
                <w:sz w:val="24"/>
                <w:szCs w:val="24"/>
              </w:rPr>
            </w:pPr>
            <w:r w:rsidRPr="008422D8">
              <w:rPr>
                <w:rFonts w:ascii="Times New Roman" w:hAnsi="Times New Roman" w:cs="Times New Roman"/>
                <w:b/>
                <w:sz w:val="24"/>
                <w:szCs w:val="24"/>
              </w:rPr>
              <w:t>Подача и рассмотрение заявок. Проведение аукциона.</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Порядок, место, сроки  подачи заявок на участие в аукционе</w:t>
            </w:r>
          </w:p>
        </w:tc>
        <w:tc>
          <w:tcPr>
            <w:tcW w:w="988" w:type="dxa"/>
            <w:tcBorders>
              <w:left w:val="single" w:sz="4" w:space="0" w:color="auto"/>
            </w:tcBorders>
          </w:tcPr>
          <w:p w:rsidR="001F52E3" w:rsidRPr="00F91724" w:rsidRDefault="00BE6A43" w:rsidP="00025A33">
            <w:pPr>
              <w:rPr>
                <w:rFonts w:ascii="Times New Roman" w:hAnsi="Times New Roman" w:cs="Times New Roman"/>
                <w:sz w:val="24"/>
                <w:szCs w:val="24"/>
              </w:rPr>
            </w:pPr>
            <w:r>
              <w:rPr>
                <w:rFonts w:ascii="Times New Roman" w:hAnsi="Times New Roman" w:cs="Times New Roman"/>
                <w:sz w:val="24"/>
                <w:szCs w:val="24"/>
              </w:rPr>
              <w:t>1</w:t>
            </w:r>
            <w:r w:rsidR="00025A33">
              <w:rPr>
                <w:rFonts w:ascii="Times New Roman" w:hAnsi="Times New Roman" w:cs="Times New Roman"/>
                <w:sz w:val="24"/>
                <w:szCs w:val="24"/>
              </w:rPr>
              <w:t>0</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2.</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Заявка и иные документы для участия в Аукционе</w:t>
            </w:r>
          </w:p>
        </w:tc>
        <w:tc>
          <w:tcPr>
            <w:tcW w:w="988" w:type="dxa"/>
            <w:tcBorders>
              <w:left w:val="single" w:sz="4" w:space="0" w:color="auto"/>
            </w:tcBorders>
          </w:tcPr>
          <w:p w:rsidR="001F52E3" w:rsidRPr="00F91724" w:rsidRDefault="00025A33" w:rsidP="00DB2E64">
            <w:pPr>
              <w:rPr>
                <w:rFonts w:ascii="Times New Roman" w:hAnsi="Times New Roman" w:cs="Times New Roman"/>
                <w:sz w:val="24"/>
                <w:szCs w:val="24"/>
              </w:rPr>
            </w:pPr>
            <w:r>
              <w:rPr>
                <w:rFonts w:ascii="Times New Roman" w:hAnsi="Times New Roman" w:cs="Times New Roman"/>
                <w:sz w:val="24"/>
                <w:szCs w:val="24"/>
              </w:rPr>
              <w:t>11</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3.</w:t>
            </w:r>
          </w:p>
        </w:tc>
        <w:tc>
          <w:tcPr>
            <w:tcW w:w="6516" w:type="dxa"/>
            <w:tcBorders>
              <w:left w:val="single" w:sz="4" w:space="0" w:color="auto"/>
              <w:right w:val="single" w:sz="4" w:space="0" w:color="auto"/>
            </w:tcBorders>
          </w:tcPr>
          <w:p w:rsidR="001F52E3" w:rsidRPr="008422D8" w:rsidRDefault="00F91724" w:rsidP="008422D8">
            <w:pPr>
              <w:rPr>
                <w:rFonts w:ascii="Times New Roman" w:hAnsi="Times New Roman" w:cs="Times New Roman"/>
                <w:sz w:val="24"/>
                <w:szCs w:val="24"/>
              </w:rPr>
            </w:pPr>
            <w:r w:rsidRPr="00F91724">
              <w:rPr>
                <w:rFonts w:ascii="Times New Roman" w:hAnsi="Times New Roman" w:cs="Times New Roman"/>
                <w:sz w:val="24"/>
                <w:szCs w:val="24"/>
              </w:rPr>
              <w:t>Порядок рассмотрен</w:t>
            </w:r>
            <w:r>
              <w:rPr>
                <w:rFonts w:ascii="Times New Roman" w:hAnsi="Times New Roman" w:cs="Times New Roman"/>
                <w:sz w:val="24"/>
                <w:szCs w:val="24"/>
              </w:rPr>
              <w:t>ия заявок на участие в аукционе</w:t>
            </w:r>
          </w:p>
        </w:tc>
        <w:tc>
          <w:tcPr>
            <w:tcW w:w="988" w:type="dxa"/>
            <w:tcBorders>
              <w:left w:val="single" w:sz="4" w:space="0" w:color="auto"/>
            </w:tcBorders>
          </w:tcPr>
          <w:p w:rsidR="001F52E3" w:rsidRPr="00F91724" w:rsidRDefault="00780410" w:rsidP="007F7D30">
            <w:pPr>
              <w:rPr>
                <w:rFonts w:ascii="Times New Roman" w:hAnsi="Times New Roman" w:cs="Times New Roman"/>
                <w:sz w:val="24"/>
                <w:szCs w:val="24"/>
              </w:rPr>
            </w:pPr>
            <w:r>
              <w:rPr>
                <w:rFonts w:ascii="Times New Roman" w:hAnsi="Times New Roman" w:cs="Times New Roman"/>
                <w:sz w:val="24"/>
                <w:szCs w:val="24"/>
              </w:rPr>
              <w:t>1</w:t>
            </w:r>
            <w:r w:rsidR="00025A33">
              <w:rPr>
                <w:rFonts w:ascii="Times New Roman" w:hAnsi="Times New Roman" w:cs="Times New Roman"/>
                <w:sz w:val="24"/>
                <w:szCs w:val="24"/>
              </w:rPr>
              <w:t>3</w:t>
            </w:r>
          </w:p>
        </w:tc>
      </w:tr>
      <w:tr w:rsidR="008422D8" w:rsidRPr="008422D8" w:rsidTr="008422D8">
        <w:tc>
          <w:tcPr>
            <w:tcW w:w="1828" w:type="dxa"/>
            <w:tcBorders>
              <w:bottom w:val="single" w:sz="4" w:space="0" w:color="auto"/>
              <w:right w:val="single" w:sz="4" w:space="0" w:color="auto"/>
            </w:tcBorders>
          </w:tcPr>
          <w:p w:rsidR="008422D8" w:rsidRPr="008422D8" w:rsidRDefault="008422D8" w:rsidP="006C5B34">
            <w:pPr>
              <w:jc w:val="center"/>
              <w:rPr>
                <w:rFonts w:ascii="Times New Roman" w:hAnsi="Times New Roman" w:cs="Times New Roman"/>
                <w:sz w:val="24"/>
                <w:szCs w:val="24"/>
              </w:rPr>
            </w:pPr>
            <w:r>
              <w:rPr>
                <w:rFonts w:ascii="Times New Roman" w:hAnsi="Times New Roman" w:cs="Times New Roman"/>
                <w:sz w:val="24"/>
                <w:szCs w:val="24"/>
              </w:rPr>
              <w:t>3.4.</w:t>
            </w:r>
          </w:p>
        </w:tc>
        <w:tc>
          <w:tcPr>
            <w:tcW w:w="6516" w:type="dxa"/>
            <w:tcBorders>
              <w:left w:val="single" w:sz="4" w:space="0" w:color="auto"/>
              <w:bottom w:val="single" w:sz="4" w:space="0" w:color="auto"/>
              <w:right w:val="single" w:sz="4" w:space="0" w:color="auto"/>
            </w:tcBorders>
          </w:tcPr>
          <w:p w:rsidR="008422D8" w:rsidRPr="008422D8" w:rsidRDefault="00F91724">
            <w:pPr>
              <w:rPr>
                <w:rFonts w:ascii="Times New Roman" w:hAnsi="Times New Roman" w:cs="Times New Roman"/>
                <w:sz w:val="24"/>
                <w:szCs w:val="24"/>
              </w:rPr>
            </w:pPr>
            <w:r w:rsidRPr="00F91724">
              <w:rPr>
                <w:rFonts w:ascii="Times New Roman" w:hAnsi="Times New Roman" w:cs="Times New Roman"/>
                <w:sz w:val="24"/>
                <w:szCs w:val="24"/>
              </w:rPr>
              <w:t>Порядок проведения аукциона</w:t>
            </w:r>
          </w:p>
        </w:tc>
        <w:tc>
          <w:tcPr>
            <w:tcW w:w="988" w:type="dxa"/>
            <w:tcBorders>
              <w:left w:val="single" w:sz="4" w:space="0" w:color="auto"/>
              <w:bottom w:val="single" w:sz="4" w:space="0" w:color="auto"/>
            </w:tcBorders>
          </w:tcPr>
          <w:p w:rsidR="008422D8" w:rsidRPr="00F91724" w:rsidRDefault="00780410" w:rsidP="007F7D30">
            <w:pPr>
              <w:rPr>
                <w:rFonts w:ascii="Times New Roman" w:hAnsi="Times New Roman" w:cs="Times New Roman"/>
                <w:sz w:val="24"/>
                <w:szCs w:val="24"/>
              </w:rPr>
            </w:pPr>
            <w:r>
              <w:rPr>
                <w:rFonts w:ascii="Times New Roman" w:hAnsi="Times New Roman" w:cs="Times New Roman"/>
                <w:sz w:val="24"/>
                <w:szCs w:val="24"/>
              </w:rPr>
              <w:t>1</w:t>
            </w:r>
            <w:r w:rsidR="00025A33">
              <w:rPr>
                <w:rFonts w:ascii="Times New Roman" w:hAnsi="Times New Roman" w:cs="Times New Roman"/>
                <w:sz w:val="24"/>
                <w:szCs w:val="24"/>
              </w:rPr>
              <w:t>3</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6C5B34" w:rsidP="003121BE">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w:t>
            </w:r>
            <w:r w:rsidR="00393101" w:rsidRPr="008422D8">
              <w:rPr>
                <w:rFonts w:ascii="Times New Roman" w:hAnsi="Times New Roman" w:cs="Times New Roman"/>
                <w:b/>
                <w:sz w:val="24"/>
                <w:szCs w:val="24"/>
                <w:lang w:val="en-US"/>
              </w:rPr>
              <w:t>V</w:t>
            </w:r>
            <w:r w:rsidR="00393101"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Заключение договора аренды по результатам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025A33" w:rsidP="007F7D30">
            <w:pPr>
              <w:rPr>
                <w:rFonts w:ascii="Times New Roman" w:hAnsi="Times New Roman" w:cs="Times New Roman"/>
                <w:sz w:val="24"/>
                <w:szCs w:val="24"/>
              </w:rPr>
            </w:pPr>
            <w:r>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Последствия признания аукциона несостоявшимся.</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025A33" w:rsidP="00DB2E64">
            <w:pPr>
              <w:rPr>
                <w:rFonts w:ascii="Times New Roman" w:hAnsi="Times New Roman" w:cs="Times New Roman"/>
                <w:sz w:val="24"/>
                <w:szCs w:val="24"/>
              </w:rPr>
            </w:pPr>
            <w:r>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Информационная карта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025A33" w:rsidP="00DB2E64">
            <w:pPr>
              <w:rPr>
                <w:rFonts w:ascii="Times New Roman" w:hAnsi="Times New Roman" w:cs="Times New Roman"/>
                <w:sz w:val="24"/>
                <w:szCs w:val="24"/>
              </w:rPr>
            </w:pPr>
            <w:r>
              <w:rPr>
                <w:rFonts w:ascii="Times New Roman" w:hAnsi="Times New Roman" w:cs="Times New Roman"/>
                <w:sz w:val="24"/>
                <w:szCs w:val="24"/>
              </w:rPr>
              <w:t>16</w:t>
            </w:r>
          </w:p>
        </w:tc>
      </w:tr>
      <w:tr w:rsidR="001F52E3" w:rsidRPr="008422D8" w:rsidTr="008422D8">
        <w:tc>
          <w:tcPr>
            <w:tcW w:w="1828" w:type="dxa"/>
            <w:tcBorders>
              <w:top w:val="single" w:sz="4" w:space="0" w:color="auto"/>
              <w:right w:val="single" w:sz="4" w:space="0" w:color="auto"/>
            </w:tcBorders>
          </w:tcPr>
          <w:p w:rsidR="001F52E3" w:rsidRPr="008422D8" w:rsidRDefault="00E90EDA"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VII</w:t>
            </w:r>
            <w:r w:rsidR="001F52E3"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1F52E3"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Приложения</w:t>
            </w:r>
          </w:p>
        </w:tc>
        <w:tc>
          <w:tcPr>
            <w:tcW w:w="988" w:type="dxa"/>
            <w:tcBorders>
              <w:top w:val="single" w:sz="4" w:space="0" w:color="auto"/>
              <w:left w:val="single" w:sz="4" w:space="0" w:color="auto"/>
            </w:tcBorders>
          </w:tcPr>
          <w:p w:rsidR="001F52E3" w:rsidRPr="00F91724" w:rsidRDefault="001F52E3">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7E5055" w:rsidP="003121BE">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1F52E3">
            <w:pPr>
              <w:rPr>
                <w:rFonts w:ascii="Times New Roman" w:hAnsi="Times New Roman" w:cs="Times New Roman"/>
                <w:i/>
                <w:sz w:val="24"/>
                <w:szCs w:val="24"/>
              </w:rPr>
            </w:pPr>
            <w:r w:rsidRPr="008422D8">
              <w:rPr>
                <w:rFonts w:ascii="Times New Roman" w:hAnsi="Times New Roman" w:cs="Times New Roman"/>
                <w:i/>
                <w:sz w:val="24"/>
                <w:szCs w:val="24"/>
              </w:rPr>
              <w:t>Приложение №1 – Форма заявки на участие в аукционе</w:t>
            </w:r>
          </w:p>
        </w:tc>
        <w:tc>
          <w:tcPr>
            <w:tcW w:w="988" w:type="dxa"/>
            <w:tcBorders>
              <w:left w:val="single" w:sz="4" w:space="0" w:color="auto"/>
            </w:tcBorders>
          </w:tcPr>
          <w:p w:rsidR="001F52E3" w:rsidRPr="00F91724" w:rsidRDefault="00025A33" w:rsidP="0087470B">
            <w:pPr>
              <w:rPr>
                <w:rFonts w:ascii="Times New Roman" w:hAnsi="Times New Roman" w:cs="Times New Roman"/>
                <w:sz w:val="24"/>
                <w:szCs w:val="24"/>
              </w:rPr>
            </w:pPr>
            <w:r>
              <w:rPr>
                <w:rFonts w:ascii="Times New Roman" w:hAnsi="Times New Roman" w:cs="Times New Roman"/>
                <w:sz w:val="24"/>
                <w:szCs w:val="24"/>
              </w:rPr>
              <w:t>19</w:t>
            </w:r>
          </w:p>
        </w:tc>
      </w:tr>
      <w:tr w:rsidR="007E5055" w:rsidRPr="008422D8" w:rsidTr="008422D8">
        <w:tc>
          <w:tcPr>
            <w:tcW w:w="1828" w:type="dxa"/>
            <w:tcBorders>
              <w:right w:val="single" w:sz="4" w:space="0" w:color="auto"/>
            </w:tcBorders>
          </w:tcPr>
          <w:p w:rsidR="007E5055" w:rsidRPr="008422D8" w:rsidRDefault="007E5055" w:rsidP="007E5055">
            <w:pPr>
              <w:jc w:val="center"/>
              <w:rPr>
                <w:rFonts w:ascii="Times New Roman" w:hAnsi="Times New Roman" w:cs="Times New Roman"/>
                <w:sz w:val="24"/>
                <w:szCs w:val="24"/>
              </w:rPr>
            </w:pPr>
            <w:r w:rsidRPr="008422D8">
              <w:rPr>
                <w:rFonts w:ascii="Times New Roman" w:hAnsi="Times New Roman" w:cs="Times New Roman"/>
                <w:sz w:val="24"/>
                <w:szCs w:val="24"/>
              </w:rPr>
              <w:t>7.2.</w:t>
            </w:r>
          </w:p>
        </w:tc>
        <w:tc>
          <w:tcPr>
            <w:tcW w:w="6516" w:type="dxa"/>
            <w:tcBorders>
              <w:left w:val="single" w:sz="4" w:space="0" w:color="auto"/>
              <w:right w:val="single" w:sz="4" w:space="0" w:color="auto"/>
            </w:tcBorders>
          </w:tcPr>
          <w:p w:rsidR="007E5055" w:rsidRPr="008422D8" w:rsidRDefault="007E5055"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CC5353" w:rsidRPr="008422D8">
              <w:rPr>
                <w:rFonts w:ascii="Times New Roman" w:hAnsi="Times New Roman" w:cs="Times New Roman"/>
                <w:i/>
                <w:sz w:val="24"/>
                <w:szCs w:val="24"/>
              </w:rPr>
              <w:t>2</w:t>
            </w:r>
            <w:r w:rsidRPr="008422D8">
              <w:rPr>
                <w:rFonts w:ascii="Times New Roman" w:hAnsi="Times New Roman" w:cs="Times New Roman"/>
                <w:i/>
                <w:sz w:val="24"/>
                <w:szCs w:val="24"/>
              </w:rPr>
              <w:t xml:space="preserve"> – Форма заявления на предоставление пакета документации об аукционе</w:t>
            </w:r>
          </w:p>
        </w:tc>
        <w:tc>
          <w:tcPr>
            <w:tcW w:w="988" w:type="dxa"/>
            <w:tcBorders>
              <w:left w:val="single" w:sz="4" w:space="0" w:color="auto"/>
            </w:tcBorders>
          </w:tcPr>
          <w:p w:rsidR="007E5055" w:rsidRPr="00F91724" w:rsidRDefault="00025A33" w:rsidP="00BE6A43">
            <w:pPr>
              <w:rPr>
                <w:rFonts w:ascii="Times New Roman" w:hAnsi="Times New Roman" w:cs="Times New Roman"/>
                <w:sz w:val="24"/>
                <w:szCs w:val="24"/>
              </w:rPr>
            </w:pPr>
            <w:r>
              <w:rPr>
                <w:rFonts w:ascii="Times New Roman" w:hAnsi="Times New Roman" w:cs="Times New Roman"/>
                <w:sz w:val="24"/>
                <w:szCs w:val="24"/>
              </w:rPr>
              <w:t>24</w:t>
            </w:r>
          </w:p>
        </w:tc>
      </w:tr>
      <w:tr w:rsidR="00CC5353" w:rsidRPr="008422D8" w:rsidTr="008422D8">
        <w:tc>
          <w:tcPr>
            <w:tcW w:w="1828" w:type="dxa"/>
            <w:tcBorders>
              <w:right w:val="single" w:sz="4" w:space="0" w:color="auto"/>
            </w:tcBorders>
          </w:tcPr>
          <w:p w:rsidR="00CC5353" w:rsidRPr="008422D8" w:rsidRDefault="00CC5353" w:rsidP="007E5055">
            <w:pPr>
              <w:jc w:val="center"/>
              <w:rPr>
                <w:rFonts w:ascii="Times New Roman" w:hAnsi="Times New Roman" w:cs="Times New Roman"/>
                <w:sz w:val="24"/>
                <w:szCs w:val="24"/>
              </w:rPr>
            </w:pPr>
            <w:r w:rsidRPr="008422D8">
              <w:rPr>
                <w:rFonts w:ascii="Times New Roman" w:hAnsi="Times New Roman" w:cs="Times New Roman"/>
                <w:sz w:val="24"/>
                <w:szCs w:val="24"/>
              </w:rPr>
              <w:t>7.3.</w:t>
            </w:r>
          </w:p>
        </w:tc>
        <w:tc>
          <w:tcPr>
            <w:tcW w:w="6516" w:type="dxa"/>
            <w:tcBorders>
              <w:left w:val="single" w:sz="4" w:space="0" w:color="auto"/>
              <w:right w:val="single" w:sz="4" w:space="0" w:color="auto"/>
            </w:tcBorders>
          </w:tcPr>
          <w:p w:rsidR="00CC5353" w:rsidRPr="008422D8" w:rsidRDefault="00CC5353"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№3 – Форма запроса на предоставление разъяснений положений документации об аукционе</w:t>
            </w:r>
          </w:p>
        </w:tc>
        <w:tc>
          <w:tcPr>
            <w:tcW w:w="988" w:type="dxa"/>
            <w:tcBorders>
              <w:left w:val="single" w:sz="4" w:space="0" w:color="auto"/>
            </w:tcBorders>
          </w:tcPr>
          <w:p w:rsidR="00CC5353" w:rsidRPr="00F91724" w:rsidRDefault="007F7D30" w:rsidP="00BE6A43">
            <w:pPr>
              <w:rPr>
                <w:rFonts w:ascii="Times New Roman" w:hAnsi="Times New Roman" w:cs="Times New Roman"/>
                <w:sz w:val="24"/>
                <w:szCs w:val="24"/>
              </w:rPr>
            </w:pPr>
            <w:r>
              <w:rPr>
                <w:rFonts w:ascii="Times New Roman" w:hAnsi="Times New Roman" w:cs="Times New Roman"/>
                <w:sz w:val="24"/>
                <w:szCs w:val="24"/>
              </w:rPr>
              <w:t>2</w:t>
            </w:r>
            <w:r w:rsidR="00025A33">
              <w:rPr>
                <w:rFonts w:ascii="Times New Roman" w:hAnsi="Times New Roman" w:cs="Times New Roman"/>
                <w:sz w:val="24"/>
                <w:szCs w:val="24"/>
              </w:rPr>
              <w:t>5</w:t>
            </w:r>
          </w:p>
        </w:tc>
      </w:tr>
      <w:tr w:rsidR="00263535" w:rsidRPr="008422D8" w:rsidTr="008422D8">
        <w:tc>
          <w:tcPr>
            <w:tcW w:w="1828" w:type="dxa"/>
            <w:tcBorders>
              <w:right w:val="single" w:sz="4" w:space="0" w:color="auto"/>
            </w:tcBorders>
          </w:tcPr>
          <w:p w:rsidR="00263535" w:rsidRPr="008422D8" w:rsidRDefault="00263535" w:rsidP="007E5055">
            <w:pPr>
              <w:jc w:val="center"/>
              <w:rPr>
                <w:rFonts w:ascii="Times New Roman" w:hAnsi="Times New Roman" w:cs="Times New Roman"/>
                <w:sz w:val="24"/>
                <w:szCs w:val="24"/>
              </w:rPr>
            </w:pPr>
            <w:r w:rsidRPr="008422D8">
              <w:rPr>
                <w:rFonts w:ascii="Times New Roman" w:hAnsi="Times New Roman" w:cs="Times New Roman"/>
                <w:sz w:val="24"/>
                <w:szCs w:val="24"/>
              </w:rPr>
              <w:t>7.4.</w:t>
            </w:r>
          </w:p>
        </w:tc>
        <w:tc>
          <w:tcPr>
            <w:tcW w:w="6516" w:type="dxa"/>
            <w:tcBorders>
              <w:left w:val="single" w:sz="4" w:space="0" w:color="auto"/>
              <w:right w:val="single" w:sz="4" w:space="0" w:color="auto"/>
            </w:tcBorders>
          </w:tcPr>
          <w:p w:rsidR="00263535" w:rsidRPr="008422D8" w:rsidRDefault="00263535" w:rsidP="00263535">
            <w:pPr>
              <w:rPr>
                <w:rFonts w:ascii="Times New Roman" w:hAnsi="Times New Roman" w:cs="Times New Roman"/>
                <w:i/>
                <w:sz w:val="24"/>
                <w:szCs w:val="24"/>
              </w:rPr>
            </w:pPr>
            <w:r w:rsidRPr="008422D8">
              <w:rPr>
                <w:rFonts w:ascii="Times New Roman" w:hAnsi="Times New Roman" w:cs="Times New Roman"/>
                <w:i/>
                <w:sz w:val="24"/>
                <w:szCs w:val="24"/>
              </w:rPr>
              <w:t>Приложение №4 - Форма уведомления об отзыве заявки на участие в аукционе</w:t>
            </w:r>
          </w:p>
        </w:tc>
        <w:tc>
          <w:tcPr>
            <w:tcW w:w="988" w:type="dxa"/>
            <w:tcBorders>
              <w:left w:val="single" w:sz="4" w:space="0" w:color="auto"/>
            </w:tcBorders>
          </w:tcPr>
          <w:p w:rsidR="00263535" w:rsidRPr="00F91724" w:rsidRDefault="00025A33" w:rsidP="00E51934">
            <w:pPr>
              <w:rPr>
                <w:rFonts w:ascii="Times New Roman" w:hAnsi="Times New Roman" w:cs="Times New Roman"/>
                <w:sz w:val="24"/>
                <w:szCs w:val="24"/>
              </w:rPr>
            </w:pPr>
            <w:r>
              <w:rPr>
                <w:rFonts w:ascii="Times New Roman" w:hAnsi="Times New Roman" w:cs="Times New Roman"/>
                <w:sz w:val="24"/>
                <w:szCs w:val="24"/>
              </w:rPr>
              <w:t>25</w:t>
            </w:r>
          </w:p>
        </w:tc>
      </w:tr>
      <w:tr w:rsidR="001F52E3" w:rsidRPr="008422D8" w:rsidTr="008422D8">
        <w:tc>
          <w:tcPr>
            <w:tcW w:w="1828" w:type="dxa"/>
            <w:tcBorders>
              <w:bottom w:val="single" w:sz="4" w:space="0" w:color="auto"/>
              <w:right w:val="single" w:sz="4" w:space="0" w:color="auto"/>
            </w:tcBorders>
          </w:tcPr>
          <w:p w:rsidR="001F52E3" w:rsidRPr="008422D8" w:rsidRDefault="00CC5353" w:rsidP="00780410">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780410">
              <w:rPr>
                <w:rFonts w:ascii="Times New Roman" w:hAnsi="Times New Roman" w:cs="Times New Roman"/>
                <w:sz w:val="24"/>
                <w:szCs w:val="24"/>
              </w:rPr>
              <w:t>5</w:t>
            </w:r>
            <w:r w:rsidR="001F52E3"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1F52E3" w:rsidRPr="00A54F21" w:rsidRDefault="001F52E3" w:rsidP="0087470B">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BE2ABE" w:rsidRPr="008422D8">
              <w:rPr>
                <w:rFonts w:ascii="Times New Roman" w:hAnsi="Times New Roman" w:cs="Times New Roman"/>
                <w:i/>
                <w:sz w:val="24"/>
                <w:szCs w:val="24"/>
              </w:rPr>
              <w:t>5</w:t>
            </w:r>
            <w:r w:rsidRPr="008422D8">
              <w:rPr>
                <w:rFonts w:ascii="Times New Roman" w:hAnsi="Times New Roman" w:cs="Times New Roman"/>
                <w:i/>
                <w:sz w:val="24"/>
                <w:szCs w:val="24"/>
              </w:rPr>
              <w:t xml:space="preserve"> – Проекты договоров аренды по лотам№№1-</w:t>
            </w:r>
            <w:r w:rsidR="0087470B">
              <w:rPr>
                <w:rFonts w:ascii="Times New Roman" w:hAnsi="Times New Roman" w:cs="Times New Roman"/>
                <w:i/>
                <w:sz w:val="24"/>
                <w:szCs w:val="24"/>
              </w:rPr>
              <w:t>5</w:t>
            </w:r>
          </w:p>
        </w:tc>
        <w:tc>
          <w:tcPr>
            <w:tcW w:w="988" w:type="dxa"/>
            <w:tcBorders>
              <w:left w:val="single" w:sz="4" w:space="0" w:color="auto"/>
              <w:bottom w:val="single" w:sz="4" w:space="0" w:color="auto"/>
            </w:tcBorders>
          </w:tcPr>
          <w:p w:rsidR="001F52E3" w:rsidRPr="00F91724" w:rsidRDefault="00025A33" w:rsidP="00E51934">
            <w:pPr>
              <w:rPr>
                <w:rFonts w:ascii="Times New Roman" w:hAnsi="Times New Roman" w:cs="Times New Roman"/>
                <w:sz w:val="24"/>
                <w:szCs w:val="24"/>
              </w:rPr>
            </w:pPr>
            <w:r>
              <w:rPr>
                <w:rFonts w:ascii="Times New Roman" w:hAnsi="Times New Roman" w:cs="Times New Roman"/>
                <w:sz w:val="24"/>
                <w:szCs w:val="24"/>
              </w:rPr>
              <w:t>27</w:t>
            </w:r>
          </w:p>
        </w:tc>
      </w:tr>
    </w:tbl>
    <w:p w:rsidR="00183851" w:rsidRPr="008422D8" w:rsidRDefault="00183851">
      <w:pPr>
        <w:rPr>
          <w:rFonts w:ascii="Times New Roman" w:hAnsi="Times New Roman" w:cs="Times New Roman"/>
          <w:sz w:val="24"/>
          <w:szCs w:val="24"/>
        </w:rPr>
      </w:pPr>
    </w:p>
    <w:p w:rsidR="001522F0" w:rsidRDefault="001522F0" w:rsidP="001522F0">
      <w:pPr>
        <w:rPr>
          <w:rFonts w:ascii="Times New Roman" w:hAnsi="Times New Roman" w:cs="Times New Roman"/>
          <w:sz w:val="28"/>
          <w:szCs w:val="28"/>
        </w:rPr>
      </w:pPr>
    </w:p>
    <w:p w:rsidR="001522F0" w:rsidRDefault="001522F0" w:rsidP="001522F0">
      <w:pPr>
        <w:ind w:firstLine="567"/>
        <w:jc w:val="both"/>
        <w:rPr>
          <w:rFonts w:ascii="Times New Roman" w:hAnsi="Times New Roman" w:cs="Times New Roman"/>
          <w:color w:val="000000" w:themeColor="text1"/>
          <w:sz w:val="24"/>
          <w:szCs w:val="24"/>
        </w:rPr>
      </w:pPr>
    </w:p>
    <w:p w:rsidR="00E86E7D" w:rsidRDefault="00E86E7D" w:rsidP="00E86E7D">
      <w:pPr>
        <w:spacing w:after="0" w:line="240" w:lineRule="auto"/>
        <w:ind w:left="284"/>
        <w:jc w:val="both"/>
        <w:rPr>
          <w:rFonts w:ascii="Times New Roman" w:hAnsi="Times New Roman" w:cs="Times New Roman"/>
          <w:sz w:val="24"/>
          <w:szCs w:val="24"/>
        </w:rPr>
      </w:pPr>
    </w:p>
    <w:p w:rsidR="00E86E7D" w:rsidRPr="00D1240F" w:rsidRDefault="00E86E7D" w:rsidP="00E86E7D">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rsidR="009973F3" w:rsidRDefault="009973F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1522F0">
        <w:rPr>
          <w:rFonts w:ascii="Times New Roman" w:hAnsi="Times New Roman" w:cs="Times New Roman"/>
          <w:b/>
          <w:sz w:val="24"/>
          <w:szCs w:val="24"/>
        </w:rPr>
        <w:lastRenderedPageBreak/>
        <w:t>Акционерно</w:t>
      </w:r>
      <w:r>
        <w:rPr>
          <w:rFonts w:ascii="Times New Roman" w:hAnsi="Times New Roman" w:cs="Times New Roman"/>
          <w:b/>
          <w:sz w:val="24"/>
          <w:szCs w:val="24"/>
        </w:rPr>
        <w:t>е</w:t>
      </w:r>
      <w:r w:rsidRPr="001522F0">
        <w:rPr>
          <w:rFonts w:ascii="Times New Roman" w:hAnsi="Times New Roman" w:cs="Times New Roman"/>
          <w:b/>
          <w:sz w:val="24"/>
          <w:szCs w:val="24"/>
        </w:rPr>
        <w:t xml:space="preserve"> обществ</w:t>
      </w:r>
      <w:r>
        <w:rPr>
          <w:rFonts w:ascii="Times New Roman" w:hAnsi="Times New Roman" w:cs="Times New Roman"/>
          <w:b/>
          <w:sz w:val="24"/>
          <w:szCs w:val="24"/>
        </w:rPr>
        <w:t>о</w:t>
      </w:r>
      <w:r w:rsidRPr="001522F0">
        <w:rPr>
          <w:rFonts w:ascii="Times New Roman" w:hAnsi="Times New Roman" w:cs="Times New Roman"/>
          <w:b/>
          <w:sz w:val="24"/>
          <w:szCs w:val="24"/>
        </w:rPr>
        <w:t xml:space="preserve"> «Научно-исследовательский центр электронной вычислительной техники» (</w:t>
      </w:r>
      <w:r>
        <w:rPr>
          <w:rFonts w:ascii="Times New Roman" w:hAnsi="Times New Roman" w:cs="Times New Roman"/>
          <w:b/>
          <w:sz w:val="24"/>
          <w:szCs w:val="24"/>
        </w:rPr>
        <w:t xml:space="preserve">далее - </w:t>
      </w:r>
      <w:r w:rsidRPr="001522F0">
        <w:rPr>
          <w:rFonts w:ascii="Times New Roman" w:hAnsi="Times New Roman" w:cs="Times New Roman"/>
          <w:b/>
          <w:sz w:val="24"/>
          <w:szCs w:val="24"/>
        </w:rPr>
        <w:t>АО «НИЦЭВТ»)</w:t>
      </w:r>
      <w:r w:rsidRPr="001522F0">
        <w:rPr>
          <w:rFonts w:ascii="Times New Roman" w:hAnsi="Times New Roman" w:cs="Times New Roman"/>
          <w:sz w:val="24"/>
          <w:szCs w:val="24"/>
        </w:rPr>
        <w:t xml:space="preserve">, являясь </w:t>
      </w:r>
      <w:r w:rsidRPr="001522F0">
        <w:rPr>
          <w:rFonts w:ascii="Times New Roman" w:hAnsi="Times New Roman" w:cs="Times New Roman"/>
          <w:b/>
          <w:sz w:val="24"/>
          <w:szCs w:val="24"/>
        </w:rPr>
        <w:t>Организатором аукциона</w:t>
      </w:r>
      <w:r w:rsidRPr="001522F0">
        <w:rPr>
          <w:rFonts w:ascii="Times New Roman" w:hAnsi="Times New Roman" w:cs="Times New Roman"/>
          <w:sz w:val="24"/>
          <w:szCs w:val="24"/>
        </w:rPr>
        <w:t xml:space="preserve"> </w:t>
      </w:r>
      <w:r>
        <w:rPr>
          <w:rFonts w:ascii="Times New Roman" w:hAnsi="Times New Roman" w:cs="Times New Roman"/>
          <w:sz w:val="24"/>
          <w:szCs w:val="24"/>
        </w:rPr>
        <w:t xml:space="preserve">на право заключения договоров аренды объектов </w:t>
      </w:r>
      <w:r w:rsidRPr="001522F0">
        <w:rPr>
          <w:rFonts w:ascii="Times New Roman" w:hAnsi="Times New Roman" w:cs="Times New Roman"/>
          <w:sz w:val="24"/>
          <w:szCs w:val="24"/>
        </w:rPr>
        <w:t xml:space="preserve">недвижимого </w:t>
      </w:r>
      <w:r>
        <w:rPr>
          <w:rFonts w:ascii="Times New Roman" w:hAnsi="Times New Roman" w:cs="Times New Roman"/>
          <w:sz w:val="24"/>
          <w:szCs w:val="24"/>
        </w:rPr>
        <w:t xml:space="preserve">имущества, </w:t>
      </w:r>
      <w:r w:rsidRPr="001522F0">
        <w:rPr>
          <w:rFonts w:ascii="Times New Roman" w:hAnsi="Times New Roman" w:cs="Times New Roman"/>
          <w:sz w:val="24"/>
          <w:szCs w:val="24"/>
        </w:rPr>
        <w:t xml:space="preserve">находящихся в собственности и принадлежащих </w:t>
      </w:r>
      <w:r>
        <w:rPr>
          <w:rFonts w:ascii="Times New Roman" w:hAnsi="Times New Roman" w:cs="Times New Roman"/>
          <w:sz w:val="24"/>
          <w:szCs w:val="24"/>
        </w:rPr>
        <w:t xml:space="preserve"> </w:t>
      </w:r>
      <w:r w:rsidRPr="001522F0">
        <w:rPr>
          <w:rFonts w:ascii="Times New Roman" w:hAnsi="Times New Roman" w:cs="Times New Roman"/>
          <w:sz w:val="24"/>
          <w:szCs w:val="24"/>
        </w:rPr>
        <w:t>АО «НИЦЭВТ», сообщает следующее:</w:t>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b/>
          <w:sz w:val="24"/>
          <w:szCs w:val="24"/>
        </w:rPr>
      </w:pPr>
      <w:r w:rsidRPr="001522F0">
        <w:rPr>
          <w:rFonts w:ascii="Times New Roman" w:hAnsi="Times New Roman" w:cs="Times New Roman"/>
          <w:b/>
          <w:sz w:val="24"/>
          <w:szCs w:val="24"/>
        </w:rPr>
        <w:t xml:space="preserve"> </w:t>
      </w:r>
      <w:r w:rsidRPr="00D1240F">
        <w:rPr>
          <w:rFonts w:ascii="Times New Roman" w:hAnsi="Times New Roman" w:cs="Times New Roman"/>
          <w:sz w:val="24"/>
          <w:szCs w:val="24"/>
        </w:rPr>
        <w:t>Аукцион на право заключения договоров аренды объектов недвижимого имущества, находящихся в собственности и принадлежащих Акционерному обществу «Научно-исследовательский центр электронной вычислительной техники» (АО «НИЦЭВТ»)</w:t>
      </w:r>
      <w:r w:rsidRPr="001522F0">
        <w:rPr>
          <w:rFonts w:ascii="Times New Roman" w:hAnsi="Times New Roman" w:cs="Times New Roman"/>
          <w:sz w:val="24"/>
          <w:szCs w:val="24"/>
        </w:rPr>
        <w:t>, является</w:t>
      </w:r>
      <w:r w:rsidRPr="001522F0">
        <w:rPr>
          <w:rFonts w:ascii="Times New Roman" w:hAnsi="Times New Roman" w:cs="Times New Roman"/>
          <w:b/>
          <w:sz w:val="24"/>
          <w:szCs w:val="24"/>
        </w:rPr>
        <w:t xml:space="preserve"> </w:t>
      </w:r>
      <w:r w:rsidRPr="001522F0">
        <w:rPr>
          <w:rFonts w:ascii="Times New Roman" w:hAnsi="Times New Roman" w:cs="Times New Roman"/>
          <w:b/>
          <w:sz w:val="24"/>
          <w:szCs w:val="24"/>
          <w:u w:val="single"/>
        </w:rPr>
        <w:t>открытым по составу участников и форме подачи предложений</w:t>
      </w:r>
      <w:r w:rsidRPr="001522F0">
        <w:rPr>
          <w:rFonts w:ascii="Times New Roman" w:hAnsi="Times New Roman" w:cs="Times New Roman"/>
          <w:b/>
          <w:sz w:val="24"/>
          <w:szCs w:val="24"/>
        </w:rPr>
        <w:t>.</w:t>
      </w:r>
    </w:p>
    <w:p w:rsidR="00565A4D"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D1240F">
        <w:rPr>
          <w:rFonts w:ascii="Times New Roman" w:hAnsi="Times New Roman" w:cs="Times New Roman"/>
          <w:sz w:val="24"/>
          <w:szCs w:val="24"/>
        </w:rPr>
        <w:t xml:space="preserve">Условия настоящего аукциона, порядок и условия заключения договора с участником аукциона являются </w:t>
      </w:r>
      <w:r w:rsidRPr="00D1240F">
        <w:rPr>
          <w:rFonts w:ascii="Times New Roman" w:hAnsi="Times New Roman" w:cs="Times New Roman"/>
          <w:sz w:val="24"/>
          <w:szCs w:val="24"/>
          <w:u w:val="single"/>
        </w:rPr>
        <w:t>условиями публичной оферты, предусмотренной статьей 437 Гражданского кодекса РФ</w:t>
      </w:r>
      <w:r w:rsidRPr="00D1240F">
        <w:rPr>
          <w:rFonts w:ascii="Times New Roman" w:hAnsi="Times New Roman" w:cs="Times New Roman"/>
          <w:sz w:val="24"/>
          <w:szCs w:val="24"/>
        </w:rPr>
        <w:t xml:space="preserve">, а подача заявки на участие в аукционе является </w:t>
      </w:r>
      <w:r w:rsidRPr="00D1240F">
        <w:rPr>
          <w:rFonts w:ascii="Times New Roman" w:hAnsi="Times New Roman" w:cs="Times New Roman"/>
          <w:sz w:val="24"/>
          <w:szCs w:val="24"/>
          <w:u w:val="single"/>
        </w:rPr>
        <w:t>акцептом такой оферты в соответствии со статьей 438 Гражданского кодекса РФ</w:t>
      </w:r>
      <w:r w:rsidRPr="00D1240F">
        <w:rPr>
          <w:rFonts w:ascii="Times New Roman" w:hAnsi="Times New Roman" w:cs="Times New Roman"/>
          <w:sz w:val="24"/>
          <w:szCs w:val="24"/>
        </w:rPr>
        <w:t>.</w:t>
      </w:r>
    </w:p>
    <w:p w:rsidR="00565A4D" w:rsidRPr="001522F0" w:rsidRDefault="00565A4D" w:rsidP="00ED4E9F">
      <w:pPr>
        <w:pStyle w:val="10"/>
        <w:spacing w:line="360" w:lineRule="auto"/>
        <w:ind w:left="5" w:firstLine="557"/>
        <w:jc w:val="both"/>
      </w:pPr>
      <w:r w:rsidRPr="001522F0">
        <w:t>Нормативно-правовые акты, на базе которых составлена нас</w:t>
      </w:r>
      <w:r>
        <w:t>тоящая документация об аукционе:</w:t>
      </w:r>
    </w:p>
    <w:p w:rsidR="00565A4D" w:rsidRPr="001522F0" w:rsidRDefault="00565A4D" w:rsidP="00FF01E9">
      <w:pPr>
        <w:numPr>
          <w:ilvl w:val="0"/>
          <w:numId w:val="1"/>
        </w:numPr>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Гражданский кодекс РФ;</w:t>
      </w:r>
    </w:p>
    <w:p w:rsidR="00565A4D" w:rsidRPr="001522F0"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Федеральный закон РФ от «26» июля 2006г. №135-ФЗ «О защите конкуренции»;</w:t>
      </w:r>
    </w:p>
    <w:p w:rsidR="00565A4D" w:rsidRDefault="00565A4D" w:rsidP="000F0B49">
      <w:pPr>
        <w:numPr>
          <w:ilvl w:val="0"/>
          <w:numId w:val="2"/>
        </w:numPr>
        <w:tabs>
          <w:tab w:val="clear" w:pos="928"/>
          <w:tab w:val="num" w:pos="1418"/>
        </w:tabs>
        <w:spacing w:after="0" w:line="360" w:lineRule="auto"/>
        <w:ind w:left="0" w:firstLine="568"/>
        <w:jc w:val="both"/>
        <w:rPr>
          <w:rFonts w:ascii="Times New Roman" w:hAnsi="Times New Roman" w:cs="Times New Roman"/>
          <w:sz w:val="24"/>
          <w:szCs w:val="24"/>
        </w:rPr>
      </w:pPr>
      <w:r w:rsidRPr="00D1240F">
        <w:rPr>
          <w:rFonts w:ascii="Times New Roman" w:hAnsi="Times New Roman" w:cs="Times New Roman"/>
          <w:sz w:val="24"/>
          <w:szCs w:val="24"/>
        </w:rPr>
        <w:t>Положение об аренде недвижимого имущества АО «НИЦЭВТ»</w:t>
      </w:r>
      <w:r>
        <w:rPr>
          <w:rFonts w:ascii="Times New Roman" w:hAnsi="Times New Roman" w:cs="Times New Roman"/>
          <w:sz w:val="24"/>
          <w:szCs w:val="24"/>
        </w:rPr>
        <w:t>,</w:t>
      </w:r>
      <w:r w:rsidRPr="00D1240F">
        <w:rPr>
          <w:rFonts w:ascii="Times New Roman" w:hAnsi="Times New Roman" w:cs="Times New Roman"/>
          <w:sz w:val="24"/>
          <w:szCs w:val="24"/>
        </w:rPr>
        <w:t xml:space="preserve"> утвержденн</w:t>
      </w:r>
      <w:r>
        <w:rPr>
          <w:rFonts w:ascii="Times New Roman" w:hAnsi="Times New Roman" w:cs="Times New Roman"/>
          <w:sz w:val="24"/>
          <w:szCs w:val="24"/>
        </w:rPr>
        <w:t>ое</w:t>
      </w:r>
      <w:r w:rsidRPr="00D1240F">
        <w:rPr>
          <w:rFonts w:ascii="Times New Roman" w:hAnsi="Times New Roman" w:cs="Times New Roman"/>
          <w:sz w:val="24"/>
          <w:szCs w:val="24"/>
        </w:rPr>
        <w:t xml:space="preserve"> </w:t>
      </w:r>
      <w:r w:rsidR="00DA4E67" w:rsidRPr="00DA4E67">
        <w:rPr>
          <w:rFonts w:ascii="Times New Roman" w:hAnsi="Times New Roman" w:cs="Times New Roman"/>
          <w:sz w:val="24"/>
          <w:szCs w:val="24"/>
        </w:rPr>
        <w:t xml:space="preserve">Приказом АО «НИЦЭВТ» от 26.07.2023 №152, решением Совета директоров АО «НИЦЭВТ» (протокол Совета директоров  от </w:t>
      </w:r>
      <w:r w:rsidR="00A35F27" w:rsidRPr="00A35F27">
        <w:rPr>
          <w:rFonts w:ascii="Times New Roman" w:hAnsi="Times New Roman" w:cs="Times New Roman"/>
          <w:sz w:val="24"/>
          <w:szCs w:val="24"/>
        </w:rPr>
        <w:t>15</w:t>
      </w:r>
      <w:r w:rsidR="00DA4E67" w:rsidRPr="00DA4E67">
        <w:rPr>
          <w:rFonts w:ascii="Times New Roman" w:hAnsi="Times New Roman" w:cs="Times New Roman"/>
          <w:sz w:val="24"/>
          <w:szCs w:val="24"/>
        </w:rPr>
        <w:t xml:space="preserve"> </w:t>
      </w:r>
      <w:r w:rsidR="00A35F27">
        <w:rPr>
          <w:rFonts w:ascii="Times New Roman" w:hAnsi="Times New Roman" w:cs="Times New Roman"/>
          <w:sz w:val="24"/>
          <w:szCs w:val="24"/>
        </w:rPr>
        <w:t>мая</w:t>
      </w:r>
      <w:r w:rsidR="00DA4E67" w:rsidRPr="00DA4E67">
        <w:rPr>
          <w:rFonts w:ascii="Times New Roman" w:hAnsi="Times New Roman" w:cs="Times New Roman"/>
          <w:sz w:val="24"/>
          <w:szCs w:val="24"/>
        </w:rPr>
        <w:t xml:space="preserve"> 202</w:t>
      </w:r>
      <w:r w:rsidR="00A35F27">
        <w:rPr>
          <w:rFonts w:ascii="Times New Roman" w:hAnsi="Times New Roman" w:cs="Times New Roman"/>
          <w:sz w:val="24"/>
          <w:szCs w:val="24"/>
        </w:rPr>
        <w:t>4</w:t>
      </w:r>
      <w:r>
        <w:rPr>
          <w:rFonts w:ascii="Times New Roman" w:hAnsi="Times New Roman" w:cs="Times New Roman"/>
          <w:sz w:val="24"/>
          <w:szCs w:val="24"/>
        </w:rPr>
        <w:t xml:space="preserve"> (далее – Положение об аренде)</w:t>
      </w:r>
    </w:p>
    <w:p w:rsidR="00565A4D" w:rsidRDefault="00565A4D" w:rsidP="00ED4E9F">
      <w:pPr>
        <w:spacing w:after="0" w:line="360" w:lineRule="auto"/>
        <w:ind w:left="5" w:firstLine="557"/>
        <w:jc w:val="both"/>
        <w:rPr>
          <w:rFonts w:ascii="Times New Roman" w:hAnsi="Times New Roman" w:cs="Times New Roman"/>
          <w:sz w:val="24"/>
          <w:szCs w:val="24"/>
        </w:rPr>
      </w:pPr>
    </w:p>
    <w:p w:rsidR="00565A4D" w:rsidRDefault="00565A4D" w:rsidP="00ED4E9F">
      <w:pPr>
        <w:spacing w:after="0" w:line="360" w:lineRule="auto"/>
        <w:ind w:left="5" w:firstLine="557"/>
        <w:jc w:val="both"/>
        <w:rPr>
          <w:rFonts w:ascii="Times New Roman" w:hAnsi="Times New Roman" w:cs="Times New Roman"/>
          <w:sz w:val="24"/>
          <w:szCs w:val="24"/>
        </w:rPr>
      </w:pPr>
      <w:r>
        <w:rPr>
          <w:rFonts w:ascii="Times New Roman" w:hAnsi="Times New Roman" w:cs="Times New Roman"/>
          <w:sz w:val="24"/>
          <w:szCs w:val="24"/>
        </w:rPr>
        <w:t>Организатор аукциона - АО «НИЦЭВТ» в соответствии с пунктом 3.2. Положения об аренде</w:t>
      </w:r>
      <w:r w:rsidR="008E0457">
        <w:rPr>
          <w:rFonts w:ascii="Times New Roman" w:hAnsi="Times New Roman" w:cs="Times New Roman"/>
          <w:sz w:val="24"/>
          <w:szCs w:val="24"/>
        </w:rPr>
        <w:t xml:space="preserve"> </w:t>
      </w:r>
      <w:r>
        <w:rPr>
          <w:rFonts w:ascii="Times New Roman" w:hAnsi="Times New Roman" w:cs="Times New Roman"/>
          <w:sz w:val="24"/>
          <w:szCs w:val="24"/>
        </w:rPr>
        <w:t>для организации и проведения настоящего аукциона привлек специализированную организацию –</w:t>
      </w:r>
      <w:r w:rsidR="00871D5B">
        <w:rPr>
          <w:rFonts w:ascii="Times New Roman" w:hAnsi="Times New Roman" w:cs="Times New Roman"/>
          <w:sz w:val="24"/>
          <w:szCs w:val="24"/>
        </w:rPr>
        <w:t xml:space="preserve"> </w:t>
      </w:r>
      <w:r>
        <w:rPr>
          <w:rFonts w:ascii="Times New Roman" w:hAnsi="Times New Roman" w:cs="Times New Roman"/>
          <w:sz w:val="24"/>
          <w:szCs w:val="24"/>
        </w:rPr>
        <w:t>Общество с ограниченной ответственностью «</w:t>
      </w:r>
      <w:r w:rsidR="000F0B49">
        <w:rPr>
          <w:rFonts w:ascii="Times New Roman" w:hAnsi="Times New Roman" w:cs="Times New Roman"/>
          <w:sz w:val="24"/>
          <w:szCs w:val="24"/>
        </w:rPr>
        <w:t>БК Строй</w:t>
      </w:r>
      <w:r>
        <w:rPr>
          <w:rFonts w:ascii="Times New Roman" w:hAnsi="Times New Roman" w:cs="Times New Roman"/>
          <w:sz w:val="24"/>
          <w:szCs w:val="24"/>
        </w:rPr>
        <w:t>»( далее – ООО «</w:t>
      </w:r>
      <w:r w:rsidR="000F0B49">
        <w:rPr>
          <w:rFonts w:ascii="Times New Roman" w:hAnsi="Times New Roman" w:cs="Times New Roman"/>
          <w:sz w:val="24"/>
          <w:szCs w:val="24"/>
        </w:rPr>
        <w:t>БК Строй</w:t>
      </w:r>
      <w:r>
        <w:rPr>
          <w:rFonts w:ascii="Times New Roman" w:hAnsi="Times New Roman" w:cs="Times New Roman"/>
          <w:sz w:val="24"/>
          <w:szCs w:val="24"/>
        </w:rPr>
        <w:t xml:space="preserve">») </w:t>
      </w:r>
    </w:p>
    <w:p w:rsidR="00565A4D" w:rsidRDefault="00565A4D" w:rsidP="00ED4E9F">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565A4D" w:rsidRDefault="00565A4D" w:rsidP="00565A4D">
      <w:pPr>
        <w:rPr>
          <w:rFonts w:ascii="Times New Roman" w:hAnsi="Times New Roman" w:cs="Times New Roman"/>
          <w:sz w:val="28"/>
          <w:szCs w:val="28"/>
        </w:rPr>
      </w:pPr>
      <w:r w:rsidRPr="00583142">
        <w:rPr>
          <w:rFonts w:ascii="Times New Roman" w:hAnsi="Times New Roman" w:cs="Times New Roman"/>
          <w:b/>
          <w:sz w:val="28"/>
          <w:szCs w:val="28"/>
        </w:rPr>
        <w:lastRenderedPageBreak/>
        <w:t>Раздел I.</w:t>
      </w:r>
      <w:r w:rsidRPr="00583142">
        <w:rPr>
          <w:rFonts w:ascii="Times New Roman" w:hAnsi="Times New Roman" w:cs="Times New Roman"/>
          <w:b/>
          <w:sz w:val="28"/>
          <w:szCs w:val="28"/>
        </w:rPr>
        <w:tab/>
        <w:t>Общие условия проведения аукциона</w:t>
      </w:r>
      <w:r>
        <w:rPr>
          <w:rFonts w:ascii="Times New Roman" w:hAnsi="Times New Roman" w:cs="Times New Roman"/>
          <w:sz w:val="28"/>
          <w:szCs w:val="28"/>
        </w:rPr>
        <w:t>.</w:t>
      </w:r>
    </w:p>
    <w:p w:rsidR="00E86E7D" w:rsidRPr="00583142" w:rsidRDefault="00565A4D" w:rsidP="00E86E7D">
      <w:pPr>
        <w:rPr>
          <w:rFonts w:ascii="Times New Roman" w:hAnsi="Times New Roman" w:cs="Times New Roman"/>
          <w:b/>
          <w:sz w:val="28"/>
          <w:szCs w:val="28"/>
        </w:rPr>
      </w:pPr>
      <w:r w:rsidRPr="00583142">
        <w:rPr>
          <w:rFonts w:ascii="Times New Roman" w:hAnsi="Times New Roman" w:cs="Times New Roman"/>
          <w:b/>
          <w:sz w:val="28"/>
          <w:szCs w:val="28"/>
        </w:rPr>
        <w:t>1</w:t>
      </w:r>
      <w:r w:rsidR="00E90EDA" w:rsidRPr="00583142">
        <w:rPr>
          <w:rFonts w:ascii="Times New Roman" w:hAnsi="Times New Roman" w:cs="Times New Roman"/>
          <w:b/>
          <w:sz w:val="28"/>
          <w:szCs w:val="28"/>
        </w:rPr>
        <w:t>.1.   Общие сведения об аукционе</w:t>
      </w:r>
      <w:r w:rsidRPr="00583142">
        <w:rPr>
          <w:rFonts w:ascii="Times New Roman" w:hAnsi="Times New Roman" w:cs="Times New Roman"/>
          <w:b/>
          <w:sz w:val="28"/>
          <w:szCs w:val="28"/>
        </w:rPr>
        <w:t xml:space="preserve"> </w:t>
      </w:r>
    </w:p>
    <w:p w:rsidR="00007BF3" w:rsidRPr="00B7076E" w:rsidRDefault="0089424C" w:rsidP="00ED4E9F">
      <w:pPr>
        <w:pStyle w:val="13"/>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1.1.1.</w:t>
      </w:r>
      <w:r w:rsidR="00754039" w:rsidRPr="00B7076E">
        <w:rPr>
          <w:rFonts w:ascii="Times New Roman" w:hAnsi="Times New Roman" w:cs="Times New Roman"/>
          <w:b/>
          <w:i/>
          <w:sz w:val="24"/>
          <w:szCs w:val="24"/>
        </w:rPr>
        <w:t>О</w:t>
      </w:r>
      <w:r w:rsidR="008B6082" w:rsidRPr="00B7076E">
        <w:rPr>
          <w:rFonts w:ascii="Times New Roman" w:hAnsi="Times New Roman" w:cs="Times New Roman"/>
          <w:b/>
          <w:i/>
          <w:sz w:val="24"/>
          <w:szCs w:val="24"/>
        </w:rPr>
        <w:t>рганизатор аукциона</w:t>
      </w:r>
      <w:r w:rsidR="000523C4" w:rsidRPr="00B7076E">
        <w:rPr>
          <w:rFonts w:ascii="Times New Roman" w:hAnsi="Times New Roman" w:cs="Times New Roman"/>
          <w:b/>
          <w:sz w:val="24"/>
          <w:szCs w:val="24"/>
        </w:rPr>
        <w:t>:</w:t>
      </w:r>
      <w:r w:rsidR="004667DD" w:rsidRPr="00B7076E">
        <w:rPr>
          <w:rFonts w:ascii="Times New Roman" w:hAnsi="Times New Roman" w:cs="Times New Roman"/>
          <w:b/>
          <w:sz w:val="24"/>
          <w:szCs w:val="24"/>
        </w:rPr>
        <w:t xml:space="preserve"> </w:t>
      </w:r>
    </w:p>
    <w:p w:rsidR="004667DD" w:rsidRPr="00B7076E" w:rsidRDefault="004667DD"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Акционерное общество «Научно-исследовательский центр электронной</w:t>
      </w:r>
      <w:r w:rsidR="00565A4D"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вычислительной техники» (далее - </w:t>
      </w:r>
      <w:r w:rsidRPr="00B7076E">
        <w:rPr>
          <w:rFonts w:ascii="Times New Roman" w:hAnsi="Times New Roman" w:cs="Times New Roman"/>
          <w:i/>
          <w:sz w:val="24"/>
          <w:szCs w:val="24"/>
        </w:rPr>
        <w:t>АО «НИЦЭВТ»</w:t>
      </w:r>
      <w:r w:rsidR="00B5147F" w:rsidRPr="00B7076E">
        <w:rPr>
          <w:rFonts w:ascii="Times New Roman" w:hAnsi="Times New Roman" w:cs="Times New Roman"/>
          <w:i/>
          <w:sz w:val="24"/>
          <w:szCs w:val="24"/>
        </w:rPr>
        <w:t>, Организатор Торгов</w:t>
      </w:r>
      <w:r w:rsidRPr="00B7076E">
        <w:rPr>
          <w:rFonts w:ascii="Times New Roman" w:hAnsi="Times New Roman" w:cs="Times New Roman"/>
          <w:sz w:val="24"/>
          <w:szCs w:val="24"/>
        </w:rPr>
        <w:t>).</w:t>
      </w:r>
      <w:r w:rsidR="003A5354" w:rsidRPr="00B7076E">
        <w:rPr>
          <w:rFonts w:ascii="Times New Roman" w:hAnsi="Times New Roman" w:cs="Times New Roman"/>
          <w:sz w:val="24"/>
          <w:szCs w:val="24"/>
        </w:rPr>
        <w:t xml:space="preserve"> </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Адрес местонахождения: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Почтовый адрес: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w:t>
      </w:r>
      <w:r w:rsidRPr="00A47D36">
        <w:rPr>
          <w:rFonts w:ascii="Times New Roman" w:hAnsi="Times New Roman" w:cs="Times New Roman"/>
          <w:sz w:val="24"/>
          <w:szCs w:val="24"/>
        </w:rPr>
        <w:t xml:space="preserve">: Семенов </w:t>
      </w:r>
      <w:r w:rsidR="00CC5353" w:rsidRPr="00A47D36">
        <w:rPr>
          <w:rFonts w:ascii="Times New Roman" w:hAnsi="Times New Roman" w:cs="Times New Roman"/>
          <w:sz w:val="24"/>
          <w:szCs w:val="24"/>
        </w:rPr>
        <w:t xml:space="preserve">В.Н. </w:t>
      </w:r>
      <w:r w:rsidRPr="00A47D36">
        <w:rPr>
          <w:rFonts w:ascii="Times New Roman" w:hAnsi="Times New Roman" w:cs="Times New Roman"/>
          <w:sz w:val="24"/>
          <w:szCs w:val="24"/>
        </w:rPr>
        <w:t>Электронная</w:t>
      </w:r>
      <w:r w:rsidRPr="00B7076E">
        <w:rPr>
          <w:rFonts w:ascii="Times New Roman" w:hAnsi="Times New Roman" w:cs="Times New Roman"/>
          <w:sz w:val="24"/>
          <w:szCs w:val="24"/>
        </w:rPr>
        <w:t xml:space="preserve"> почта: svn@nicevt.ru</w:t>
      </w:r>
    </w:p>
    <w:p w:rsidR="00754039"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319-77-27</w:t>
      </w:r>
    </w:p>
    <w:p w:rsidR="00947F95" w:rsidRPr="00B7076E" w:rsidRDefault="00947F95" w:rsidP="00ED4E9F">
      <w:pPr>
        <w:pStyle w:val="13"/>
        <w:spacing w:before="0" w:after="0" w:line="240" w:lineRule="auto"/>
        <w:ind w:firstLine="567"/>
        <w:jc w:val="both"/>
        <w:rPr>
          <w:rFonts w:ascii="Times New Roman" w:hAnsi="Times New Roman" w:cs="Times New Roman"/>
          <w:sz w:val="24"/>
          <w:szCs w:val="24"/>
        </w:rPr>
      </w:pPr>
    </w:p>
    <w:p w:rsidR="00007BF3" w:rsidRPr="00B7076E" w:rsidRDefault="0089424C" w:rsidP="00ED4E9F">
      <w:pPr>
        <w:pStyle w:val="13"/>
        <w:shd w:val="clear" w:color="auto" w:fill="auto"/>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1.1.2.</w:t>
      </w:r>
      <w:r w:rsidR="00754039" w:rsidRPr="00B7076E">
        <w:rPr>
          <w:rFonts w:ascii="Times New Roman" w:hAnsi="Times New Roman" w:cs="Times New Roman"/>
          <w:b/>
          <w:i/>
          <w:sz w:val="24"/>
          <w:szCs w:val="24"/>
        </w:rPr>
        <w:t>С</w:t>
      </w:r>
      <w:r w:rsidR="008B6082" w:rsidRPr="00B7076E">
        <w:rPr>
          <w:rFonts w:ascii="Times New Roman" w:hAnsi="Times New Roman" w:cs="Times New Roman"/>
          <w:b/>
          <w:i/>
          <w:sz w:val="24"/>
          <w:szCs w:val="24"/>
        </w:rPr>
        <w:t>пециализированн</w:t>
      </w:r>
      <w:r w:rsidR="00754039" w:rsidRPr="00B7076E">
        <w:rPr>
          <w:rFonts w:ascii="Times New Roman" w:hAnsi="Times New Roman" w:cs="Times New Roman"/>
          <w:b/>
          <w:i/>
          <w:sz w:val="24"/>
          <w:szCs w:val="24"/>
        </w:rPr>
        <w:t>ая</w:t>
      </w:r>
      <w:r w:rsidR="008B6082" w:rsidRPr="00B7076E">
        <w:rPr>
          <w:rFonts w:ascii="Times New Roman" w:hAnsi="Times New Roman" w:cs="Times New Roman"/>
          <w:b/>
          <w:i/>
          <w:sz w:val="24"/>
          <w:szCs w:val="24"/>
        </w:rPr>
        <w:t xml:space="preserve"> организаци</w:t>
      </w:r>
      <w:r w:rsidR="00754039" w:rsidRPr="00B7076E">
        <w:rPr>
          <w:rFonts w:ascii="Times New Roman" w:hAnsi="Times New Roman" w:cs="Times New Roman"/>
          <w:b/>
          <w:i/>
          <w:sz w:val="24"/>
          <w:szCs w:val="24"/>
        </w:rPr>
        <w:t>я</w:t>
      </w:r>
      <w:r w:rsidR="000523C4" w:rsidRPr="00B7076E">
        <w:rPr>
          <w:rFonts w:ascii="Times New Roman" w:hAnsi="Times New Roman" w:cs="Times New Roman"/>
          <w:b/>
          <w:sz w:val="24"/>
          <w:szCs w:val="24"/>
        </w:rPr>
        <w:t>:</w:t>
      </w:r>
      <w:r w:rsidR="000523C4" w:rsidRPr="00B7076E">
        <w:rPr>
          <w:rFonts w:ascii="Times New Roman" w:hAnsi="Times New Roman" w:cs="Times New Roman"/>
          <w:b/>
          <w:sz w:val="24"/>
          <w:szCs w:val="24"/>
        </w:rPr>
        <w:tab/>
      </w:r>
    </w:p>
    <w:p w:rsidR="000523C4" w:rsidRPr="00B7076E" w:rsidRDefault="004667DD" w:rsidP="00ED4E9F">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Общество с ограниченной ответственностью </w:t>
      </w:r>
      <w:r w:rsidR="000523C4" w:rsidRPr="00B7076E">
        <w:rPr>
          <w:rFonts w:ascii="Times New Roman" w:hAnsi="Times New Roman" w:cs="Times New Roman"/>
          <w:sz w:val="24"/>
          <w:szCs w:val="24"/>
        </w:rPr>
        <w:t>«</w:t>
      </w:r>
      <w:r w:rsidR="000F0B49">
        <w:rPr>
          <w:rFonts w:ascii="Times New Roman" w:hAnsi="Times New Roman" w:cs="Times New Roman"/>
          <w:sz w:val="24"/>
          <w:szCs w:val="24"/>
        </w:rPr>
        <w:t>БК Строй</w:t>
      </w:r>
      <w:r w:rsidR="000523C4" w:rsidRPr="00B7076E">
        <w:rPr>
          <w:rFonts w:ascii="Times New Roman" w:hAnsi="Times New Roman" w:cs="Times New Roman"/>
          <w:sz w:val="24"/>
          <w:szCs w:val="24"/>
        </w:rPr>
        <w:t>»</w:t>
      </w:r>
      <w:r w:rsidRPr="00B7076E">
        <w:rPr>
          <w:rFonts w:ascii="Times New Roman" w:hAnsi="Times New Roman" w:cs="Times New Roman"/>
          <w:sz w:val="24"/>
          <w:szCs w:val="24"/>
        </w:rPr>
        <w:t xml:space="preserve">(далее – </w:t>
      </w:r>
      <w:r w:rsidRPr="00B7076E">
        <w:rPr>
          <w:rFonts w:ascii="Times New Roman" w:hAnsi="Times New Roman" w:cs="Times New Roman"/>
          <w:i/>
          <w:sz w:val="24"/>
          <w:szCs w:val="24"/>
        </w:rPr>
        <w:t>ООО «</w:t>
      </w:r>
      <w:r w:rsidR="000F0B49" w:rsidRPr="000F0B49">
        <w:rPr>
          <w:rFonts w:ascii="Times New Roman" w:hAnsi="Times New Roman" w:cs="Times New Roman"/>
          <w:i/>
          <w:sz w:val="24"/>
          <w:szCs w:val="24"/>
        </w:rPr>
        <w:t>БК Строй</w:t>
      </w:r>
      <w:r w:rsidRPr="00B7076E">
        <w:rPr>
          <w:rFonts w:ascii="Times New Roman" w:hAnsi="Times New Roman" w:cs="Times New Roman"/>
          <w:i/>
          <w:sz w:val="24"/>
          <w:szCs w:val="24"/>
        </w:rPr>
        <w:t>»</w:t>
      </w:r>
      <w:r w:rsidR="00B5147F" w:rsidRPr="00B7076E">
        <w:rPr>
          <w:rFonts w:ascii="Times New Roman" w:hAnsi="Times New Roman" w:cs="Times New Roman"/>
          <w:i/>
          <w:sz w:val="24"/>
          <w:szCs w:val="24"/>
        </w:rPr>
        <w:t>,</w:t>
      </w:r>
      <w:r w:rsidR="00B5147F" w:rsidRPr="00B7076E">
        <w:rPr>
          <w:i/>
          <w:sz w:val="24"/>
          <w:szCs w:val="24"/>
        </w:rPr>
        <w:t xml:space="preserve"> </w:t>
      </w:r>
      <w:r w:rsidR="00B5147F" w:rsidRPr="00B7076E">
        <w:rPr>
          <w:rFonts w:ascii="Times New Roman" w:hAnsi="Times New Roman" w:cs="Times New Roman"/>
          <w:i/>
          <w:sz w:val="24"/>
          <w:szCs w:val="24"/>
        </w:rPr>
        <w:t>Специализированная организация</w:t>
      </w:r>
      <w:r w:rsidR="00B5147F" w:rsidRPr="00B7076E">
        <w:rPr>
          <w:rFonts w:ascii="Times New Roman" w:hAnsi="Times New Roman" w:cs="Times New Roman"/>
          <w:sz w:val="24"/>
          <w:szCs w:val="24"/>
        </w:rPr>
        <w:t xml:space="preserve"> </w:t>
      </w:r>
      <w:r w:rsidRPr="00B7076E">
        <w:rPr>
          <w:rFonts w:ascii="Times New Roman" w:hAnsi="Times New Roman" w:cs="Times New Roman"/>
          <w:sz w:val="24"/>
          <w:szCs w:val="24"/>
        </w:rPr>
        <w:t>)</w:t>
      </w:r>
      <w:r w:rsidR="00031082"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Юридический адрес: </w:t>
      </w:r>
      <w:r w:rsidR="004221AB" w:rsidRPr="004221AB">
        <w:rPr>
          <w:rFonts w:ascii="Times New Roman" w:hAnsi="Times New Roman" w:cs="Times New Roman"/>
          <w:sz w:val="24"/>
          <w:szCs w:val="24"/>
        </w:rPr>
        <w:t xml:space="preserve">141008, Московская область, </w:t>
      </w:r>
      <w:proofErr w:type="spellStart"/>
      <w:r w:rsidR="004221AB" w:rsidRPr="004221AB">
        <w:rPr>
          <w:rFonts w:ascii="Times New Roman" w:hAnsi="Times New Roman" w:cs="Times New Roman"/>
          <w:sz w:val="24"/>
          <w:szCs w:val="24"/>
        </w:rPr>
        <w:t>г.о.Мытищи</w:t>
      </w:r>
      <w:proofErr w:type="spellEnd"/>
      <w:r w:rsidR="004221AB" w:rsidRPr="004221AB">
        <w:rPr>
          <w:rFonts w:ascii="Times New Roman" w:hAnsi="Times New Roman" w:cs="Times New Roman"/>
          <w:sz w:val="24"/>
          <w:szCs w:val="24"/>
        </w:rPr>
        <w:t xml:space="preserve">, </w:t>
      </w:r>
      <w:proofErr w:type="spellStart"/>
      <w:r w:rsidR="004221AB" w:rsidRPr="004221AB">
        <w:rPr>
          <w:rFonts w:ascii="Times New Roman" w:hAnsi="Times New Roman" w:cs="Times New Roman"/>
          <w:sz w:val="24"/>
          <w:szCs w:val="24"/>
        </w:rPr>
        <w:t>пр-кт</w:t>
      </w:r>
      <w:proofErr w:type="spellEnd"/>
      <w:r w:rsidR="004221AB" w:rsidRPr="004221AB">
        <w:rPr>
          <w:rFonts w:ascii="Times New Roman" w:hAnsi="Times New Roman" w:cs="Times New Roman"/>
          <w:sz w:val="24"/>
          <w:szCs w:val="24"/>
        </w:rPr>
        <w:t xml:space="preserve"> </w:t>
      </w:r>
      <w:proofErr w:type="spellStart"/>
      <w:r w:rsidR="004221AB" w:rsidRPr="004221AB">
        <w:rPr>
          <w:rFonts w:ascii="Times New Roman" w:hAnsi="Times New Roman" w:cs="Times New Roman"/>
          <w:sz w:val="24"/>
          <w:szCs w:val="24"/>
        </w:rPr>
        <w:t>Астрахова</w:t>
      </w:r>
      <w:proofErr w:type="spellEnd"/>
      <w:r w:rsidR="004221AB" w:rsidRPr="004221AB">
        <w:rPr>
          <w:rFonts w:ascii="Times New Roman" w:hAnsi="Times New Roman" w:cs="Times New Roman"/>
          <w:sz w:val="24"/>
          <w:szCs w:val="24"/>
        </w:rPr>
        <w:t>, д.7, помещ.4</w:t>
      </w:r>
      <w:r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Фактическое местонахождение/почтовый адрес: </w:t>
      </w:r>
      <w:r w:rsidR="008509D1" w:rsidRPr="008509D1">
        <w:rPr>
          <w:rFonts w:ascii="Times New Roman" w:hAnsi="Times New Roman" w:cs="Times New Roman"/>
          <w:sz w:val="24"/>
          <w:szCs w:val="24"/>
        </w:rPr>
        <w:t xml:space="preserve">115114, г. Москва, ул. </w:t>
      </w:r>
      <w:proofErr w:type="spellStart"/>
      <w:r w:rsidR="008509D1" w:rsidRPr="008509D1">
        <w:rPr>
          <w:rFonts w:ascii="Times New Roman" w:hAnsi="Times New Roman" w:cs="Times New Roman"/>
          <w:sz w:val="24"/>
          <w:szCs w:val="24"/>
        </w:rPr>
        <w:t>Летниковская</w:t>
      </w:r>
      <w:proofErr w:type="spellEnd"/>
      <w:r w:rsidR="008509D1" w:rsidRPr="008509D1">
        <w:rPr>
          <w:rFonts w:ascii="Times New Roman" w:hAnsi="Times New Roman" w:cs="Times New Roman"/>
          <w:sz w:val="24"/>
          <w:szCs w:val="24"/>
        </w:rPr>
        <w:t>, д.10 стр.4, Бизнес-Центр  «Святогор», корпус А</w:t>
      </w:r>
      <w:r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Контактное лицо: </w:t>
      </w:r>
      <w:proofErr w:type="spellStart"/>
      <w:r w:rsidRPr="00B7076E">
        <w:rPr>
          <w:rFonts w:ascii="Times New Roman" w:hAnsi="Times New Roman" w:cs="Times New Roman"/>
          <w:sz w:val="24"/>
          <w:szCs w:val="24"/>
        </w:rPr>
        <w:t>Убушаева</w:t>
      </w:r>
      <w:proofErr w:type="spellEnd"/>
      <w:r w:rsidRPr="00B7076E">
        <w:rPr>
          <w:rFonts w:ascii="Times New Roman" w:hAnsi="Times New Roman" w:cs="Times New Roman"/>
          <w:sz w:val="24"/>
          <w:szCs w:val="24"/>
        </w:rPr>
        <w:t xml:space="preserve"> У</w:t>
      </w:r>
      <w:r w:rsidR="00CC5353">
        <w:rPr>
          <w:rFonts w:ascii="Times New Roman" w:hAnsi="Times New Roman" w:cs="Times New Roman"/>
          <w:sz w:val="24"/>
          <w:szCs w:val="24"/>
        </w:rPr>
        <w:t>.С.</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Электронная почта: </w:t>
      </w:r>
      <w:hyperlink r:id="rId8" w:history="1">
        <w:r w:rsidR="00D1689D" w:rsidRPr="00B7076E">
          <w:rPr>
            <w:rStyle w:val="af0"/>
            <w:rFonts w:ascii="Times New Roman" w:hAnsi="Times New Roman" w:cs="Times New Roman"/>
            <w:sz w:val="24"/>
            <w:szCs w:val="24"/>
          </w:rPr>
          <w:t>info@ust.msk.ru</w:t>
        </w:r>
      </w:hyperlink>
    </w:p>
    <w:p w:rsidR="00754039" w:rsidRPr="00B7076E"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909-94-19</w:t>
      </w:r>
      <w:r w:rsidR="00F02259" w:rsidRPr="00B7076E">
        <w:rPr>
          <w:rFonts w:ascii="Times New Roman" w:hAnsi="Times New Roman" w:cs="Times New Roman"/>
          <w:sz w:val="24"/>
          <w:szCs w:val="24"/>
        </w:rPr>
        <w:t>, +7 (495) 909-94-18</w:t>
      </w:r>
    </w:p>
    <w:p w:rsidR="00007B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p>
    <w:p w:rsidR="000523C4" w:rsidRPr="00B7076E" w:rsidRDefault="0089424C"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1.1.3.</w:t>
      </w:r>
      <w:r w:rsidR="009973F3" w:rsidRPr="00B7076E">
        <w:rPr>
          <w:rFonts w:ascii="Times New Roman" w:hAnsi="Times New Roman" w:cs="Times New Roman"/>
          <w:b/>
          <w:i/>
          <w:sz w:val="24"/>
          <w:szCs w:val="24"/>
        </w:rPr>
        <w:t>Форма торгов на право заключения договора аренды</w:t>
      </w:r>
      <w:r w:rsidR="009973F3" w:rsidRPr="00B7076E">
        <w:rPr>
          <w:rFonts w:ascii="Times New Roman" w:hAnsi="Times New Roman" w:cs="Times New Roman"/>
          <w:sz w:val="24"/>
          <w:szCs w:val="24"/>
        </w:rPr>
        <w:t xml:space="preserve">- </w:t>
      </w:r>
    </w:p>
    <w:p w:rsidR="009973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О</w:t>
      </w:r>
      <w:r w:rsidR="009973F3" w:rsidRPr="00B7076E">
        <w:rPr>
          <w:rFonts w:ascii="Times New Roman" w:hAnsi="Times New Roman" w:cs="Times New Roman"/>
          <w:sz w:val="24"/>
          <w:szCs w:val="24"/>
        </w:rPr>
        <w:t>ткрытый аукцион по составу участников и форме подачи предложений</w:t>
      </w:r>
      <w:r w:rsidR="00F02259" w:rsidRPr="00B7076E">
        <w:rPr>
          <w:rFonts w:ascii="Times New Roman" w:hAnsi="Times New Roman" w:cs="Times New Roman"/>
          <w:sz w:val="24"/>
          <w:szCs w:val="24"/>
        </w:rPr>
        <w:t>.</w:t>
      </w:r>
    </w:p>
    <w:p w:rsidR="00F02259" w:rsidRPr="00B7076E" w:rsidRDefault="0089424C" w:rsidP="00FA4651">
      <w:pPr>
        <w:pStyle w:val="13"/>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1.1.4.</w:t>
      </w:r>
      <w:r w:rsidR="00F02259" w:rsidRPr="00B7076E">
        <w:rPr>
          <w:rFonts w:ascii="Times New Roman" w:hAnsi="Times New Roman" w:cs="Times New Roman"/>
          <w:b/>
          <w:i/>
          <w:sz w:val="24"/>
          <w:szCs w:val="24"/>
        </w:rPr>
        <w:t>Предмет аукциона</w:t>
      </w:r>
      <w:r w:rsidR="00F02259" w:rsidRPr="00B7076E">
        <w:rPr>
          <w:rFonts w:ascii="Times New Roman" w:hAnsi="Times New Roman" w:cs="Times New Roman"/>
          <w:sz w:val="24"/>
          <w:szCs w:val="24"/>
        </w:rPr>
        <w:t xml:space="preserve"> - право на заключение договора аренды </w:t>
      </w:r>
      <w:r w:rsidR="0045228D">
        <w:rPr>
          <w:rFonts w:ascii="Times New Roman" w:hAnsi="Times New Roman" w:cs="Times New Roman"/>
          <w:sz w:val="24"/>
          <w:szCs w:val="24"/>
        </w:rPr>
        <w:t xml:space="preserve">объектов </w:t>
      </w:r>
      <w:r w:rsidR="00F02259" w:rsidRPr="00B7076E">
        <w:rPr>
          <w:rFonts w:ascii="Times New Roman" w:hAnsi="Times New Roman" w:cs="Times New Roman"/>
          <w:sz w:val="24"/>
          <w:szCs w:val="24"/>
        </w:rPr>
        <w:t xml:space="preserve">недвижимого имущества, указанного в </w:t>
      </w:r>
      <w:r w:rsidR="00F02259" w:rsidRPr="00B7076E">
        <w:rPr>
          <w:rFonts w:ascii="Times New Roman" w:hAnsi="Times New Roman" w:cs="Times New Roman"/>
          <w:b/>
          <w:i/>
          <w:sz w:val="24"/>
          <w:szCs w:val="24"/>
        </w:rPr>
        <w:t>части 1.2.</w:t>
      </w:r>
      <w:r w:rsidR="00B5147F" w:rsidRPr="00B7076E">
        <w:rPr>
          <w:rFonts w:ascii="Times New Roman" w:hAnsi="Times New Roman" w:cs="Times New Roman"/>
          <w:b/>
          <w:i/>
          <w:sz w:val="24"/>
          <w:szCs w:val="24"/>
        </w:rPr>
        <w:t xml:space="preserve"> «</w:t>
      </w:r>
      <w:r w:rsidR="00F02259" w:rsidRPr="00B7076E">
        <w:rPr>
          <w:rFonts w:ascii="Times New Roman" w:hAnsi="Times New Roman" w:cs="Times New Roman"/>
          <w:b/>
          <w:i/>
          <w:sz w:val="24"/>
          <w:szCs w:val="24"/>
        </w:rPr>
        <w:t>Сведения о об объекте аренды</w:t>
      </w:r>
      <w:r w:rsidR="00B5147F" w:rsidRPr="00B7076E">
        <w:rPr>
          <w:rFonts w:ascii="Times New Roman" w:hAnsi="Times New Roman" w:cs="Times New Roman"/>
          <w:b/>
          <w:i/>
          <w:sz w:val="24"/>
          <w:szCs w:val="24"/>
        </w:rPr>
        <w:t>»</w:t>
      </w:r>
      <w:r w:rsidR="00B5147F" w:rsidRPr="00B7076E">
        <w:rPr>
          <w:rFonts w:ascii="Times New Roman" w:hAnsi="Times New Roman" w:cs="Times New Roman"/>
          <w:sz w:val="24"/>
          <w:szCs w:val="24"/>
        </w:rPr>
        <w:t xml:space="preserve"> </w:t>
      </w:r>
      <w:r w:rsidR="00F02259" w:rsidRPr="00B7076E">
        <w:rPr>
          <w:rFonts w:ascii="Times New Roman" w:hAnsi="Times New Roman" w:cs="Times New Roman"/>
          <w:sz w:val="24"/>
          <w:szCs w:val="24"/>
        </w:rPr>
        <w:t xml:space="preserve"> Раздела </w:t>
      </w:r>
      <w:r w:rsidR="00F02259" w:rsidRPr="00B7076E">
        <w:rPr>
          <w:rFonts w:ascii="Times New Roman" w:hAnsi="Times New Roman" w:cs="Times New Roman"/>
          <w:sz w:val="24"/>
          <w:szCs w:val="24"/>
          <w:lang w:val="en-US"/>
        </w:rPr>
        <w:t>I</w:t>
      </w:r>
      <w:r w:rsidR="00F02259" w:rsidRPr="00B7076E">
        <w:rPr>
          <w:rFonts w:ascii="Times New Roman" w:hAnsi="Times New Roman" w:cs="Times New Roman"/>
          <w:sz w:val="24"/>
          <w:szCs w:val="24"/>
        </w:rPr>
        <w:t xml:space="preserve"> настоящей документации.</w:t>
      </w:r>
      <w:r w:rsidR="005105B5" w:rsidRPr="00B7076E">
        <w:rPr>
          <w:sz w:val="24"/>
          <w:szCs w:val="24"/>
        </w:rPr>
        <w:t xml:space="preserve"> </w:t>
      </w:r>
      <w:r w:rsidR="005105B5" w:rsidRPr="00B7076E">
        <w:rPr>
          <w:rFonts w:ascii="Times New Roman" w:hAnsi="Times New Roman" w:cs="Times New Roman"/>
          <w:sz w:val="24"/>
          <w:szCs w:val="24"/>
        </w:rPr>
        <w:t>Победителем аукциона признается участник, предложивший наиболее высокую цену договора. В случае, если действующий арендатор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F02259" w:rsidRPr="00B7076E" w:rsidRDefault="00F02259" w:rsidP="00FA4651">
      <w:pPr>
        <w:pStyle w:val="13"/>
        <w:spacing w:before="0" w:after="0" w:line="240" w:lineRule="auto"/>
        <w:ind w:firstLine="567"/>
        <w:jc w:val="both"/>
        <w:rPr>
          <w:rFonts w:ascii="Times New Roman" w:hAnsi="Times New Roman" w:cs="Times New Roman"/>
          <w:b/>
          <w:i/>
          <w:sz w:val="24"/>
          <w:szCs w:val="24"/>
        </w:rPr>
      </w:pPr>
    </w:p>
    <w:p w:rsidR="00F02259" w:rsidRPr="00B7076E" w:rsidRDefault="0089424C"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1.1.5.</w:t>
      </w:r>
      <w:r w:rsidR="00F02259" w:rsidRPr="00B7076E">
        <w:rPr>
          <w:rFonts w:ascii="Times New Roman" w:hAnsi="Times New Roman" w:cs="Times New Roman"/>
          <w:b/>
          <w:i/>
          <w:sz w:val="24"/>
          <w:szCs w:val="24"/>
        </w:rPr>
        <w:t>Начальная (минимальная) цена договора</w:t>
      </w:r>
      <w:r w:rsidR="00F02259" w:rsidRPr="00B7076E">
        <w:rPr>
          <w:rFonts w:ascii="Times New Roman" w:hAnsi="Times New Roman" w:cs="Times New Roman"/>
          <w:sz w:val="24"/>
          <w:szCs w:val="24"/>
        </w:rPr>
        <w:t xml:space="preserve"> – ежемесячная арендная плата</w:t>
      </w:r>
      <w:r w:rsidR="00142585">
        <w:rPr>
          <w:rFonts w:ascii="Times New Roman" w:hAnsi="Times New Roman" w:cs="Times New Roman"/>
          <w:sz w:val="24"/>
          <w:szCs w:val="24"/>
        </w:rPr>
        <w:t xml:space="preserve"> (с учетом НДС)</w:t>
      </w:r>
      <w:r w:rsidR="00F02259" w:rsidRPr="00B7076E">
        <w:rPr>
          <w:rFonts w:ascii="Times New Roman" w:hAnsi="Times New Roman" w:cs="Times New Roman"/>
          <w:sz w:val="24"/>
          <w:szCs w:val="24"/>
        </w:rPr>
        <w:t xml:space="preserve"> за объект недвижимого имущества, указана в извещении о проведении аукциона и в </w:t>
      </w:r>
      <w:r w:rsidR="00F02259" w:rsidRPr="00B7076E">
        <w:rPr>
          <w:rFonts w:ascii="Times New Roman" w:hAnsi="Times New Roman" w:cs="Times New Roman"/>
          <w:b/>
          <w:i/>
          <w:sz w:val="24"/>
          <w:szCs w:val="24"/>
        </w:rPr>
        <w:t>части 1.2. «Сведения о об объекте аренды»</w:t>
      </w:r>
      <w:r w:rsidR="00F02259" w:rsidRPr="00B7076E">
        <w:rPr>
          <w:rFonts w:ascii="Times New Roman" w:hAnsi="Times New Roman" w:cs="Times New Roman"/>
          <w:sz w:val="24"/>
          <w:szCs w:val="24"/>
        </w:rPr>
        <w:t xml:space="preserve">  Раздела I настоящей документации. </w:t>
      </w:r>
      <w:r w:rsidR="00D90AB6" w:rsidRPr="00D90AB6">
        <w:rPr>
          <w:rFonts w:ascii="Times New Roman" w:hAnsi="Times New Roman" w:cs="Times New Roman"/>
          <w:sz w:val="24"/>
          <w:szCs w:val="24"/>
        </w:rPr>
        <w:t>НДС исчисляется по ставке, установленной п.3 ст. 164 НК РФ</w:t>
      </w:r>
      <w:r w:rsidR="00D90AB6">
        <w:rPr>
          <w:rFonts w:ascii="Times New Roman" w:hAnsi="Times New Roman" w:cs="Times New Roman"/>
          <w:sz w:val="24"/>
          <w:szCs w:val="24"/>
        </w:rPr>
        <w:t>.</w:t>
      </w:r>
    </w:p>
    <w:p w:rsidR="00D90AB6" w:rsidRDefault="00BE302B" w:rsidP="00D90AB6">
      <w:pPr>
        <w:pStyle w:val="13"/>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w:t>
      </w:r>
      <w:r w:rsidRPr="00BE302B">
        <w:rPr>
          <w:rFonts w:ascii="Times New Roman" w:hAnsi="Times New Roman" w:cs="Times New Roman"/>
          <w:sz w:val="24"/>
          <w:szCs w:val="24"/>
        </w:rPr>
        <w:t>тоимость коммунальных и эксплуатационных услуг</w:t>
      </w:r>
      <w:r w:rsidR="00D90AB6">
        <w:rPr>
          <w:rFonts w:ascii="Times New Roman" w:hAnsi="Times New Roman" w:cs="Times New Roman"/>
          <w:sz w:val="24"/>
          <w:szCs w:val="24"/>
        </w:rPr>
        <w:t xml:space="preserve"> (</w:t>
      </w:r>
      <w:r>
        <w:rPr>
          <w:rFonts w:ascii="Times New Roman" w:hAnsi="Times New Roman" w:cs="Times New Roman"/>
          <w:sz w:val="24"/>
          <w:szCs w:val="24"/>
        </w:rPr>
        <w:t>по лот</w:t>
      </w:r>
      <w:r w:rsidR="00BD574C">
        <w:rPr>
          <w:rFonts w:ascii="Times New Roman" w:hAnsi="Times New Roman" w:cs="Times New Roman"/>
          <w:sz w:val="24"/>
          <w:szCs w:val="24"/>
        </w:rPr>
        <w:t>у</w:t>
      </w:r>
      <w:r>
        <w:rPr>
          <w:rFonts w:ascii="Times New Roman" w:hAnsi="Times New Roman" w:cs="Times New Roman"/>
          <w:sz w:val="24"/>
          <w:szCs w:val="24"/>
        </w:rPr>
        <w:t>№</w:t>
      </w:r>
      <w:r w:rsidR="00BD574C">
        <w:rPr>
          <w:rFonts w:ascii="Times New Roman" w:hAnsi="Times New Roman" w:cs="Times New Roman"/>
          <w:sz w:val="24"/>
          <w:szCs w:val="24"/>
        </w:rPr>
        <w:t>1</w:t>
      </w:r>
      <w:r w:rsidR="00D90AB6">
        <w:rPr>
          <w:rFonts w:ascii="Times New Roman" w:hAnsi="Times New Roman" w:cs="Times New Roman"/>
          <w:sz w:val="24"/>
          <w:szCs w:val="24"/>
        </w:rPr>
        <w:t>)</w:t>
      </w:r>
      <w:r>
        <w:rPr>
          <w:rFonts w:ascii="Times New Roman" w:hAnsi="Times New Roman" w:cs="Times New Roman"/>
          <w:sz w:val="24"/>
          <w:szCs w:val="24"/>
        </w:rPr>
        <w:t xml:space="preserve"> в</w:t>
      </w:r>
      <w:r w:rsidRPr="00BE302B">
        <w:rPr>
          <w:rFonts w:ascii="Times New Roman" w:hAnsi="Times New Roman" w:cs="Times New Roman"/>
          <w:sz w:val="24"/>
          <w:szCs w:val="24"/>
        </w:rPr>
        <w:t xml:space="preserve"> размер арендной платы не включается</w:t>
      </w:r>
      <w:r w:rsidR="00D90AB6">
        <w:rPr>
          <w:rFonts w:ascii="Times New Roman" w:hAnsi="Times New Roman" w:cs="Times New Roman"/>
          <w:sz w:val="24"/>
          <w:szCs w:val="24"/>
        </w:rPr>
        <w:t xml:space="preserve">. </w:t>
      </w:r>
    </w:p>
    <w:p w:rsidR="003C4E76" w:rsidRPr="00B7076E" w:rsidRDefault="003C4E76" w:rsidP="003C4E76">
      <w:pPr>
        <w:pStyle w:val="13"/>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B7076E">
        <w:rPr>
          <w:rFonts w:ascii="Times New Roman" w:hAnsi="Times New Roman" w:cs="Times New Roman"/>
          <w:sz w:val="24"/>
          <w:szCs w:val="24"/>
        </w:rPr>
        <w:t xml:space="preserve"> </w:t>
      </w:r>
    </w:p>
    <w:p w:rsidR="003C4E76" w:rsidRDefault="003C4E76" w:rsidP="003C4E76">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Порядок расчетов определяется в соответствии с проектом договора аренды, являющимся неотъемлемой частью настоящей аукционной документации</w:t>
      </w:r>
    </w:p>
    <w:p w:rsidR="00F02259" w:rsidRPr="00B7076E" w:rsidRDefault="00F02259" w:rsidP="00FA4651">
      <w:pPr>
        <w:pStyle w:val="13"/>
        <w:shd w:val="clear" w:color="auto" w:fill="auto"/>
        <w:spacing w:before="0" w:after="0" w:line="240" w:lineRule="auto"/>
        <w:ind w:firstLine="567"/>
        <w:jc w:val="both"/>
        <w:rPr>
          <w:rFonts w:ascii="Times New Roman" w:hAnsi="Times New Roman" w:cs="Times New Roman"/>
          <w:b/>
          <w:i/>
          <w:sz w:val="24"/>
          <w:szCs w:val="24"/>
        </w:rPr>
      </w:pPr>
    </w:p>
    <w:p w:rsidR="009973F3" w:rsidRPr="00B7076E" w:rsidRDefault="0089424C"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1.1.6.</w:t>
      </w:r>
      <w:r w:rsidR="000523C4" w:rsidRPr="00B7076E">
        <w:rPr>
          <w:rFonts w:ascii="Times New Roman" w:hAnsi="Times New Roman" w:cs="Times New Roman"/>
          <w:b/>
          <w:i/>
          <w:sz w:val="24"/>
          <w:szCs w:val="24"/>
        </w:rPr>
        <w:t>Ф</w:t>
      </w:r>
      <w:r w:rsidR="009973F3" w:rsidRPr="00B7076E">
        <w:rPr>
          <w:rFonts w:ascii="Times New Roman" w:hAnsi="Times New Roman" w:cs="Times New Roman"/>
          <w:b/>
          <w:i/>
          <w:sz w:val="24"/>
          <w:szCs w:val="24"/>
        </w:rPr>
        <w:t>орма подачи предложений о цене арендной платы</w:t>
      </w:r>
      <w:r w:rsidR="000523C4" w:rsidRPr="00B7076E">
        <w:rPr>
          <w:rFonts w:ascii="Times New Roman" w:hAnsi="Times New Roman" w:cs="Times New Roman"/>
          <w:b/>
          <w:sz w:val="24"/>
          <w:szCs w:val="24"/>
        </w:rPr>
        <w:t>:</w:t>
      </w:r>
    </w:p>
    <w:p w:rsidR="00594FEB" w:rsidRPr="00B7076E" w:rsidRDefault="00594FEB"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Предложения о цене заявляются </w:t>
      </w:r>
      <w:r w:rsidR="00176956" w:rsidRPr="00B7076E">
        <w:rPr>
          <w:rFonts w:ascii="Times New Roman" w:hAnsi="Times New Roman" w:cs="Times New Roman"/>
          <w:sz w:val="24"/>
          <w:szCs w:val="24"/>
        </w:rPr>
        <w:t xml:space="preserve">претендентами, которые признаны </w:t>
      </w:r>
      <w:r w:rsidRPr="00B7076E">
        <w:rPr>
          <w:rFonts w:ascii="Times New Roman" w:hAnsi="Times New Roman" w:cs="Times New Roman"/>
          <w:sz w:val="24"/>
          <w:szCs w:val="24"/>
        </w:rPr>
        <w:t>участниками</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аукциона,</w:t>
      </w:r>
      <w:r w:rsidR="00AB75A5"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  открыто в ходе проведения аукциона (открытая форма подачи предложений о размера месячной арендной платы).</w:t>
      </w:r>
    </w:p>
    <w:p w:rsidR="00031082" w:rsidRPr="00B7076E" w:rsidRDefault="00031082" w:rsidP="00FA4651">
      <w:pPr>
        <w:pStyle w:val="13"/>
        <w:shd w:val="clear" w:color="auto" w:fill="auto"/>
        <w:spacing w:before="0" w:after="0" w:line="240" w:lineRule="auto"/>
        <w:ind w:firstLine="567"/>
        <w:jc w:val="both"/>
        <w:rPr>
          <w:rFonts w:ascii="Times New Roman" w:hAnsi="Times New Roman" w:cs="Times New Roman"/>
          <w:sz w:val="24"/>
          <w:szCs w:val="24"/>
        </w:rPr>
      </w:pPr>
    </w:p>
    <w:p w:rsidR="00594FEB" w:rsidRPr="00B7076E"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1.1.7.</w:t>
      </w:r>
      <w:r w:rsidR="002B3796" w:rsidRPr="00B7076E">
        <w:rPr>
          <w:rFonts w:ascii="Times New Roman" w:hAnsi="Times New Roman" w:cs="Times New Roman"/>
          <w:b/>
          <w:i/>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r w:rsidR="002B3796" w:rsidRPr="00B7076E">
        <w:rPr>
          <w:rFonts w:ascii="Times New Roman" w:hAnsi="Times New Roman" w:cs="Times New Roman"/>
          <w:b/>
          <w:sz w:val="24"/>
          <w:szCs w:val="24"/>
        </w:rPr>
        <w:t>:</w:t>
      </w:r>
    </w:p>
    <w:p w:rsidR="00B5147F" w:rsidRPr="00035DB5" w:rsidRDefault="009E43BB"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Извещение и д</w:t>
      </w:r>
      <w:r w:rsidR="00B5147F" w:rsidRPr="00B7076E">
        <w:rPr>
          <w:rFonts w:ascii="Times New Roman" w:hAnsi="Times New Roman" w:cs="Times New Roman"/>
          <w:sz w:val="24"/>
          <w:szCs w:val="24"/>
        </w:rPr>
        <w:t>окументация об аукционе доступна для ознакомления на официальной Электронной торговой площадк</w:t>
      </w:r>
      <w:r w:rsidR="00572ED6" w:rsidRPr="00B7076E">
        <w:rPr>
          <w:rFonts w:ascii="Times New Roman" w:hAnsi="Times New Roman" w:cs="Times New Roman"/>
          <w:sz w:val="24"/>
          <w:szCs w:val="24"/>
        </w:rPr>
        <w:t>е</w:t>
      </w:r>
      <w:r w:rsidR="00B5147F" w:rsidRPr="00B7076E">
        <w:rPr>
          <w:rFonts w:ascii="Times New Roman" w:hAnsi="Times New Roman" w:cs="Times New Roman"/>
          <w:sz w:val="24"/>
          <w:szCs w:val="24"/>
        </w:rPr>
        <w:t xml:space="preserve"> Государственной корпорации «</w:t>
      </w:r>
      <w:proofErr w:type="spellStart"/>
      <w:r w:rsidR="00B5147F" w:rsidRPr="00B7076E">
        <w:rPr>
          <w:rFonts w:ascii="Times New Roman" w:hAnsi="Times New Roman" w:cs="Times New Roman"/>
          <w:sz w:val="24"/>
          <w:szCs w:val="24"/>
        </w:rPr>
        <w:t>Ростех</w:t>
      </w:r>
      <w:proofErr w:type="spellEnd"/>
      <w:r w:rsidR="00B5147F" w:rsidRPr="00B7076E">
        <w:rPr>
          <w:rFonts w:ascii="Times New Roman" w:hAnsi="Times New Roman" w:cs="Times New Roman"/>
          <w:sz w:val="24"/>
          <w:szCs w:val="24"/>
        </w:rPr>
        <w:t xml:space="preserve">» </w:t>
      </w:r>
      <w:hyperlink r:id="rId9" w:history="1">
        <w:r w:rsidR="00332643" w:rsidRPr="00A903F5">
          <w:rPr>
            <w:rStyle w:val="af0"/>
            <w:rFonts w:ascii="Times New Roman" w:hAnsi="Times New Roman" w:cs="Times New Roman"/>
            <w:sz w:val="24"/>
            <w:szCs w:val="24"/>
          </w:rPr>
          <w:t>www.etprf.ru</w:t>
        </w:r>
      </w:hyperlink>
      <w:r w:rsidR="00B5147F" w:rsidRPr="00B7076E">
        <w:rPr>
          <w:rFonts w:ascii="Times New Roman" w:hAnsi="Times New Roman" w:cs="Times New Roman"/>
          <w:sz w:val="24"/>
          <w:szCs w:val="24"/>
        </w:rPr>
        <w:t>,</w:t>
      </w:r>
      <w:r w:rsidR="00332643">
        <w:rPr>
          <w:rFonts w:ascii="Times New Roman" w:hAnsi="Times New Roman" w:cs="Times New Roman"/>
          <w:sz w:val="24"/>
          <w:szCs w:val="24"/>
        </w:rPr>
        <w:t xml:space="preserve"> во вкладке «Реализация</w:t>
      </w:r>
      <w:r w:rsidR="004541FE">
        <w:rPr>
          <w:rFonts w:ascii="Times New Roman" w:hAnsi="Times New Roman" w:cs="Times New Roman"/>
          <w:sz w:val="24"/>
          <w:szCs w:val="24"/>
        </w:rPr>
        <w:t>-Аренда</w:t>
      </w:r>
      <w:r w:rsidR="00332643">
        <w:rPr>
          <w:rFonts w:ascii="Times New Roman" w:hAnsi="Times New Roman" w:cs="Times New Roman"/>
          <w:sz w:val="24"/>
          <w:szCs w:val="24"/>
        </w:rPr>
        <w:t>»,</w:t>
      </w:r>
      <w:r w:rsidR="00B5147F" w:rsidRPr="00B7076E">
        <w:rPr>
          <w:rFonts w:ascii="Times New Roman" w:hAnsi="Times New Roman" w:cs="Times New Roman"/>
          <w:sz w:val="24"/>
          <w:szCs w:val="24"/>
        </w:rPr>
        <w:t xml:space="preserve"> </w:t>
      </w:r>
      <w:r w:rsidR="00B5147F" w:rsidRPr="00035DB5">
        <w:rPr>
          <w:rFonts w:ascii="Times New Roman" w:hAnsi="Times New Roman" w:cs="Times New Roman"/>
          <w:sz w:val="24"/>
          <w:szCs w:val="24"/>
        </w:rPr>
        <w:t xml:space="preserve">т.е. </w:t>
      </w:r>
      <w:r w:rsidR="00B5147F" w:rsidRPr="00EA313C">
        <w:rPr>
          <w:rFonts w:ascii="Times New Roman" w:hAnsi="Times New Roman" w:cs="Times New Roman"/>
          <w:sz w:val="24"/>
          <w:szCs w:val="24"/>
        </w:rPr>
        <w:t>с  «</w:t>
      </w:r>
      <w:r w:rsidR="000F0B49">
        <w:rPr>
          <w:rFonts w:ascii="Times New Roman" w:hAnsi="Times New Roman" w:cs="Times New Roman"/>
          <w:sz w:val="24"/>
          <w:szCs w:val="24"/>
        </w:rPr>
        <w:t>0</w:t>
      </w:r>
      <w:r w:rsidR="00435606">
        <w:rPr>
          <w:rFonts w:ascii="Times New Roman" w:hAnsi="Times New Roman" w:cs="Times New Roman"/>
          <w:sz w:val="24"/>
          <w:szCs w:val="24"/>
        </w:rPr>
        <w:t>3</w:t>
      </w:r>
      <w:r w:rsidR="00481069">
        <w:rPr>
          <w:rFonts w:ascii="Times New Roman" w:hAnsi="Times New Roman" w:cs="Times New Roman"/>
          <w:sz w:val="24"/>
          <w:szCs w:val="24"/>
        </w:rPr>
        <w:t>»</w:t>
      </w:r>
      <w:r w:rsidR="00EA313C" w:rsidRPr="00EA313C">
        <w:rPr>
          <w:rFonts w:ascii="Times New Roman" w:hAnsi="Times New Roman" w:cs="Times New Roman"/>
          <w:sz w:val="24"/>
          <w:szCs w:val="24"/>
        </w:rPr>
        <w:t xml:space="preserve"> </w:t>
      </w:r>
      <w:r w:rsidR="00435606">
        <w:rPr>
          <w:rFonts w:ascii="Times New Roman" w:hAnsi="Times New Roman" w:cs="Times New Roman"/>
          <w:sz w:val="24"/>
          <w:szCs w:val="24"/>
        </w:rPr>
        <w:t>сентября</w:t>
      </w:r>
      <w:r w:rsidR="00BD574C">
        <w:rPr>
          <w:rFonts w:ascii="Times New Roman" w:hAnsi="Times New Roman" w:cs="Times New Roman"/>
          <w:sz w:val="24"/>
          <w:szCs w:val="24"/>
        </w:rPr>
        <w:t xml:space="preserve"> </w:t>
      </w:r>
      <w:r w:rsidR="00B5147F" w:rsidRPr="00EA313C">
        <w:rPr>
          <w:rFonts w:ascii="Times New Roman" w:hAnsi="Times New Roman" w:cs="Times New Roman"/>
          <w:sz w:val="24"/>
          <w:szCs w:val="24"/>
        </w:rPr>
        <w:t>20</w:t>
      </w:r>
      <w:r w:rsidR="00CB0272" w:rsidRPr="00EA313C">
        <w:rPr>
          <w:rFonts w:ascii="Times New Roman" w:hAnsi="Times New Roman" w:cs="Times New Roman"/>
          <w:sz w:val="24"/>
          <w:szCs w:val="24"/>
        </w:rPr>
        <w:t>2</w:t>
      </w:r>
      <w:r w:rsidR="00BD574C">
        <w:rPr>
          <w:rFonts w:ascii="Times New Roman" w:hAnsi="Times New Roman" w:cs="Times New Roman"/>
          <w:sz w:val="24"/>
          <w:szCs w:val="24"/>
        </w:rPr>
        <w:t>4</w:t>
      </w:r>
      <w:r w:rsidR="00B5147F" w:rsidRPr="00EA313C">
        <w:rPr>
          <w:rFonts w:ascii="Times New Roman" w:hAnsi="Times New Roman" w:cs="Times New Roman"/>
          <w:sz w:val="24"/>
          <w:szCs w:val="24"/>
        </w:rPr>
        <w:t>г.</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Полный пакет документации об аукционе будет представлен любому заинтересованному лицу в течение 2(двух) рабочих дней с даты получения соответствующего заявления*. Заявление по форме, приведенной в аукционной документации, подается не позднее «</w:t>
      </w:r>
      <w:r w:rsidR="00CC5B67" w:rsidRPr="00035DB5">
        <w:rPr>
          <w:rFonts w:ascii="Times New Roman" w:hAnsi="Times New Roman" w:cs="Times New Roman"/>
          <w:sz w:val="24"/>
          <w:szCs w:val="24"/>
        </w:rPr>
        <w:t>10</w:t>
      </w:r>
      <w:r w:rsidRPr="00035DB5">
        <w:rPr>
          <w:rFonts w:ascii="Times New Roman" w:hAnsi="Times New Roman" w:cs="Times New Roman"/>
          <w:sz w:val="24"/>
          <w:szCs w:val="24"/>
        </w:rPr>
        <w:t xml:space="preserve">» час. </w:t>
      </w:r>
      <w:r w:rsidR="00402CB0">
        <w:rPr>
          <w:rFonts w:ascii="Times New Roman" w:hAnsi="Times New Roman" w:cs="Times New Roman"/>
          <w:sz w:val="24"/>
          <w:szCs w:val="24"/>
        </w:rPr>
        <w:t>00</w:t>
      </w:r>
      <w:r w:rsidRPr="00035DB5">
        <w:rPr>
          <w:rFonts w:ascii="Times New Roman" w:hAnsi="Times New Roman" w:cs="Times New Roman"/>
          <w:sz w:val="24"/>
          <w:szCs w:val="24"/>
        </w:rPr>
        <w:t xml:space="preserve"> мин</w:t>
      </w:r>
      <w:r w:rsidRPr="008919BB">
        <w:rPr>
          <w:rFonts w:ascii="Times New Roman" w:hAnsi="Times New Roman" w:cs="Times New Roman"/>
          <w:sz w:val="24"/>
          <w:szCs w:val="24"/>
        </w:rPr>
        <w:t>. «</w:t>
      </w:r>
      <w:r w:rsidR="00435606">
        <w:rPr>
          <w:rFonts w:ascii="Times New Roman" w:hAnsi="Times New Roman" w:cs="Times New Roman"/>
          <w:sz w:val="24"/>
          <w:szCs w:val="24"/>
        </w:rPr>
        <w:t>30</w:t>
      </w:r>
      <w:r w:rsidR="00481069">
        <w:rPr>
          <w:rFonts w:ascii="Times New Roman" w:hAnsi="Times New Roman" w:cs="Times New Roman"/>
          <w:sz w:val="24"/>
          <w:szCs w:val="24"/>
        </w:rPr>
        <w:t xml:space="preserve">» </w:t>
      </w:r>
      <w:r w:rsidR="00435606">
        <w:rPr>
          <w:rFonts w:ascii="Times New Roman" w:hAnsi="Times New Roman" w:cs="Times New Roman"/>
          <w:sz w:val="24"/>
          <w:szCs w:val="24"/>
        </w:rPr>
        <w:t xml:space="preserve">сентября </w:t>
      </w:r>
      <w:r w:rsidRPr="008919BB">
        <w:rPr>
          <w:rFonts w:ascii="Times New Roman" w:hAnsi="Times New Roman" w:cs="Times New Roman"/>
          <w:sz w:val="24"/>
          <w:szCs w:val="24"/>
        </w:rPr>
        <w:t>20</w:t>
      </w:r>
      <w:r w:rsidR="00CB0272">
        <w:rPr>
          <w:rFonts w:ascii="Times New Roman" w:hAnsi="Times New Roman" w:cs="Times New Roman"/>
          <w:sz w:val="24"/>
          <w:szCs w:val="24"/>
        </w:rPr>
        <w:t>2</w:t>
      </w:r>
      <w:r w:rsidR="00BD574C">
        <w:rPr>
          <w:rFonts w:ascii="Times New Roman" w:hAnsi="Times New Roman" w:cs="Times New Roman"/>
          <w:sz w:val="24"/>
          <w:szCs w:val="24"/>
        </w:rPr>
        <w:t>4</w:t>
      </w:r>
      <w:r w:rsidRPr="008919BB">
        <w:rPr>
          <w:rFonts w:ascii="Times New Roman" w:hAnsi="Times New Roman" w:cs="Times New Roman"/>
          <w:sz w:val="24"/>
          <w:szCs w:val="24"/>
        </w:rPr>
        <w:t>г</w:t>
      </w:r>
      <w:r w:rsidRPr="00035DB5">
        <w:rPr>
          <w:rFonts w:ascii="Times New Roman" w:hAnsi="Times New Roman" w:cs="Times New Roman"/>
          <w:sz w:val="24"/>
          <w:szCs w:val="24"/>
        </w:rPr>
        <w:t>:</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 xml:space="preserve">115114, г. Москва, ул. </w:t>
      </w:r>
      <w:proofErr w:type="spellStart"/>
      <w:r w:rsidR="003D1079" w:rsidRPr="003D1079">
        <w:rPr>
          <w:rFonts w:ascii="Times New Roman" w:hAnsi="Times New Roman" w:cs="Times New Roman"/>
          <w:sz w:val="24"/>
          <w:szCs w:val="24"/>
        </w:rPr>
        <w:t>Летниковская</w:t>
      </w:r>
      <w:proofErr w:type="spellEnd"/>
      <w:r w:rsidR="003D1079" w:rsidRPr="003D1079">
        <w:rPr>
          <w:rFonts w:ascii="Times New Roman" w:hAnsi="Times New Roman" w:cs="Times New Roman"/>
          <w:sz w:val="24"/>
          <w:szCs w:val="24"/>
        </w:rPr>
        <w:t>, д.10 стр.4, Бизнес-Центр  «Святогор», корпус А</w:t>
      </w:r>
      <w:r w:rsidRPr="00035DB5">
        <w:rPr>
          <w:rFonts w:ascii="Times New Roman" w:hAnsi="Times New Roman" w:cs="Times New Roman"/>
          <w:sz w:val="24"/>
          <w:szCs w:val="24"/>
        </w:rPr>
        <w:t xml:space="preserve">; </w:t>
      </w:r>
    </w:p>
    <w:p w:rsidR="004221AB" w:rsidRDefault="00B5147F" w:rsidP="004221AB">
      <w:pPr>
        <w:spacing w:after="0" w:line="240" w:lineRule="auto"/>
        <w:ind w:firstLine="567"/>
        <w:jc w:val="both"/>
      </w:pPr>
      <w:r w:rsidRPr="00035DB5">
        <w:rPr>
          <w:rFonts w:ascii="Times New Roman" w:hAnsi="Times New Roman" w:cs="Times New Roman"/>
          <w:sz w:val="24"/>
          <w:szCs w:val="24"/>
        </w:rPr>
        <w:t xml:space="preserve">-в форме электронного документа по адресу: </w:t>
      </w:r>
      <w:hyperlink r:id="rId10" w:history="1">
        <w:r w:rsidR="004221AB" w:rsidRPr="00463455">
          <w:rPr>
            <w:rStyle w:val="af0"/>
          </w:rPr>
          <w:t>ust.mos@yandex.ru</w:t>
        </w:r>
      </w:hyperlink>
    </w:p>
    <w:p w:rsidR="00B5147F" w:rsidRPr="00035DB5" w:rsidRDefault="00B5147F" w:rsidP="004221AB">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Плата за предоставление аукционной документации не взимается</w:t>
      </w:r>
    </w:p>
    <w:p w:rsidR="00B5147F" w:rsidRPr="00035DB5" w:rsidRDefault="00B5147F" w:rsidP="00FA4651">
      <w:pPr>
        <w:spacing w:after="0" w:line="240" w:lineRule="auto"/>
        <w:ind w:firstLine="567"/>
        <w:rPr>
          <w:rFonts w:ascii="Times New Roman" w:hAnsi="Times New Roman" w:cs="Times New Roman"/>
          <w:sz w:val="24"/>
          <w:szCs w:val="24"/>
        </w:rPr>
      </w:pPr>
    </w:p>
    <w:p w:rsidR="00B5147F" w:rsidRPr="00035DB5" w:rsidRDefault="00B5147F"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w:t>
      </w:r>
      <w:r w:rsidRPr="00035DB5">
        <w:rPr>
          <w:rFonts w:ascii="Times New Roman" w:hAnsi="Times New Roman" w:cs="Times New Roman"/>
          <w:i/>
          <w:sz w:val="24"/>
          <w:szCs w:val="24"/>
          <w:u w:val="single"/>
        </w:rPr>
        <w:t>Форма заявления на предоставление пакета документации об аукционе – Приложение №</w:t>
      </w:r>
      <w:r w:rsidR="009E43BB" w:rsidRPr="00035DB5">
        <w:rPr>
          <w:rFonts w:ascii="Times New Roman" w:hAnsi="Times New Roman" w:cs="Times New Roman"/>
          <w:i/>
          <w:sz w:val="24"/>
          <w:szCs w:val="24"/>
          <w:u w:val="single"/>
        </w:rPr>
        <w:t xml:space="preserve">2 раздела </w:t>
      </w:r>
      <w:r w:rsidR="009E43BB" w:rsidRPr="00035DB5">
        <w:rPr>
          <w:rFonts w:ascii="Times New Roman" w:hAnsi="Times New Roman" w:cs="Times New Roman"/>
          <w:i/>
          <w:sz w:val="24"/>
          <w:szCs w:val="24"/>
          <w:u w:val="single"/>
          <w:lang w:val="en-US"/>
        </w:rPr>
        <w:t>VII</w:t>
      </w:r>
      <w:r w:rsidR="009E43BB" w:rsidRPr="00035DB5">
        <w:rPr>
          <w:rFonts w:ascii="Times New Roman" w:hAnsi="Times New Roman" w:cs="Times New Roman"/>
          <w:i/>
          <w:sz w:val="24"/>
          <w:szCs w:val="24"/>
          <w:u w:val="single"/>
        </w:rPr>
        <w:t xml:space="preserve"> настоящей аукционной документации</w:t>
      </w:r>
      <w:r w:rsidRPr="00035DB5">
        <w:rPr>
          <w:rFonts w:ascii="Times New Roman" w:hAnsi="Times New Roman" w:cs="Times New Roman"/>
          <w:i/>
          <w:sz w:val="24"/>
          <w:szCs w:val="24"/>
          <w:u w:val="single"/>
        </w:rPr>
        <w:t>.</w:t>
      </w:r>
    </w:p>
    <w:p w:rsidR="00B5147F" w:rsidRPr="00035DB5" w:rsidRDefault="00B5147F"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3A5354" w:rsidRPr="00035DB5" w:rsidRDefault="0089424C" w:rsidP="00FA4651">
      <w:pPr>
        <w:pStyle w:val="13"/>
        <w:shd w:val="clear" w:color="auto" w:fill="auto"/>
        <w:spacing w:before="0"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1.1.8.</w:t>
      </w:r>
      <w:r w:rsidR="008B6082" w:rsidRPr="00035DB5">
        <w:rPr>
          <w:rFonts w:ascii="Times New Roman" w:hAnsi="Times New Roman" w:cs="Times New Roman"/>
          <w:b/>
          <w:i/>
          <w:sz w:val="24"/>
          <w:szCs w:val="24"/>
        </w:rPr>
        <w:t>Формы, порядок, даты начала и окончания предоставления участникам аукциона разъяснений положений документации об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Любое заинтересованное лицо вправе направить Специализированной организации запрос о разъяснении положений аукционной документации. В течение двух рабочих дней с даты поступления указанного запроса Специализированная организация направит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Запрос* по форме, приведенной в аукционной документации, направляется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 xml:space="preserve">115114, г. Москва, ул. </w:t>
      </w:r>
      <w:proofErr w:type="spellStart"/>
      <w:r w:rsidR="003D1079" w:rsidRPr="003D1079">
        <w:rPr>
          <w:rFonts w:ascii="Times New Roman" w:hAnsi="Times New Roman" w:cs="Times New Roman"/>
          <w:sz w:val="24"/>
          <w:szCs w:val="24"/>
        </w:rPr>
        <w:t>Летниковская</w:t>
      </w:r>
      <w:proofErr w:type="spellEnd"/>
      <w:r w:rsidR="003D1079" w:rsidRPr="003D1079">
        <w:rPr>
          <w:rFonts w:ascii="Times New Roman" w:hAnsi="Times New Roman" w:cs="Times New Roman"/>
          <w:sz w:val="24"/>
          <w:szCs w:val="24"/>
        </w:rPr>
        <w:t>, д.10 стр.4, Бизнес-Центр  «Святогор», корпус А</w:t>
      </w:r>
      <w:r w:rsidRPr="00035DB5">
        <w:rPr>
          <w:rFonts w:ascii="Times New Roman" w:hAnsi="Times New Roman" w:cs="Times New Roman"/>
          <w:sz w:val="24"/>
          <w:szCs w:val="24"/>
        </w:rPr>
        <w:t xml:space="preserve">; </w:t>
      </w:r>
    </w:p>
    <w:p w:rsidR="004221AB" w:rsidRDefault="00EF6C57" w:rsidP="004221AB">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11" w:history="1">
        <w:r w:rsidR="004221AB" w:rsidRPr="00936C61">
          <w:rPr>
            <w:rStyle w:val="af0"/>
            <w:rFonts w:ascii="Times New Roman" w:hAnsi="Times New Roman" w:cs="Times New Roman"/>
            <w:sz w:val="24"/>
            <w:szCs w:val="24"/>
          </w:rPr>
          <w:t>ust.mos@yandex.ru</w:t>
        </w:r>
      </w:hyperlink>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0F0B49">
        <w:rPr>
          <w:rFonts w:ascii="Times New Roman" w:hAnsi="Times New Roman" w:cs="Times New Roman"/>
          <w:sz w:val="24"/>
          <w:szCs w:val="24"/>
        </w:rPr>
        <w:t>0</w:t>
      </w:r>
      <w:r w:rsidR="00435606">
        <w:rPr>
          <w:rFonts w:ascii="Times New Roman" w:hAnsi="Times New Roman" w:cs="Times New Roman"/>
          <w:sz w:val="24"/>
          <w:szCs w:val="24"/>
        </w:rPr>
        <w:t>4</w:t>
      </w:r>
      <w:r w:rsidR="00481069">
        <w:rPr>
          <w:rFonts w:ascii="Times New Roman" w:hAnsi="Times New Roman" w:cs="Times New Roman"/>
          <w:sz w:val="24"/>
          <w:szCs w:val="24"/>
        </w:rPr>
        <w:t>»</w:t>
      </w:r>
      <w:r w:rsidRPr="00035DB5">
        <w:rPr>
          <w:rFonts w:ascii="Times New Roman" w:hAnsi="Times New Roman" w:cs="Times New Roman"/>
          <w:sz w:val="24"/>
          <w:szCs w:val="24"/>
        </w:rPr>
        <w:t xml:space="preserve"> </w:t>
      </w:r>
      <w:r w:rsidR="00435606">
        <w:rPr>
          <w:rFonts w:ascii="Times New Roman" w:hAnsi="Times New Roman" w:cs="Times New Roman"/>
          <w:sz w:val="24"/>
          <w:szCs w:val="24"/>
        </w:rPr>
        <w:t>сентября</w:t>
      </w:r>
      <w:r w:rsidRPr="00035DB5">
        <w:rPr>
          <w:rFonts w:ascii="Times New Roman" w:hAnsi="Times New Roman" w:cs="Times New Roman"/>
          <w:sz w:val="24"/>
          <w:szCs w:val="24"/>
        </w:rPr>
        <w:t xml:space="preserve"> 20</w:t>
      </w:r>
      <w:r w:rsidR="00CB0272">
        <w:rPr>
          <w:rFonts w:ascii="Times New Roman" w:hAnsi="Times New Roman" w:cs="Times New Roman"/>
          <w:sz w:val="24"/>
          <w:szCs w:val="24"/>
        </w:rPr>
        <w:t>2</w:t>
      </w:r>
      <w:r w:rsidR="00BD574C">
        <w:rPr>
          <w:rFonts w:ascii="Times New Roman" w:hAnsi="Times New Roman" w:cs="Times New Roman"/>
          <w:sz w:val="24"/>
          <w:szCs w:val="24"/>
        </w:rPr>
        <w:t>4</w:t>
      </w:r>
      <w:r w:rsidRPr="00035DB5">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окончания </w:t>
      </w:r>
      <w:r w:rsidRPr="008919BB">
        <w:rPr>
          <w:rFonts w:ascii="Times New Roman" w:hAnsi="Times New Roman" w:cs="Times New Roman"/>
          <w:sz w:val="24"/>
          <w:szCs w:val="24"/>
        </w:rPr>
        <w:t>предоставления участникам аукциона разъяснений положений документации об аукционе: «</w:t>
      </w:r>
      <w:r w:rsidR="000F0B49">
        <w:rPr>
          <w:rFonts w:ascii="Times New Roman" w:hAnsi="Times New Roman" w:cs="Times New Roman"/>
          <w:sz w:val="24"/>
          <w:szCs w:val="24"/>
        </w:rPr>
        <w:t>2</w:t>
      </w:r>
      <w:r w:rsidR="00435606">
        <w:rPr>
          <w:rFonts w:ascii="Times New Roman" w:hAnsi="Times New Roman" w:cs="Times New Roman"/>
          <w:sz w:val="24"/>
          <w:szCs w:val="24"/>
        </w:rPr>
        <w:t>6</w:t>
      </w:r>
      <w:r w:rsidRPr="008919BB">
        <w:rPr>
          <w:rFonts w:ascii="Times New Roman" w:hAnsi="Times New Roman" w:cs="Times New Roman"/>
          <w:sz w:val="24"/>
          <w:szCs w:val="24"/>
        </w:rPr>
        <w:t>»</w:t>
      </w:r>
      <w:r w:rsidR="006F2F5D">
        <w:rPr>
          <w:rFonts w:ascii="Times New Roman" w:hAnsi="Times New Roman" w:cs="Times New Roman"/>
          <w:sz w:val="24"/>
          <w:szCs w:val="24"/>
        </w:rPr>
        <w:t xml:space="preserve"> </w:t>
      </w:r>
      <w:r w:rsidR="00435606">
        <w:rPr>
          <w:rFonts w:ascii="Times New Roman" w:hAnsi="Times New Roman" w:cs="Times New Roman"/>
          <w:sz w:val="24"/>
          <w:szCs w:val="24"/>
        </w:rPr>
        <w:t xml:space="preserve">сентября </w:t>
      </w:r>
      <w:r w:rsidR="000F0B49">
        <w:rPr>
          <w:rFonts w:ascii="Times New Roman" w:hAnsi="Times New Roman" w:cs="Times New Roman"/>
          <w:sz w:val="24"/>
          <w:szCs w:val="24"/>
        </w:rPr>
        <w:t xml:space="preserve"> </w:t>
      </w:r>
      <w:r w:rsidR="00BD574C">
        <w:rPr>
          <w:rFonts w:ascii="Times New Roman" w:hAnsi="Times New Roman" w:cs="Times New Roman"/>
          <w:sz w:val="24"/>
          <w:szCs w:val="24"/>
        </w:rPr>
        <w:t xml:space="preserve"> </w:t>
      </w:r>
      <w:r w:rsidRPr="008919BB">
        <w:rPr>
          <w:rFonts w:ascii="Times New Roman" w:hAnsi="Times New Roman" w:cs="Times New Roman"/>
          <w:sz w:val="24"/>
          <w:szCs w:val="24"/>
        </w:rPr>
        <w:t>20</w:t>
      </w:r>
      <w:r w:rsidR="006F2F5D">
        <w:rPr>
          <w:rFonts w:ascii="Times New Roman" w:hAnsi="Times New Roman" w:cs="Times New Roman"/>
          <w:sz w:val="24"/>
          <w:szCs w:val="24"/>
        </w:rPr>
        <w:t>2</w:t>
      </w:r>
      <w:r w:rsidR="000F0B49">
        <w:rPr>
          <w:rFonts w:ascii="Times New Roman" w:hAnsi="Times New Roman" w:cs="Times New Roman"/>
          <w:sz w:val="24"/>
          <w:szCs w:val="24"/>
        </w:rPr>
        <w:t>4</w:t>
      </w:r>
      <w:r w:rsidRPr="008919BB">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0F0B49">
        <w:rPr>
          <w:rFonts w:ascii="Times New Roman" w:hAnsi="Times New Roman" w:cs="Times New Roman"/>
          <w:sz w:val="24"/>
          <w:szCs w:val="24"/>
        </w:rPr>
        <w:t>2</w:t>
      </w:r>
      <w:r w:rsidR="00435606">
        <w:rPr>
          <w:rFonts w:ascii="Times New Roman" w:hAnsi="Times New Roman" w:cs="Times New Roman"/>
          <w:sz w:val="24"/>
          <w:szCs w:val="24"/>
        </w:rPr>
        <w:t>4</w:t>
      </w:r>
      <w:r w:rsidR="006F2F5D">
        <w:rPr>
          <w:rFonts w:ascii="Times New Roman" w:hAnsi="Times New Roman" w:cs="Times New Roman"/>
          <w:sz w:val="24"/>
          <w:szCs w:val="24"/>
        </w:rPr>
        <w:t xml:space="preserve">» </w:t>
      </w:r>
      <w:r w:rsidR="00435606">
        <w:rPr>
          <w:rFonts w:ascii="Times New Roman" w:hAnsi="Times New Roman" w:cs="Times New Roman"/>
          <w:sz w:val="24"/>
          <w:szCs w:val="24"/>
        </w:rPr>
        <w:t xml:space="preserve">сентября </w:t>
      </w:r>
      <w:r w:rsidRPr="008919BB">
        <w:rPr>
          <w:rFonts w:ascii="Times New Roman" w:hAnsi="Times New Roman" w:cs="Times New Roman"/>
          <w:sz w:val="24"/>
          <w:szCs w:val="24"/>
        </w:rPr>
        <w:t>20</w:t>
      </w:r>
      <w:r w:rsidR="006F2F5D">
        <w:rPr>
          <w:rFonts w:ascii="Times New Roman" w:hAnsi="Times New Roman" w:cs="Times New Roman"/>
          <w:sz w:val="24"/>
          <w:szCs w:val="24"/>
        </w:rPr>
        <w:t>2</w:t>
      </w:r>
      <w:r w:rsidR="000F0B49">
        <w:rPr>
          <w:rFonts w:ascii="Times New Roman" w:hAnsi="Times New Roman" w:cs="Times New Roman"/>
          <w:sz w:val="24"/>
          <w:szCs w:val="24"/>
        </w:rPr>
        <w:t>4</w:t>
      </w:r>
      <w:r w:rsidRPr="008919BB">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p>
    <w:p w:rsidR="00EF6C57" w:rsidRPr="00035DB5" w:rsidRDefault="00EF6C57"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 </w:t>
      </w:r>
      <w:r w:rsidRPr="00035DB5">
        <w:rPr>
          <w:rFonts w:ascii="Times New Roman" w:hAnsi="Times New Roman" w:cs="Times New Roman"/>
          <w:i/>
          <w:sz w:val="24"/>
          <w:szCs w:val="24"/>
          <w:u w:val="single"/>
        </w:rPr>
        <w:t xml:space="preserve">Форма запроса на предоставление разъяснений </w:t>
      </w:r>
      <w:r w:rsidR="00CC5353" w:rsidRPr="00035DB5">
        <w:rPr>
          <w:rFonts w:ascii="Times New Roman" w:hAnsi="Times New Roman" w:cs="Times New Roman"/>
          <w:i/>
          <w:sz w:val="24"/>
          <w:szCs w:val="24"/>
          <w:u w:val="single"/>
        </w:rPr>
        <w:t>положений документации об аукционе-</w:t>
      </w:r>
      <w:r w:rsidR="00CC5353" w:rsidRPr="00035DB5">
        <w:rPr>
          <w:rFonts w:ascii="Times New Roman" w:hAnsi="Times New Roman" w:cs="Times New Roman"/>
          <w:sz w:val="24"/>
          <w:szCs w:val="24"/>
          <w:u w:val="single"/>
        </w:rPr>
        <w:t xml:space="preserve"> </w:t>
      </w:r>
      <w:r w:rsidRPr="00035DB5">
        <w:rPr>
          <w:rFonts w:ascii="Times New Roman" w:hAnsi="Times New Roman" w:cs="Times New Roman"/>
          <w:sz w:val="24"/>
          <w:szCs w:val="24"/>
          <w:u w:val="single"/>
        </w:rPr>
        <w:t xml:space="preserve"> </w:t>
      </w:r>
      <w:r w:rsidR="007E5055" w:rsidRPr="00035DB5">
        <w:rPr>
          <w:rFonts w:ascii="Times New Roman" w:hAnsi="Times New Roman" w:cs="Times New Roman"/>
          <w:sz w:val="24"/>
          <w:szCs w:val="24"/>
          <w:u w:val="single"/>
        </w:rPr>
        <w:t>Приложение</w:t>
      </w:r>
      <w:r w:rsidR="007E5055" w:rsidRPr="00035DB5">
        <w:rPr>
          <w:rFonts w:ascii="Times New Roman" w:hAnsi="Times New Roman" w:cs="Times New Roman"/>
          <w:i/>
          <w:sz w:val="24"/>
          <w:szCs w:val="24"/>
          <w:u w:val="single"/>
        </w:rPr>
        <w:t xml:space="preserve"> №3 раздела VII настоящей аукционной документации.</w:t>
      </w:r>
      <w:r w:rsidRPr="00035DB5">
        <w:rPr>
          <w:rFonts w:ascii="Times New Roman" w:hAnsi="Times New Roman" w:cs="Times New Roman"/>
          <w:i/>
          <w:sz w:val="24"/>
          <w:szCs w:val="24"/>
          <w:u w:val="single"/>
        </w:rPr>
        <w:t>.</w:t>
      </w:r>
    </w:p>
    <w:p w:rsidR="00EF6C57" w:rsidRPr="00035DB5" w:rsidRDefault="00EF6C57" w:rsidP="00FA4651">
      <w:pPr>
        <w:pStyle w:val="13"/>
        <w:shd w:val="clear" w:color="auto" w:fill="auto"/>
        <w:spacing w:before="0" w:after="0" w:line="240" w:lineRule="auto"/>
        <w:ind w:firstLine="567"/>
        <w:jc w:val="both"/>
        <w:rPr>
          <w:rFonts w:ascii="Times New Roman" w:hAnsi="Times New Roman" w:cs="Times New Roman"/>
          <w:sz w:val="24"/>
          <w:szCs w:val="24"/>
        </w:rPr>
      </w:pPr>
    </w:p>
    <w:p w:rsidR="009973F3" w:rsidRPr="00035DB5"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035DB5">
        <w:rPr>
          <w:rFonts w:ascii="Times New Roman" w:hAnsi="Times New Roman" w:cs="Times New Roman"/>
          <w:b/>
          <w:i/>
          <w:sz w:val="24"/>
          <w:szCs w:val="24"/>
        </w:rPr>
        <w:t>1.1.9.</w:t>
      </w:r>
      <w:r w:rsidR="002B3796" w:rsidRPr="00035DB5">
        <w:rPr>
          <w:rFonts w:ascii="Times New Roman" w:hAnsi="Times New Roman" w:cs="Times New Roman"/>
          <w:b/>
          <w:i/>
          <w:sz w:val="24"/>
          <w:szCs w:val="24"/>
        </w:rPr>
        <w:t>Требование о внесении</w:t>
      </w:r>
      <w:r w:rsidR="00F02259" w:rsidRPr="00035DB5">
        <w:rPr>
          <w:rFonts w:ascii="Times New Roman" w:hAnsi="Times New Roman" w:cs="Times New Roman"/>
          <w:b/>
          <w:i/>
          <w:sz w:val="24"/>
          <w:szCs w:val="24"/>
        </w:rPr>
        <w:t xml:space="preserve"> з</w:t>
      </w:r>
      <w:r w:rsidR="002B3796" w:rsidRPr="00035DB5">
        <w:rPr>
          <w:rFonts w:ascii="Times New Roman" w:hAnsi="Times New Roman" w:cs="Times New Roman"/>
          <w:b/>
          <w:i/>
          <w:sz w:val="24"/>
          <w:szCs w:val="24"/>
        </w:rPr>
        <w:t>адатка, ра</w:t>
      </w:r>
      <w:r w:rsidR="009973F3" w:rsidRPr="00035DB5">
        <w:rPr>
          <w:rFonts w:ascii="Times New Roman" w:hAnsi="Times New Roman" w:cs="Times New Roman"/>
          <w:b/>
          <w:i/>
          <w:sz w:val="24"/>
          <w:szCs w:val="24"/>
        </w:rPr>
        <w:t>змер задатка, срок и порядок его внесения, необходимые реквизиты счета</w:t>
      </w:r>
      <w:r w:rsidR="00176956" w:rsidRPr="00035DB5">
        <w:rPr>
          <w:rFonts w:ascii="Times New Roman" w:hAnsi="Times New Roman" w:cs="Times New Roman"/>
          <w:b/>
          <w:sz w:val="24"/>
          <w:szCs w:val="24"/>
        </w:rPr>
        <w:t>:</w:t>
      </w:r>
      <w:r w:rsidR="00583142" w:rsidRPr="00035DB5">
        <w:rPr>
          <w:rFonts w:ascii="Times New Roman" w:hAnsi="Times New Roman" w:cs="Times New Roman"/>
          <w:b/>
          <w:sz w:val="24"/>
          <w:szCs w:val="24"/>
        </w:rPr>
        <w:t xml:space="preserve"> </w:t>
      </w:r>
    </w:p>
    <w:p w:rsidR="00D1689D" w:rsidRDefault="006F468C"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Задаток установлен.</w:t>
      </w:r>
    </w:p>
    <w:p w:rsidR="006F468C" w:rsidRPr="00035DB5" w:rsidRDefault="006F468C" w:rsidP="006F468C">
      <w:pPr>
        <w:spacing w:after="0" w:line="240" w:lineRule="auto"/>
        <w:ind w:firstLine="567"/>
        <w:jc w:val="both"/>
        <w:rPr>
          <w:sz w:val="24"/>
          <w:szCs w:val="24"/>
        </w:rPr>
      </w:pPr>
      <w:r w:rsidRPr="00035DB5">
        <w:rPr>
          <w:rFonts w:ascii="Times New Roman" w:hAnsi="Times New Roman" w:cs="Times New Roman"/>
          <w:sz w:val="24"/>
          <w:szCs w:val="24"/>
        </w:rPr>
        <w:t>Организатор аукциона и Специализированная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w:t>
      </w:r>
      <w:r w:rsidRPr="00035DB5">
        <w:rPr>
          <w:sz w:val="24"/>
          <w:szCs w:val="24"/>
        </w:rPr>
        <w:t xml:space="preserve"> </w:t>
      </w:r>
    </w:p>
    <w:p w:rsidR="006F468C" w:rsidRPr="00035DB5" w:rsidRDefault="006F468C" w:rsidP="006F468C">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Для участия в аукционе заявитель обеспечивает перечисление задатка в размере</w:t>
      </w:r>
      <w:r>
        <w:rPr>
          <w:rFonts w:ascii="Times New Roman" w:hAnsi="Times New Roman" w:cs="Times New Roman"/>
          <w:sz w:val="24"/>
          <w:szCs w:val="24"/>
        </w:rPr>
        <w:t xml:space="preserve">, </w:t>
      </w:r>
      <w:r w:rsidRPr="00035DB5">
        <w:rPr>
          <w:rFonts w:ascii="Times New Roman" w:hAnsi="Times New Roman" w:cs="Times New Roman"/>
          <w:sz w:val="24"/>
          <w:szCs w:val="24"/>
        </w:rPr>
        <w:t xml:space="preserve"> определен</w:t>
      </w:r>
      <w:r>
        <w:rPr>
          <w:rFonts w:ascii="Times New Roman" w:hAnsi="Times New Roman" w:cs="Times New Roman"/>
          <w:sz w:val="24"/>
          <w:szCs w:val="24"/>
        </w:rPr>
        <w:t>ном</w:t>
      </w:r>
      <w:r w:rsidRPr="00035DB5">
        <w:rPr>
          <w:rFonts w:ascii="Times New Roman" w:hAnsi="Times New Roman" w:cs="Times New Roman"/>
          <w:sz w:val="24"/>
          <w:szCs w:val="24"/>
        </w:rPr>
        <w:t xml:space="preserve"> в </w:t>
      </w:r>
      <w:r w:rsidRPr="00035DB5">
        <w:rPr>
          <w:rFonts w:ascii="Times New Roman" w:hAnsi="Times New Roman" w:cs="Times New Roman"/>
          <w:i/>
          <w:sz w:val="24"/>
          <w:szCs w:val="24"/>
        </w:rPr>
        <w:t>пункте 16 раздела VI. «Информационная карта аукциона»</w:t>
      </w:r>
      <w:r w:rsidRPr="00035DB5">
        <w:rPr>
          <w:rFonts w:ascii="Times New Roman" w:hAnsi="Times New Roman" w:cs="Times New Roman"/>
          <w:sz w:val="24"/>
          <w:szCs w:val="24"/>
        </w:rPr>
        <w:t xml:space="preserve"> настоящей аукционной документации.</w:t>
      </w:r>
    </w:p>
    <w:p w:rsidR="006F468C" w:rsidRPr="00035DB5" w:rsidRDefault="006F468C" w:rsidP="006F468C">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6F468C" w:rsidRPr="00035DB5" w:rsidRDefault="006F468C" w:rsidP="006F468C">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6F468C" w:rsidRPr="00035DB5" w:rsidRDefault="006F468C" w:rsidP="006F468C">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lastRenderedPageBreak/>
        <w:t xml:space="preserve">Банковские реквизиты: </w:t>
      </w:r>
      <w:r w:rsidRPr="00E555D6">
        <w:rPr>
          <w:rFonts w:ascii="Times New Roman" w:hAnsi="Times New Roman" w:cs="Times New Roman"/>
          <w:i/>
          <w:sz w:val="24"/>
          <w:szCs w:val="24"/>
        </w:rPr>
        <w:t>р/с 40702 810 2 0000 0182860 в Банк ПАО «Промсвязьбанк», г. Москва, к/с 30101 810 4 0000 0000555, БИК 044525555</w:t>
      </w:r>
      <w:r w:rsidRPr="00035DB5">
        <w:rPr>
          <w:rFonts w:ascii="Times New Roman" w:hAnsi="Times New Roman" w:cs="Times New Roman"/>
          <w:i/>
          <w:sz w:val="24"/>
          <w:szCs w:val="24"/>
        </w:rPr>
        <w:t xml:space="preserve">. </w:t>
      </w:r>
    </w:p>
    <w:p w:rsidR="006F468C" w:rsidRPr="00035DB5" w:rsidRDefault="006F468C" w:rsidP="006F468C">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t>Назначение платежа: «Задаток для участия в аукционе на право заключения договора аренды на объект по адресу: _____, площадью ___ кв. м, Лот №</w:t>
      </w:r>
      <w:r w:rsidR="00336EDE">
        <w:rPr>
          <w:rFonts w:ascii="Times New Roman" w:hAnsi="Times New Roman" w:cs="Times New Roman"/>
          <w:i/>
          <w:sz w:val="24"/>
          <w:szCs w:val="24"/>
        </w:rPr>
        <w:t>1</w:t>
      </w:r>
      <w:r w:rsidRPr="00035DB5">
        <w:rPr>
          <w:rFonts w:ascii="Times New Roman" w:hAnsi="Times New Roman" w:cs="Times New Roman"/>
          <w:i/>
          <w:sz w:val="24"/>
          <w:szCs w:val="24"/>
        </w:rPr>
        <w:t>»</w:t>
      </w:r>
      <w:r w:rsidRPr="00035DB5">
        <w:rPr>
          <w:rFonts w:ascii="Times New Roman" w:hAnsi="Times New Roman" w:cs="Times New Roman"/>
          <w:sz w:val="24"/>
          <w:szCs w:val="24"/>
        </w:rPr>
        <w:t>, НДС не облагается</w:t>
      </w:r>
    </w:p>
    <w:p w:rsidR="006F468C" w:rsidRPr="00035DB5" w:rsidRDefault="006F468C" w:rsidP="006F468C">
      <w:pPr>
        <w:tabs>
          <w:tab w:val="left" w:pos="567"/>
          <w:tab w:val="left" w:pos="993"/>
        </w:tabs>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sz w:val="24"/>
          <w:szCs w:val="24"/>
        </w:rPr>
        <w:t>«</w:t>
      </w:r>
      <w:r w:rsidR="00435606">
        <w:rPr>
          <w:rFonts w:ascii="Times New Roman" w:hAnsi="Times New Roman" w:cs="Times New Roman"/>
          <w:b/>
          <w:sz w:val="24"/>
          <w:szCs w:val="24"/>
        </w:rPr>
        <w:t>30</w:t>
      </w:r>
      <w:r>
        <w:rPr>
          <w:rFonts w:ascii="Times New Roman" w:hAnsi="Times New Roman" w:cs="Times New Roman"/>
          <w:b/>
          <w:sz w:val="24"/>
          <w:szCs w:val="24"/>
        </w:rPr>
        <w:t xml:space="preserve">» </w:t>
      </w:r>
      <w:r w:rsidR="00435606">
        <w:rPr>
          <w:rFonts w:ascii="Times New Roman" w:hAnsi="Times New Roman" w:cs="Times New Roman"/>
          <w:b/>
          <w:sz w:val="24"/>
          <w:szCs w:val="24"/>
        </w:rPr>
        <w:t>сентября</w:t>
      </w:r>
      <w:r>
        <w:rPr>
          <w:rFonts w:ascii="Times New Roman" w:hAnsi="Times New Roman" w:cs="Times New Roman"/>
          <w:b/>
          <w:sz w:val="24"/>
          <w:szCs w:val="24"/>
        </w:rPr>
        <w:t xml:space="preserve"> </w:t>
      </w:r>
      <w:r w:rsidRPr="00035DB5">
        <w:rPr>
          <w:rFonts w:ascii="Times New Roman" w:hAnsi="Times New Roman" w:cs="Times New Roman"/>
          <w:b/>
          <w:sz w:val="24"/>
          <w:szCs w:val="24"/>
        </w:rPr>
        <w:t>20</w:t>
      </w:r>
      <w:r>
        <w:rPr>
          <w:rFonts w:ascii="Times New Roman" w:hAnsi="Times New Roman" w:cs="Times New Roman"/>
          <w:b/>
          <w:sz w:val="24"/>
          <w:szCs w:val="24"/>
        </w:rPr>
        <w:t>24</w:t>
      </w:r>
      <w:r w:rsidRPr="00035DB5">
        <w:rPr>
          <w:rFonts w:ascii="Times New Roman" w:hAnsi="Times New Roman" w:cs="Times New Roman"/>
          <w:b/>
          <w:sz w:val="24"/>
          <w:szCs w:val="24"/>
        </w:rPr>
        <w:t>г.</w:t>
      </w:r>
    </w:p>
    <w:p w:rsidR="006F468C" w:rsidRDefault="006F468C" w:rsidP="00FA4651">
      <w:pPr>
        <w:spacing w:after="0" w:line="240" w:lineRule="auto"/>
        <w:ind w:firstLine="567"/>
        <w:jc w:val="both"/>
        <w:rPr>
          <w:rFonts w:ascii="Times New Roman" w:hAnsi="Times New Roman" w:cs="Times New Roman"/>
          <w:sz w:val="24"/>
          <w:szCs w:val="24"/>
        </w:rPr>
      </w:pPr>
    </w:p>
    <w:p w:rsidR="000F0B49" w:rsidRPr="00035DB5" w:rsidRDefault="000F0B49" w:rsidP="00FA4651">
      <w:pPr>
        <w:spacing w:after="0" w:line="240" w:lineRule="auto"/>
        <w:ind w:firstLine="567"/>
        <w:jc w:val="both"/>
        <w:rPr>
          <w:sz w:val="24"/>
          <w:szCs w:val="24"/>
        </w:rPr>
      </w:pPr>
    </w:p>
    <w:p w:rsidR="00BD574C" w:rsidRDefault="00BD574C" w:rsidP="00FA4651">
      <w:pPr>
        <w:spacing w:after="0" w:line="240" w:lineRule="auto"/>
        <w:ind w:firstLine="567"/>
        <w:jc w:val="both"/>
        <w:rPr>
          <w:rFonts w:ascii="Times New Roman" w:hAnsi="Times New Roman" w:cs="Times New Roman"/>
          <w:b/>
          <w:i/>
          <w:sz w:val="24"/>
          <w:szCs w:val="24"/>
        </w:rPr>
      </w:pPr>
    </w:p>
    <w:p w:rsidR="00176956" w:rsidRDefault="00485CC4" w:rsidP="00FA4651">
      <w:pPr>
        <w:pStyle w:val="13"/>
        <w:shd w:val="clear" w:color="auto" w:fill="auto"/>
        <w:spacing w:before="0" w:after="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 xml:space="preserve">1.1.10. </w:t>
      </w:r>
      <w:r w:rsidR="002B3796" w:rsidRPr="008B6082">
        <w:rPr>
          <w:rFonts w:ascii="Times New Roman" w:hAnsi="Times New Roman" w:cs="Times New Roman"/>
          <w:b/>
          <w:i/>
          <w:sz w:val="24"/>
          <w:szCs w:val="24"/>
        </w:rPr>
        <w:t>Срок, в течение которого организатор аукциона вправе отказаться от проведения аукциона</w:t>
      </w:r>
      <w:r w:rsidR="002B3796">
        <w:rPr>
          <w:rFonts w:ascii="Times New Roman" w:hAnsi="Times New Roman" w:cs="Times New Roman"/>
          <w:b/>
          <w:sz w:val="24"/>
          <w:szCs w:val="24"/>
        </w:rPr>
        <w:t>:</w:t>
      </w:r>
    </w:p>
    <w:p w:rsidR="005105B5"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Организатор аукциона вправе отказаться от проведения аукциона не позднее, чем</w:t>
      </w:r>
      <w:r>
        <w:rPr>
          <w:rFonts w:ascii="Times New Roman" w:hAnsi="Times New Roman" w:cs="Times New Roman"/>
          <w:sz w:val="24"/>
          <w:szCs w:val="24"/>
        </w:rPr>
        <w:t xml:space="preserve"> </w:t>
      </w:r>
      <w:r w:rsidRPr="005105B5">
        <w:rPr>
          <w:rFonts w:ascii="Times New Roman" w:hAnsi="Times New Roman" w:cs="Times New Roman"/>
          <w:sz w:val="24"/>
          <w:szCs w:val="24"/>
        </w:rPr>
        <w:t xml:space="preserve">за </w:t>
      </w:r>
      <w:r>
        <w:rPr>
          <w:rFonts w:ascii="Times New Roman" w:hAnsi="Times New Roman" w:cs="Times New Roman"/>
          <w:sz w:val="24"/>
          <w:szCs w:val="24"/>
        </w:rPr>
        <w:t>3</w:t>
      </w:r>
      <w:r w:rsidRPr="005105B5">
        <w:rPr>
          <w:rFonts w:ascii="Times New Roman" w:hAnsi="Times New Roman" w:cs="Times New Roman"/>
          <w:sz w:val="24"/>
          <w:szCs w:val="24"/>
        </w:rPr>
        <w:t xml:space="preserve"> (</w:t>
      </w:r>
      <w:r>
        <w:rPr>
          <w:rFonts w:ascii="Times New Roman" w:hAnsi="Times New Roman" w:cs="Times New Roman"/>
          <w:sz w:val="24"/>
          <w:szCs w:val="24"/>
        </w:rPr>
        <w:t>три</w:t>
      </w:r>
      <w:r w:rsidRPr="005105B5">
        <w:rPr>
          <w:rFonts w:ascii="Times New Roman" w:hAnsi="Times New Roman" w:cs="Times New Roman"/>
          <w:sz w:val="24"/>
          <w:szCs w:val="24"/>
        </w:rPr>
        <w:t>) дн</w:t>
      </w:r>
      <w:r>
        <w:rPr>
          <w:rFonts w:ascii="Times New Roman" w:hAnsi="Times New Roman" w:cs="Times New Roman"/>
          <w:sz w:val="24"/>
          <w:szCs w:val="24"/>
        </w:rPr>
        <w:t>я</w:t>
      </w:r>
      <w:r w:rsidRPr="005105B5">
        <w:rPr>
          <w:rFonts w:ascii="Times New Roman" w:hAnsi="Times New Roman" w:cs="Times New Roman"/>
          <w:sz w:val="24"/>
          <w:szCs w:val="24"/>
        </w:rPr>
        <w:t xml:space="preserve"> до даты окончания срока подачи заявок на участие в аукционе.</w:t>
      </w:r>
    </w:p>
    <w:p w:rsidR="002B3796"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 xml:space="preserve"> Извещение об отказе от проведения аукциона размещается на официальной Электронной торговой площадки Государственной корпорации «</w:t>
      </w:r>
      <w:proofErr w:type="spellStart"/>
      <w:r w:rsidRPr="005105B5">
        <w:rPr>
          <w:rFonts w:ascii="Times New Roman" w:hAnsi="Times New Roman" w:cs="Times New Roman"/>
          <w:sz w:val="24"/>
          <w:szCs w:val="24"/>
        </w:rPr>
        <w:t>Ростех</w:t>
      </w:r>
      <w:proofErr w:type="spellEnd"/>
      <w:r w:rsidRPr="005105B5">
        <w:rPr>
          <w:rFonts w:ascii="Times New Roman" w:hAnsi="Times New Roman" w:cs="Times New Roman"/>
          <w:sz w:val="24"/>
          <w:szCs w:val="24"/>
        </w:rPr>
        <w:t xml:space="preserve">» www.etprf.ru в течение одного дня с даты принятия решения об отказе от проведения аукциона. В течение 2 (двух) рабочих дней с даты принятия указанного решения, </w:t>
      </w:r>
      <w:r>
        <w:rPr>
          <w:rFonts w:ascii="Times New Roman" w:hAnsi="Times New Roman" w:cs="Times New Roman"/>
          <w:sz w:val="24"/>
          <w:szCs w:val="24"/>
        </w:rPr>
        <w:t>Специализированная организация</w:t>
      </w:r>
      <w:r w:rsidRPr="005105B5">
        <w:rPr>
          <w:rFonts w:ascii="Times New Roman" w:hAnsi="Times New Roman" w:cs="Times New Roman"/>
          <w:sz w:val="24"/>
          <w:szCs w:val="24"/>
        </w:rPr>
        <w:t xml:space="preserve"> направляет соответствующие уведомления всем </w:t>
      </w:r>
      <w:r w:rsidR="002063DC">
        <w:rPr>
          <w:rFonts w:ascii="Times New Roman" w:hAnsi="Times New Roman" w:cs="Times New Roman"/>
          <w:sz w:val="24"/>
          <w:szCs w:val="24"/>
        </w:rPr>
        <w:t>претендентам</w:t>
      </w:r>
      <w:r w:rsidRPr="005105B5">
        <w:rPr>
          <w:rFonts w:ascii="Times New Roman" w:hAnsi="Times New Roman" w:cs="Times New Roman"/>
          <w:sz w:val="24"/>
          <w:szCs w:val="24"/>
        </w:rPr>
        <w:t xml:space="preserve">. </w:t>
      </w:r>
    </w:p>
    <w:p w:rsidR="005105B5" w:rsidRDefault="005105B5" w:rsidP="00FA4651">
      <w:pPr>
        <w:pStyle w:val="13"/>
        <w:shd w:val="clear" w:color="auto" w:fill="auto"/>
        <w:spacing w:before="0" w:after="0" w:line="240" w:lineRule="auto"/>
        <w:ind w:firstLine="567"/>
        <w:jc w:val="both"/>
        <w:rPr>
          <w:rFonts w:ascii="Times New Roman" w:hAnsi="Times New Roman" w:cs="Times New Roman"/>
          <w:sz w:val="24"/>
          <w:szCs w:val="24"/>
        </w:rPr>
      </w:pPr>
    </w:p>
    <w:p w:rsidR="002B3796" w:rsidRDefault="005105B5" w:rsidP="00FA4651">
      <w:pPr>
        <w:pStyle w:val="13"/>
        <w:shd w:val="clear" w:color="auto" w:fill="auto"/>
        <w:spacing w:before="0" w:after="0" w:line="240" w:lineRule="auto"/>
        <w:ind w:firstLine="567"/>
        <w:jc w:val="both"/>
        <w:rPr>
          <w:rFonts w:ascii="Times New Roman" w:hAnsi="Times New Roman" w:cs="Times New Roman"/>
          <w:i/>
          <w:sz w:val="28"/>
          <w:szCs w:val="28"/>
        </w:rPr>
      </w:pPr>
      <w:r w:rsidRPr="005105B5">
        <w:rPr>
          <w:rFonts w:ascii="Times New Roman" w:hAnsi="Times New Roman" w:cs="Times New Roman"/>
          <w:b/>
          <w:i/>
          <w:sz w:val="24"/>
          <w:szCs w:val="24"/>
        </w:rPr>
        <w:t>1.1.</w:t>
      </w:r>
      <w:r w:rsidRPr="00994BA4">
        <w:rPr>
          <w:rFonts w:ascii="Times New Roman" w:hAnsi="Times New Roman" w:cs="Times New Roman"/>
          <w:b/>
          <w:i/>
          <w:sz w:val="24"/>
          <w:szCs w:val="24"/>
        </w:rPr>
        <w:t xml:space="preserve">11. </w:t>
      </w:r>
      <w:r w:rsidR="00994BA4" w:rsidRPr="00994BA4">
        <w:rPr>
          <w:rFonts w:ascii="Times New Roman" w:hAnsi="Times New Roman" w:cs="Times New Roman"/>
          <w:b/>
          <w:i/>
          <w:sz w:val="24"/>
          <w:szCs w:val="24"/>
        </w:rPr>
        <w:t>М</w:t>
      </w:r>
      <w:r w:rsidR="009973F3" w:rsidRPr="00994BA4">
        <w:rPr>
          <w:rFonts w:ascii="Times New Roman" w:hAnsi="Times New Roman" w:cs="Times New Roman"/>
          <w:b/>
          <w:i/>
          <w:sz w:val="24"/>
          <w:szCs w:val="24"/>
        </w:rPr>
        <w:t>есто, дата</w:t>
      </w:r>
      <w:r w:rsidR="009973F3" w:rsidRPr="008B6082">
        <w:rPr>
          <w:rFonts w:ascii="Times New Roman" w:hAnsi="Times New Roman" w:cs="Times New Roman"/>
          <w:b/>
          <w:i/>
          <w:sz w:val="24"/>
          <w:szCs w:val="24"/>
        </w:rPr>
        <w:t xml:space="preserve"> начала и дата окончания подачи заявок</w:t>
      </w:r>
      <w:r w:rsidR="002B3796" w:rsidRPr="008B6082">
        <w:rPr>
          <w:rFonts w:ascii="Times New Roman" w:hAnsi="Times New Roman" w:cs="Times New Roman"/>
          <w:i/>
          <w:sz w:val="28"/>
          <w:szCs w:val="28"/>
        </w:rPr>
        <w:t>:</w:t>
      </w:r>
    </w:p>
    <w:p w:rsidR="000E430B"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 xml:space="preserve">Место подачи заявок на участие в аукционе по адресу: </w:t>
      </w:r>
      <w:r w:rsidR="00342494" w:rsidRPr="00686FD0">
        <w:rPr>
          <w:rFonts w:ascii="Times New Roman" w:hAnsi="Times New Roman" w:cs="Times New Roman"/>
          <w:sz w:val="24"/>
          <w:szCs w:val="24"/>
        </w:rPr>
        <w:t xml:space="preserve">115114, г. Москва, ул. </w:t>
      </w:r>
      <w:proofErr w:type="spellStart"/>
      <w:r w:rsidR="00342494" w:rsidRPr="00686FD0">
        <w:rPr>
          <w:rFonts w:ascii="Times New Roman" w:hAnsi="Times New Roman" w:cs="Times New Roman"/>
          <w:sz w:val="24"/>
          <w:szCs w:val="24"/>
        </w:rPr>
        <w:t>Летниковская</w:t>
      </w:r>
      <w:proofErr w:type="spellEnd"/>
      <w:r w:rsidR="00342494" w:rsidRPr="00686FD0">
        <w:rPr>
          <w:rFonts w:ascii="Times New Roman" w:hAnsi="Times New Roman" w:cs="Times New Roman"/>
          <w:sz w:val="24"/>
          <w:szCs w:val="24"/>
        </w:rPr>
        <w:t>, д.10 стр.4, Бизнес-Центр  «Святогор», корпус А</w:t>
      </w:r>
      <w:r w:rsidR="000E430B" w:rsidRPr="00686FD0">
        <w:rPr>
          <w:rFonts w:ascii="Times New Roman" w:hAnsi="Times New Roman" w:cs="Times New Roman"/>
          <w:sz w:val="24"/>
          <w:szCs w:val="24"/>
        </w:rPr>
        <w:t>.</w:t>
      </w:r>
      <w:r w:rsidRPr="00686FD0">
        <w:rPr>
          <w:rFonts w:ascii="Times New Roman" w:hAnsi="Times New Roman" w:cs="Times New Roman"/>
          <w:sz w:val="24"/>
          <w:szCs w:val="24"/>
        </w:rPr>
        <w:t xml:space="preserve"> </w:t>
      </w:r>
    </w:p>
    <w:p w:rsidR="000E430B"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Дата начала подачи заявок на участие в аукционе: «</w:t>
      </w:r>
      <w:r w:rsidR="006F468C">
        <w:rPr>
          <w:rFonts w:ascii="Times New Roman" w:hAnsi="Times New Roman" w:cs="Times New Roman"/>
          <w:sz w:val="24"/>
          <w:szCs w:val="24"/>
        </w:rPr>
        <w:t>0</w:t>
      </w:r>
      <w:r w:rsidR="00435606">
        <w:rPr>
          <w:rFonts w:ascii="Times New Roman" w:hAnsi="Times New Roman" w:cs="Times New Roman"/>
          <w:sz w:val="24"/>
          <w:szCs w:val="24"/>
        </w:rPr>
        <w:t>4</w:t>
      </w:r>
      <w:r w:rsidRPr="00686FD0">
        <w:rPr>
          <w:rFonts w:ascii="Times New Roman" w:hAnsi="Times New Roman" w:cs="Times New Roman"/>
          <w:sz w:val="24"/>
          <w:szCs w:val="24"/>
        </w:rPr>
        <w:t>»</w:t>
      </w:r>
      <w:r w:rsidR="00A93CF7">
        <w:rPr>
          <w:rFonts w:ascii="Times New Roman" w:hAnsi="Times New Roman" w:cs="Times New Roman"/>
          <w:sz w:val="24"/>
          <w:szCs w:val="24"/>
        </w:rPr>
        <w:t xml:space="preserve"> </w:t>
      </w:r>
      <w:r w:rsidR="00435606">
        <w:rPr>
          <w:rFonts w:ascii="Times New Roman" w:hAnsi="Times New Roman" w:cs="Times New Roman"/>
          <w:sz w:val="24"/>
          <w:szCs w:val="24"/>
        </w:rPr>
        <w:t>сентября</w:t>
      </w:r>
      <w:r w:rsidR="00BD574C">
        <w:rPr>
          <w:rFonts w:ascii="Times New Roman" w:hAnsi="Times New Roman" w:cs="Times New Roman"/>
          <w:sz w:val="24"/>
          <w:szCs w:val="24"/>
        </w:rPr>
        <w:t xml:space="preserve"> </w:t>
      </w:r>
      <w:r w:rsidRPr="00686FD0">
        <w:rPr>
          <w:rFonts w:ascii="Times New Roman" w:hAnsi="Times New Roman" w:cs="Times New Roman"/>
          <w:sz w:val="24"/>
          <w:szCs w:val="24"/>
        </w:rPr>
        <w:t>20</w:t>
      </w:r>
      <w:r w:rsidR="006F2F5D" w:rsidRPr="00686FD0">
        <w:rPr>
          <w:rFonts w:ascii="Times New Roman" w:hAnsi="Times New Roman" w:cs="Times New Roman"/>
          <w:sz w:val="24"/>
          <w:szCs w:val="24"/>
        </w:rPr>
        <w:t>2</w:t>
      </w:r>
      <w:r w:rsidR="00BD574C">
        <w:rPr>
          <w:rFonts w:ascii="Times New Roman" w:hAnsi="Times New Roman" w:cs="Times New Roman"/>
          <w:sz w:val="24"/>
          <w:szCs w:val="24"/>
        </w:rPr>
        <w:t>4</w:t>
      </w:r>
      <w:r w:rsidR="000E430B" w:rsidRPr="00686FD0">
        <w:rPr>
          <w:rFonts w:ascii="Times New Roman" w:hAnsi="Times New Roman" w:cs="Times New Roman"/>
          <w:sz w:val="24"/>
          <w:szCs w:val="24"/>
        </w:rPr>
        <w:t>г.</w:t>
      </w:r>
    </w:p>
    <w:p w:rsidR="007D34F1"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Дата и время окончания подачи заявок на участие в аукционе: «</w:t>
      </w:r>
      <w:r w:rsidR="00B37490" w:rsidRPr="00686FD0">
        <w:rPr>
          <w:rFonts w:ascii="Times New Roman" w:hAnsi="Times New Roman" w:cs="Times New Roman"/>
          <w:sz w:val="24"/>
          <w:szCs w:val="24"/>
        </w:rPr>
        <w:t>10</w:t>
      </w:r>
      <w:r w:rsidRPr="00686FD0">
        <w:rPr>
          <w:rFonts w:ascii="Times New Roman" w:hAnsi="Times New Roman" w:cs="Times New Roman"/>
          <w:sz w:val="24"/>
          <w:szCs w:val="24"/>
        </w:rPr>
        <w:t>» час. «</w:t>
      </w:r>
      <w:r w:rsidR="00402CB0" w:rsidRPr="00686FD0">
        <w:rPr>
          <w:rFonts w:ascii="Times New Roman" w:hAnsi="Times New Roman" w:cs="Times New Roman"/>
          <w:sz w:val="24"/>
          <w:szCs w:val="24"/>
        </w:rPr>
        <w:t>00</w:t>
      </w:r>
      <w:r w:rsidRPr="00686FD0">
        <w:rPr>
          <w:rFonts w:ascii="Times New Roman" w:hAnsi="Times New Roman" w:cs="Times New Roman"/>
          <w:sz w:val="24"/>
          <w:szCs w:val="24"/>
        </w:rPr>
        <w:t>» мин.(время московское) «</w:t>
      </w:r>
      <w:r w:rsidR="00CF552F">
        <w:rPr>
          <w:rFonts w:ascii="Times New Roman" w:hAnsi="Times New Roman" w:cs="Times New Roman"/>
          <w:sz w:val="24"/>
          <w:szCs w:val="24"/>
        </w:rPr>
        <w:t>30</w:t>
      </w:r>
      <w:r w:rsidR="00342494" w:rsidRPr="00686FD0">
        <w:rPr>
          <w:rFonts w:ascii="Times New Roman" w:hAnsi="Times New Roman" w:cs="Times New Roman"/>
          <w:sz w:val="24"/>
          <w:szCs w:val="24"/>
        </w:rPr>
        <w:t>»</w:t>
      </w:r>
      <w:r w:rsidR="00CF552F">
        <w:rPr>
          <w:rFonts w:ascii="Times New Roman" w:hAnsi="Times New Roman" w:cs="Times New Roman"/>
          <w:sz w:val="24"/>
          <w:szCs w:val="24"/>
        </w:rPr>
        <w:t>сентября</w:t>
      </w:r>
      <w:r w:rsidR="0043404B">
        <w:rPr>
          <w:rFonts w:ascii="Times New Roman" w:hAnsi="Times New Roman" w:cs="Times New Roman"/>
          <w:sz w:val="24"/>
          <w:szCs w:val="24"/>
        </w:rPr>
        <w:t xml:space="preserve"> </w:t>
      </w:r>
      <w:r w:rsidRPr="00686FD0">
        <w:rPr>
          <w:rFonts w:ascii="Times New Roman" w:hAnsi="Times New Roman" w:cs="Times New Roman"/>
          <w:sz w:val="24"/>
          <w:szCs w:val="24"/>
        </w:rPr>
        <w:t>20</w:t>
      </w:r>
      <w:r w:rsidR="006F2F5D" w:rsidRPr="00686FD0">
        <w:rPr>
          <w:rFonts w:ascii="Times New Roman" w:hAnsi="Times New Roman" w:cs="Times New Roman"/>
          <w:sz w:val="24"/>
          <w:szCs w:val="24"/>
        </w:rPr>
        <w:t>2</w:t>
      </w:r>
      <w:r w:rsidR="00BD574C">
        <w:rPr>
          <w:rFonts w:ascii="Times New Roman" w:hAnsi="Times New Roman" w:cs="Times New Roman"/>
          <w:sz w:val="24"/>
          <w:szCs w:val="24"/>
        </w:rPr>
        <w:t>4</w:t>
      </w:r>
      <w:r w:rsidRPr="00686FD0">
        <w:rPr>
          <w:rFonts w:ascii="Times New Roman" w:hAnsi="Times New Roman" w:cs="Times New Roman"/>
          <w:sz w:val="24"/>
          <w:szCs w:val="24"/>
        </w:rPr>
        <w:t>г.</w:t>
      </w:r>
    </w:p>
    <w:p w:rsidR="00C52B40" w:rsidRPr="00686FD0" w:rsidRDefault="007D34F1"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Прием заявок осуществляется в рабочие дни с «</w:t>
      </w:r>
      <w:r w:rsidR="00C52B40" w:rsidRPr="00686FD0">
        <w:rPr>
          <w:rFonts w:ascii="Times New Roman" w:hAnsi="Times New Roman" w:cs="Times New Roman"/>
          <w:sz w:val="24"/>
          <w:szCs w:val="24"/>
        </w:rPr>
        <w:t>10</w:t>
      </w:r>
      <w:r w:rsidRPr="00686FD0">
        <w:rPr>
          <w:rFonts w:ascii="Times New Roman" w:hAnsi="Times New Roman" w:cs="Times New Roman"/>
          <w:sz w:val="24"/>
          <w:szCs w:val="24"/>
        </w:rPr>
        <w:t>» час. «</w:t>
      </w:r>
      <w:r w:rsidR="00C52B40" w:rsidRPr="00686FD0">
        <w:rPr>
          <w:rFonts w:ascii="Times New Roman" w:hAnsi="Times New Roman" w:cs="Times New Roman"/>
          <w:sz w:val="24"/>
          <w:szCs w:val="24"/>
        </w:rPr>
        <w:t>0</w:t>
      </w:r>
      <w:r w:rsidRPr="00686FD0">
        <w:rPr>
          <w:rFonts w:ascii="Times New Roman" w:hAnsi="Times New Roman" w:cs="Times New Roman"/>
          <w:sz w:val="24"/>
          <w:szCs w:val="24"/>
        </w:rPr>
        <w:t xml:space="preserve">0» минут (время </w:t>
      </w:r>
      <w:proofErr w:type="spellStart"/>
      <w:r w:rsidRPr="00686FD0">
        <w:rPr>
          <w:rFonts w:ascii="Times New Roman" w:hAnsi="Times New Roman" w:cs="Times New Roman"/>
          <w:sz w:val="24"/>
          <w:szCs w:val="24"/>
        </w:rPr>
        <w:t>моск</w:t>
      </w:r>
      <w:proofErr w:type="spellEnd"/>
      <w:r w:rsidRPr="00686FD0">
        <w:rPr>
          <w:rFonts w:ascii="Times New Roman" w:hAnsi="Times New Roman" w:cs="Times New Roman"/>
          <w:sz w:val="24"/>
          <w:szCs w:val="24"/>
        </w:rPr>
        <w:t>.)до «1</w:t>
      </w:r>
      <w:r w:rsidR="00C52B40" w:rsidRPr="00686FD0">
        <w:rPr>
          <w:rFonts w:ascii="Times New Roman" w:hAnsi="Times New Roman" w:cs="Times New Roman"/>
          <w:sz w:val="24"/>
          <w:szCs w:val="24"/>
        </w:rPr>
        <w:t>8</w:t>
      </w:r>
      <w:r w:rsidRPr="00686FD0">
        <w:rPr>
          <w:rFonts w:ascii="Times New Roman" w:hAnsi="Times New Roman" w:cs="Times New Roman"/>
          <w:sz w:val="24"/>
          <w:szCs w:val="24"/>
        </w:rPr>
        <w:t xml:space="preserve">» час. «00» минут (время </w:t>
      </w:r>
      <w:proofErr w:type="spellStart"/>
      <w:r w:rsidRPr="00686FD0">
        <w:rPr>
          <w:rFonts w:ascii="Times New Roman" w:hAnsi="Times New Roman" w:cs="Times New Roman"/>
          <w:sz w:val="24"/>
          <w:szCs w:val="24"/>
        </w:rPr>
        <w:t>моск</w:t>
      </w:r>
      <w:proofErr w:type="spellEnd"/>
      <w:r w:rsidRPr="00686FD0">
        <w:rPr>
          <w:rFonts w:ascii="Times New Roman" w:hAnsi="Times New Roman" w:cs="Times New Roman"/>
          <w:sz w:val="24"/>
          <w:szCs w:val="24"/>
        </w:rPr>
        <w:t>.)</w:t>
      </w:r>
      <w:r w:rsidR="00C52B40" w:rsidRPr="00686FD0">
        <w:rPr>
          <w:rFonts w:ascii="Times New Roman" w:hAnsi="Times New Roman" w:cs="Times New Roman"/>
          <w:sz w:val="24"/>
          <w:szCs w:val="24"/>
        </w:rPr>
        <w:t>.</w:t>
      </w:r>
    </w:p>
    <w:p w:rsidR="00C52B40" w:rsidRPr="00686FD0"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Заявки не принимаются в выходные и нерабочие праздничные дни.</w:t>
      </w:r>
      <w:r w:rsidRPr="00686FD0">
        <w:rPr>
          <w:rFonts w:ascii="Times New Roman" w:hAnsi="Times New Roman" w:cs="Times New Roman"/>
          <w:color w:val="000000"/>
          <w:sz w:val="24"/>
          <w:szCs w:val="24"/>
        </w:rPr>
        <w:t xml:space="preserve"> </w:t>
      </w:r>
      <w:r w:rsidRPr="00686FD0">
        <w:rPr>
          <w:rFonts w:ascii="Times New Roman" w:hAnsi="Times New Roman" w:cs="Times New Roman"/>
          <w:color w:val="000000"/>
          <w:sz w:val="24"/>
          <w:szCs w:val="24"/>
        </w:rPr>
        <w:br/>
        <w:t xml:space="preserve">В здании бизнес-центра действует пропускной режим. </w:t>
      </w:r>
      <w:r w:rsidRPr="00686FD0">
        <w:rPr>
          <w:rFonts w:ascii="Times New Roman" w:hAnsi="Times New Roman" w:cs="Times New Roman"/>
          <w:sz w:val="24"/>
          <w:szCs w:val="24"/>
        </w:rPr>
        <w:t>Для оформления пропуска Заявителю необходимо представить документ</w:t>
      </w:r>
      <w:r w:rsidR="008919BB" w:rsidRPr="00686FD0">
        <w:rPr>
          <w:rFonts w:ascii="Times New Roman" w:hAnsi="Times New Roman" w:cs="Times New Roman"/>
          <w:sz w:val="24"/>
          <w:szCs w:val="24"/>
        </w:rPr>
        <w:t>,</w:t>
      </w:r>
      <w:r w:rsidRPr="00686FD0">
        <w:rPr>
          <w:rFonts w:ascii="Times New Roman" w:hAnsi="Times New Roman" w:cs="Times New Roman"/>
          <w:sz w:val="24"/>
          <w:szCs w:val="24"/>
        </w:rPr>
        <w:t xml:space="preserve"> удостоверяющий личность (пропуск оформляется на физическое лицо).</w:t>
      </w:r>
    </w:p>
    <w:p w:rsidR="005105B5"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 xml:space="preserve"> Заявки на участие в аукционе, поданные</w:t>
      </w:r>
      <w:r w:rsidR="00656591">
        <w:rPr>
          <w:rFonts w:ascii="Times New Roman" w:hAnsi="Times New Roman" w:cs="Times New Roman"/>
          <w:sz w:val="24"/>
          <w:szCs w:val="24"/>
        </w:rPr>
        <w:t xml:space="preserve"> позднее установленного срока, </w:t>
      </w:r>
      <w:r w:rsidRPr="00686FD0">
        <w:rPr>
          <w:rFonts w:ascii="Times New Roman" w:hAnsi="Times New Roman" w:cs="Times New Roman"/>
          <w:sz w:val="24"/>
          <w:szCs w:val="24"/>
        </w:rPr>
        <w:t>не</w:t>
      </w:r>
      <w:r w:rsidR="00221D41" w:rsidRPr="00686FD0">
        <w:rPr>
          <w:rFonts w:ascii="Times New Roman" w:hAnsi="Times New Roman" w:cs="Times New Roman"/>
          <w:sz w:val="24"/>
          <w:szCs w:val="24"/>
        </w:rPr>
        <w:t xml:space="preserve"> </w:t>
      </w:r>
      <w:r w:rsidRPr="00686FD0">
        <w:rPr>
          <w:rFonts w:ascii="Times New Roman" w:hAnsi="Times New Roman" w:cs="Times New Roman"/>
          <w:sz w:val="24"/>
          <w:szCs w:val="24"/>
        </w:rPr>
        <w:t xml:space="preserve"> рассматриваются.</w:t>
      </w:r>
    </w:p>
    <w:p w:rsidR="003A5354" w:rsidRPr="00035DB5" w:rsidRDefault="003A5354" w:rsidP="00FA4651">
      <w:pPr>
        <w:pStyle w:val="13"/>
        <w:shd w:val="clear" w:color="auto" w:fill="auto"/>
        <w:spacing w:before="0" w:after="0" w:line="240" w:lineRule="auto"/>
        <w:ind w:firstLine="567"/>
        <w:jc w:val="both"/>
        <w:rPr>
          <w:rFonts w:ascii="Times New Roman" w:hAnsi="Times New Roman" w:cs="Times New Roman"/>
          <w:i/>
          <w:sz w:val="28"/>
          <w:szCs w:val="28"/>
        </w:rPr>
      </w:pPr>
    </w:p>
    <w:p w:rsidR="003A5354" w:rsidRPr="00035DB5" w:rsidRDefault="00C52B40" w:rsidP="00FA4651">
      <w:pPr>
        <w:tabs>
          <w:tab w:val="left" w:pos="426"/>
          <w:tab w:val="left" w:pos="851"/>
        </w:tabs>
        <w:suppressAutoHyphens/>
        <w:spacing w:before="100" w:after="100" w:line="240" w:lineRule="auto"/>
        <w:ind w:right="-40" w:firstLine="567"/>
        <w:jc w:val="both"/>
        <w:rPr>
          <w:rFonts w:ascii="Times New Roman" w:hAnsi="Times New Roman" w:cs="Times New Roman"/>
          <w:b/>
          <w:i/>
          <w:sz w:val="24"/>
          <w:szCs w:val="24"/>
        </w:rPr>
      </w:pPr>
      <w:r w:rsidRPr="00035DB5">
        <w:rPr>
          <w:rFonts w:ascii="Times New Roman" w:hAnsi="Times New Roman" w:cs="Times New Roman"/>
          <w:b/>
          <w:i/>
          <w:sz w:val="24"/>
          <w:szCs w:val="24"/>
        </w:rPr>
        <w:t xml:space="preserve">1.1.12. </w:t>
      </w:r>
      <w:r w:rsidR="003A5354" w:rsidRPr="00035DB5">
        <w:rPr>
          <w:rFonts w:ascii="Times New Roman" w:hAnsi="Times New Roman" w:cs="Times New Roman"/>
          <w:b/>
          <w:i/>
          <w:sz w:val="24"/>
          <w:szCs w:val="24"/>
        </w:rPr>
        <w:t xml:space="preserve"> Дата, место и время проведения аукциона</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Место проведения аукциона: 117587, г. Москва, Варшавское шоссе, д. 125. </w:t>
      </w:r>
    </w:p>
    <w:p w:rsidR="00DE6048"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и время проведения </w:t>
      </w:r>
      <w:r w:rsidRPr="008919BB">
        <w:rPr>
          <w:rFonts w:ascii="Times New Roman" w:hAnsi="Times New Roman" w:cs="Times New Roman"/>
          <w:sz w:val="24"/>
          <w:szCs w:val="24"/>
        </w:rPr>
        <w:t xml:space="preserve">аукциона: </w:t>
      </w:r>
      <w:r w:rsidRPr="008919BB">
        <w:rPr>
          <w:rFonts w:ascii="Times New Roman" w:hAnsi="Times New Roman" w:cs="Times New Roman"/>
          <w:b/>
          <w:sz w:val="24"/>
          <w:szCs w:val="24"/>
        </w:rPr>
        <w:t>«</w:t>
      </w:r>
      <w:r w:rsidR="00CF552F">
        <w:rPr>
          <w:rFonts w:ascii="Times New Roman" w:hAnsi="Times New Roman" w:cs="Times New Roman"/>
          <w:b/>
          <w:sz w:val="24"/>
          <w:szCs w:val="24"/>
        </w:rPr>
        <w:t>01</w:t>
      </w:r>
      <w:r w:rsidRPr="008919BB">
        <w:rPr>
          <w:rFonts w:ascii="Times New Roman" w:hAnsi="Times New Roman" w:cs="Times New Roman"/>
          <w:b/>
          <w:sz w:val="24"/>
          <w:szCs w:val="24"/>
        </w:rPr>
        <w:t>»</w:t>
      </w:r>
      <w:r w:rsidR="006F468C">
        <w:rPr>
          <w:rFonts w:ascii="Times New Roman" w:hAnsi="Times New Roman" w:cs="Times New Roman"/>
          <w:b/>
          <w:sz w:val="24"/>
          <w:szCs w:val="24"/>
        </w:rPr>
        <w:t xml:space="preserve"> </w:t>
      </w:r>
      <w:r w:rsidR="00CF552F">
        <w:rPr>
          <w:rFonts w:ascii="Times New Roman" w:hAnsi="Times New Roman" w:cs="Times New Roman"/>
          <w:b/>
          <w:sz w:val="24"/>
          <w:szCs w:val="24"/>
        </w:rPr>
        <w:t xml:space="preserve">октября </w:t>
      </w:r>
      <w:r w:rsidR="00656591">
        <w:rPr>
          <w:rFonts w:ascii="Times New Roman" w:hAnsi="Times New Roman" w:cs="Times New Roman"/>
          <w:b/>
          <w:sz w:val="24"/>
          <w:szCs w:val="24"/>
        </w:rPr>
        <w:t xml:space="preserve"> </w:t>
      </w:r>
      <w:r w:rsidRPr="008919BB">
        <w:rPr>
          <w:rFonts w:ascii="Times New Roman" w:hAnsi="Times New Roman" w:cs="Times New Roman"/>
          <w:b/>
          <w:sz w:val="24"/>
          <w:szCs w:val="24"/>
        </w:rPr>
        <w:t>20</w:t>
      </w:r>
      <w:r w:rsidR="00A235D3">
        <w:rPr>
          <w:rFonts w:ascii="Times New Roman" w:hAnsi="Times New Roman" w:cs="Times New Roman"/>
          <w:b/>
          <w:sz w:val="24"/>
          <w:szCs w:val="24"/>
        </w:rPr>
        <w:t>2</w:t>
      </w:r>
      <w:r w:rsidR="00656591">
        <w:rPr>
          <w:rFonts w:ascii="Times New Roman" w:hAnsi="Times New Roman" w:cs="Times New Roman"/>
          <w:b/>
          <w:sz w:val="24"/>
          <w:szCs w:val="24"/>
        </w:rPr>
        <w:t>4</w:t>
      </w:r>
      <w:r w:rsidRPr="008919BB">
        <w:rPr>
          <w:rFonts w:ascii="Times New Roman" w:hAnsi="Times New Roman" w:cs="Times New Roman"/>
          <w:b/>
          <w:sz w:val="24"/>
          <w:szCs w:val="24"/>
        </w:rPr>
        <w:t>г.</w:t>
      </w:r>
      <w:r w:rsidRPr="008919BB">
        <w:rPr>
          <w:rFonts w:ascii="Times New Roman" w:hAnsi="Times New Roman" w:cs="Times New Roman"/>
          <w:sz w:val="24"/>
          <w:szCs w:val="24"/>
        </w:rPr>
        <w:t xml:space="preserve"> в </w:t>
      </w:r>
      <w:r w:rsidRPr="008919BB">
        <w:rPr>
          <w:rFonts w:ascii="Times New Roman" w:hAnsi="Times New Roman" w:cs="Times New Roman"/>
          <w:b/>
          <w:sz w:val="24"/>
          <w:szCs w:val="24"/>
        </w:rPr>
        <w:t>1</w:t>
      </w:r>
      <w:r w:rsidR="00656591">
        <w:rPr>
          <w:rFonts w:ascii="Times New Roman" w:hAnsi="Times New Roman" w:cs="Times New Roman"/>
          <w:b/>
          <w:sz w:val="24"/>
          <w:szCs w:val="24"/>
        </w:rPr>
        <w:t>1</w:t>
      </w:r>
      <w:r w:rsidRPr="008919BB">
        <w:rPr>
          <w:rFonts w:ascii="Times New Roman" w:hAnsi="Times New Roman" w:cs="Times New Roman"/>
          <w:b/>
          <w:sz w:val="24"/>
          <w:szCs w:val="24"/>
        </w:rPr>
        <w:t>:00</w:t>
      </w:r>
      <w:r w:rsidRPr="008919BB">
        <w:rPr>
          <w:rFonts w:ascii="Times New Roman" w:hAnsi="Times New Roman" w:cs="Times New Roman"/>
          <w:sz w:val="24"/>
          <w:szCs w:val="24"/>
        </w:rPr>
        <w:t xml:space="preserve"> по московскому времени.</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color w:val="000000"/>
          <w:sz w:val="24"/>
          <w:szCs w:val="24"/>
        </w:rPr>
        <w:t xml:space="preserve">В организации действует пропускной режим. </w:t>
      </w:r>
      <w:r w:rsidRPr="00035DB5">
        <w:rPr>
          <w:rFonts w:ascii="Times New Roman" w:hAnsi="Times New Roman" w:cs="Times New Roman"/>
          <w:sz w:val="24"/>
          <w:szCs w:val="24"/>
        </w:rPr>
        <w:t xml:space="preserve">Для оформления пропуска Заявителю необходимо заранее, не менее, чем за 1 (один) рабочий день, сообщить данные представителя Участника Организатору аукциона по телефону </w:t>
      </w:r>
      <w:r w:rsidRPr="00035DB5">
        <w:rPr>
          <w:rFonts w:ascii="Times New Roman" w:hAnsi="Times New Roman" w:cs="Times New Roman"/>
          <w:color w:val="000000"/>
          <w:sz w:val="24"/>
          <w:szCs w:val="24"/>
        </w:rPr>
        <w:t>+7 (495) 319-77-27</w:t>
      </w:r>
      <w:r w:rsidRPr="00035DB5">
        <w:rPr>
          <w:rFonts w:ascii="Times New Roman" w:hAnsi="Times New Roman" w:cs="Times New Roman"/>
          <w:sz w:val="24"/>
          <w:szCs w:val="24"/>
        </w:rPr>
        <w:t xml:space="preserve"> (пропуск оформляется на физическое лицо).</w:t>
      </w:r>
    </w:p>
    <w:p w:rsidR="00F12F1B" w:rsidRPr="00035DB5" w:rsidRDefault="00F12F1B" w:rsidP="00FA4651">
      <w:pPr>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Начало регистрации заявителей, признанных участниками аукциона: в «</w:t>
      </w:r>
      <w:r w:rsidR="00A93CF7">
        <w:rPr>
          <w:rFonts w:ascii="Times New Roman" w:hAnsi="Times New Roman" w:cs="Times New Roman"/>
          <w:sz w:val="24"/>
          <w:szCs w:val="24"/>
        </w:rPr>
        <w:t>09</w:t>
      </w:r>
      <w:r w:rsidRPr="00035DB5">
        <w:rPr>
          <w:rFonts w:ascii="Times New Roman" w:hAnsi="Times New Roman" w:cs="Times New Roman"/>
          <w:sz w:val="24"/>
          <w:szCs w:val="24"/>
        </w:rPr>
        <w:t>» час. «</w:t>
      </w:r>
      <w:r w:rsidR="00CF552F">
        <w:rPr>
          <w:rFonts w:ascii="Times New Roman" w:hAnsi="Times New Roman" w:cs="Times New Roman"/>
          <w:sz w:val="24"/>
          <w:szCs w:val="24"/>
        </w:rPr>
        <w:t>00</w:t>
      </w:r>
      <w:r w:rsidRPr="00035DB5">
        <w:rPr>
          <w:rFonts w:ascii="Times New Roman" w:hAnsi="Times New Roman" w:cs="Times New Roman"/>
          <w:sz w:val="24"/>
          <w:szCs w:val="24"/>
        </w:rPr>
        <w:t xml:space="preserve">» </w:t>
      </w:r>
      <w:r w:rsidRPr="008919BB">
        <w:rPr>
          <w:rFonts w:ascii="Times New Roman" w:hAnsi="Times New Roman" w:cs="Times New Roman"/>
          <w:sz w:val="24"/>
          <w:szCs w:val="24"/>
        </w:rPr>
        <w:t>мин. «</w:t>
      </w:r>
      <w:r w:rsidR="006F468C">
        <w:rPr>
          <w:rFonts w:ascii="Times New Roman" w:hAnsi="Times New Roman" w:cs="Times New Roman"/>
          <w:sz w:val="24"/>
          <w:szCs w:val="24"/>
        </w:rPr>
        <w:t>0</w:t>
      </w:r>
      <w:r w:rsidR="00CF552F">
        <w:rPr>
          <w:rFonts w:ascii="Times New Roman" w:hAnsi="Times New Roman" w:cs="Times New Roman"/>
          <w:sz w:val="24"/>
          <w:szCs w:val="24"/>
        </w:rPr>
        <w:t>1</w:t>
      </w:r>
      <w:r w:rsidRPr="008919BB">
        <w:rPr>
          <w:rFonts w:ascii="Times New Roman" w:hAnsi="Times New Roman" w:cs="Times New Roman"/>
          <w:sz w:val="24"/>
          <w:szCs w:val="24"/>
        </w:rPr>
        <w:t>»</w:t>
      </w:r>
      <w:r w:rsidR="00C507DB">
        <w:rPr>
          <w:rFonts w:ascii="Times New Roman" w:hAnsi="Times New Roman" w:cs="Times New Roman"/>
          <w:sz w:val="24"/>
          <w:szCs w:val="24"/>
        </w:rPr>
        <w:t xml:space="preserve"> </w:t>
      </w:r>
      <w:r w:rsidR="00CF552F">
        <w:rPr>
          <w:rFonts w:ascii="Times New Roman" w:hAnsi="Times New Roman" w:cs="Times New Roman"/>
          <w:sz w:val="24"/>
          <w:szCs w:val="24"/>
        </w:rPr>
        <w:t xml:space="preserve">октября </w:t>
      </w:r>
      <w:r w:rsidR="004221AB">
        <w:rPr>
          <w:rFonts w:ascii="Times New Roman" w:hAnsi="Times New Roman" w:cs="Times New Roman"/>
          <w:sz w:val="24"/>
          <w:szCs w:val="24"/>
        </w:rPr>
        <w:t xml:space="preserve"> </w:t>
      </w:r>
      <w:r w:rsidRPr="008919BB">
        <w:rPr>
          <w:rFonts w:ascii="Times New Roman" w:hAnsi="Times New Roman" w:cs="Times New Roman"/>
          <w:sz w:val="24"/>
          <w:szCs w:val="24"/>
        </w:rPr>
        <w:t>20</w:t>
      </w:r>
      <w:r w:rsidR="00A235D3">
        <w:rPr>
          <w:rFonts w:ascii="Times New Roman" w:hAnsi="Times New Roman" w:cs="Times New Roman"/>
          <w:sz w:val="24"/>
          <w:szCs w:val="24"/>
        </w:rPr>
        <w:t>2</w:t>
      </w:r>
      <w:r w:rsidR="00656591">
        <w:rPr>
          <w:rFonts w:ascii="Times New Roman" w:hAnsi="Times New Roman" w:cs="Times New Roman"/>
          <w:sz w:val="24"/>
          <w:szCs w:val="24"/>
        </w:rPr>
        <w:t>4</w:t>
      </w:r>
      <w:r w:rsidRPr="008919BB">
        <w:rPr>
          <w:rFonts w:ascii="Times New Roman" w:hAnsi="Times New Roman" w:cs="Times New Roman"/>
          <w:sz w:val="24"/>
          <w:szCs w:val="24"/>
        </w:rPr>
        <w:t>г. В</w:t>
      </w:r>
      <w:r w:rsidRPr="00035DB5">
        <w:rPr>
          <w:rFonts w:ascii="Times New Roman" w:hAnsi="Times New Roman" w:cs="Times New Roman"/>
          <w:sz w:val="24"/>
          <w:szCs w:val="24"/>
        </w:rPr>
        <w:t xml:space="preserve"> случае если участник аукциона намерен участвовать в аукционе через своих представителей, то указанные представители, должны представить на регистрацию доверенности на осуществление действий на аукционе от лица заявителя </w:t>
      </w:r>
    </w:p>
    <w:p w:rsidR="00F12F1B" w:rsidRPr="00035DB5" w:rsidRDefault="00F12F1B" w:rsidP="00FA4651">
      <w:pPr>
        <w:tabs>
          <w:tab w:val="left" w:pos="567"/>
          <w:tab w:val="left" w:pos="993"/>
        </w:tabs>
        <w:spacing w:after="0" w:line="240" w:lineRule="auto"/>
        <w:ind w:firstLine="567"/>
        <w:jc w:val="both"/>
        <w:rPr>
          <w:rFonts w:ascii="Times New Roman" w:hAnsi="Times New Roman" w:cs="Times New Roman"/>
          <w:sz w:val="24"/>
          <w:szCs w:val="24"/>
        </w:rPr>
      </w:pPr>
    </w:p>
    <w:p w:rsidR="00F12F1B" w:rsidRPr="00035DB5" w:rsidRDefault="00F12F1B"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1.11.13. Порядок и срок отзыва заявок на участие в аукционе.</w:t>
      </w:r>
    </w:p>
    <w:p w:rsidR="00DE6048" w:rsidRPr="00DE6048" w:rsidRDefault="00DE604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lastRenderedPageBreak/>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w:t>
      </w:r>
      <w:r w:rsidRPr="00DE6048">
        <w:rPr>
          <w:rFonts w:ascii="Times New Roman" w:hAnsi="Times New Roman" w:cs="Times New Roman"/>
          <w:sz w:val="24"/>
          <w:szCs w:val="24"/>
        </w:rPr>
        <w:t xml:space="preserve">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F12F1B" w:rsidRDefault="00F12F1B" w:rsidP="00FA4651">
      <w:pPr>
        <w:spacing w:after="0" w:line="240" w:lineRule="auto"/>
        <w:ind w:firstLine="567"/>
        <w:jc w:val="both"/>
        <w:rPr>
          <w:rFonts w:ascii="Times New Roman" w:hAnsi="Times New Roman" w:cs="Times New Roman"/>
          <w:i/>
          <w:sz w:val="24"/>
          <w:szCs w:val="24"/>
        </w:rPr>
      </w:pPr>
      <w:r w:rsidRPr="00DE6048">
        <w:rPr>
          <w:rFonts w:ascii="Times New Roman" w:hAnsi="Times New Roman" w:cs="Times New Roman"/>
          <w:sz w:val="24"/>
          <w:szCs w:val="24"/>
        </w:rPr>
        <w:t xml:space="preserve">Заявитель в случае отзыва заявки на участие в аукционе должен направить в адрес Организатора аукциона </w:t>
      </w:r>
      <w:r w:rsidRPr="00DE6048">
        <w:rPr>
          <w:rFonts w:ascii="Times New Roman" w:hAnsi="Times New Roman" w:cs="Times New Roman"/>
          <w:i/>
          <w:sz w:val="24"/>
          <w:szCs w:val="24"/>
        </w:rPr>
        <w:t>Уведомление об отзыве заявки по прилагаемой форме (Приложение №5 к настоящей документации).</w:t>
      </w:r>
    </w:p>
    <w:p w:rsidR="00A47D36" w:rsidRDefault="00A47D36" w:rsidP="00FA4651">
      <w:pPr>
        <w:spacing w:after="0" w:line="240" w:lineRule="auto"/>
        <w:ind w:firstLine="567"/>
        <w:jc w:val="both"/>
        <w:rPr>
          <w:rFonts w:ascii="Times New Roman" w:hAnsi="Times New Roman" w:cs="Times New Roman"/>
          <w:i/>
          <w:sz w:val="24"/>
          <w:szCs w:val="24"/>
        </w:rPr>
      </w:pPr>
    </w:p>
    <w:p w:rsidR="00A47D36" w:rsidRDefault="00A47D36">
      <w:pPr>
        <w:rPr>
          <w:rFonts w:ascii="Times New Roman" w:hAnsi="Times New Roman" w:cs="Times New Roman"/>
          <w:i/>
          <w:sz w:val="24"/>
          <w:szCs w:val="24"/>
        </w:rPr>
      </w:pPr>
      <w:r>
        <w:rPr>
          <w:rFonts w:ascii="Times New Roman" w:hAnsi="Times New Roman" w:cs="Times New Roman"/>
          <w:i/>
          <w:sz w:val="24"/>
          <w:szCs w:val="24"/>
        </w:rPr>
        <w:br w:type="page"/>
      </w:r>
    </w:p>
    <w:p w:rsidR="00A47D36" w:rsidRPr="00DE6048" w:rsidRDefault="00A47D36" w:rsidP="00FA4651">
      <w:pPr>
        <w:spacing w:after="0" w:line="240" w:lineRule="auto"/>
        <w:ind w:firstLine="567"/>
        <w:jc w:val="both"/>
        <w:rPr>
          <w:rFonts w:ascii="Times New Roman" w:hAnsi="Times New Roman" w:cs="Times New Roman"/>
          <w:i/>
          <w:sz w:val="24"/>
          <w:szCs w:val="24"/>
        </w:rPr>
      </w:pPr>
    </w:p>
    <w:p w:rsidR="003121BE" w:rsidRDefault="00007BF3" w:rsidP="003121BE">
      <w:pPr>
        <w:rPr>
          <w:rFonts w:ascii="Times New Roman" w:eastAsia="Arial Narrow" w:hAnsi="Times New Roman" w:cs="Times New Roman"/>
          <w:b/>
          <w:sz w:val="28"/>
          <w:szCs w:val="28"/>
        </w:rPr>
      </w:pPr>
      <w:r>
        <w:rPr>
          <w:rFonts w:ascii="Times New Roman" w:eastAsia="Arial Narrow" w:hAnsi="Times New Roman" w:cs="Times New Roman"/>
          <w:b/>
          <w:sz w:val="28"/>
          <w:szCs w:val="28"/>
        </w:rPr>
        <w:t>1</w:t>
      </w:r>
      <w:r w:rsidR="003121BE" w:rsidRPr="003121BE">
        <w:rPr>
          <w:rFonts w:ascii="Times New Roman" w:eastAsia="Arial Narrow" w:hAnsi="Times New Roman" w:cs="Times New Roman"/>
          <w:b/>
          <w:sz w:val="28"/>
          <w:szCs w:val="28"/>
        </w:rPr>
        <w:t>.</w:t>
      </w:r>
      <w:r>
        <w:rPr>
          <w:rFonts w:ascii="Times New Roman" w:eastAsia="Arial Narrow" w:hAnsi="Times New Roman" w:cs="Times New Roman"/>
          <w:b/>
          <w:sz w:val="28"/>
          <w:szCs w:val="28"/>
        </w:rPr>
        <w:t>2</w:t>
      </w:r>
      <w:r w:rsidR="003121BE" w:rsidRPr="003121BE">
        <w:rPr>
          <w:rFonts w:ascii="Times New Roman" w:eastAsia="Arial Narrow" w:hAnsi="Times New Roman" w:cs="Times New Roman"/>
          <w:b/>
          <w:sz w:val="28"/>
          <w:szCs w:val="28"/>
        </w:rPr>
        <w:t>.</w:t>
      </w:r>
      <w:r w:rsidR="003121BE" w:rsidRPr="003121BE">
        <w:rPr>
          <w:rFonts w:ascii="Times New Roman" w:eastAsia="Arial Narrow" w:hAnsi="Times New Roman" w:cs="Times New Roman"/>
          <w:b/>
          <w:sz w:val="28"/>
          <w:szCs w:val="28"/>
        </w:rPr>
        <w:tab/>
        <w:t>Сведения о об объекте аренды.</w:t>
      </w:r>
    </w:p>
    <w:p w:rsidR="00DE6048" w:rsidRPr="00DE6048" w:rsidRDefault="00DE6048" w:rsidP="00DE6048">
      <w:pPr>
        <w:tabs>
          <w:tab w:val="left" w:pos="426"/>
          <w:tab w:val="left" w:pos="851"/>
        </w:tabs>
        <w:suppressAutoHyphens/>
        <w:spacing w:before="100" w:after="100" w:line="240" w:lineRule="auto"/>
        <w:ind w:left="425" w:right="-40"/>
        <w:jc w:val="both"/>
        <w:rPr>
          <w:rFonts w:ascii="Times New Roman" w:hAnsi="Times New Roman" w:cs="Times New Roman"/>
          <w:sz w:val="24"/>
          <w:szCs w:val="24"/>
        </w:rPr>
      </w:pPr>
      <w:r w:rsidRPr="00DE6048">
        <w:rPr>
          <w:rFonts w:ascii="Times New Roman" w:hAnsi="Times New Roman" w:cs="Times New Roman"/>
          <w:sz w:val="24"/>
          <w:szCs w:val="24"/>
        </w:rPr>
        <w:t>Количество лотов:</w:t>
      </w:r>
      <w:r w:rsidR="007119EE">
        <w:rPr>
          <w:rFonts w:ascii="Times New Roman" w:hAnsi="Times New Roman" w:cs="Times New Roman"/>
          <w:sz w:val="24"/>
          <w:szCs w:val="24"/>
        </w:rPr>
        <w:t xml:space="preserve"> </w:t>
      </w:r>
      <w:r w:rsidR="00AC45C7">
        <w:rPr>
          <w:rFonts w:ascii="Times New Roman" w:hAnsi="Times New Roman" w:cs="Times New Roman"/>
          <w:sz w:val="24"/>
          <w:szCs w:val="24"/>
        </w:rPr>
        <w:t>1</w:t>
      </w:r>
      <w:r w:rsidR="00686FD0">
        <w:rPr>
          <w:rFonts w:ascii="Times New Roman" w:hAnsi="Times New Roman" w:cs="Times New Roman"/>
          <w:sz w:val="24"/>
          <w:szCs w:val="24"/>
        </w:rPr>
        <w:t>(</w:t>
      </w:r>
      <w:r w:rsidR="00AC45C7">
        <w:rPr>
          <w:rFonts w:ascii="Times New Roman" w:hAnsi="Times New Roman" w:cs="Times New Roman"/>
          <w:sz w:val="24"/>
          <w:szCs w:val="24"/>
        </w:rPr>
        <w:t>один</w:t>
      </w:r>
      <w:r w:rsidRPr="00DE6048">
        <w:rPr>
          <w:rFonts w:ascii="Times New Roman" w:hAnsi="Times New Roman" w:cs="Times New Roman"/>
          <w:sz w:val="24"/>
          <w:szCs w:val="24"/>
        </w:rPr>
        <w:t>)</w:t>
      </w:r>
    </w:p>
    <w:tbl>
      <w:tblPr>
        <w:tblW w:w="10349" w:type="dxa"/>
        <w:tblInd w:w="-431" w:type="dxa"/>
        <w:tblLayout w:type="fixed"/>
        <w:tblLook w:val="04A0" w:firstRow="1" w:lastRow="0" w:firstColumn="1" w:lastColumn="0" w:noHBand="0" w:noVBand="1"/>
      </w:tblPr>
      <w:tblGrid>
        <w:gridCol w:w="710"/>
        <w:gridCol w:w="1843"/>
        <w:gridCol w:w="2835"/>
        <w:gridCol w:w="1842"/>
        <w:gridCol w:w="1843"/>
        <w:gridCol w:w="1276"/>
      </w:tblGrid>
      <w:tr w:rsidR="0002274A" w:rsidRPr="00DA2A2F" w:rsidTr="006F468C">
        <w:trPr>
          <w:trHeight w:val="1808"/>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 лота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 xml:space="preserve">Наименование лота </w:t>
            </w:r>
          </w:p>
        </w:tc>
        <w:tc>
          <w:tcPr>
            <w:tcW w:w="2835" w:type="dxa"/>
            <w:tcBorders>
              <w:top w:val="single" w:sz="4" w:space="0" w:color="auto"/>
              <w:bottom w:val="single" w:sz="4" w:space="0" w:color="auto"/>
            </w:tcBorders>
            <w:shd w:val="clear" w:color="auto" w:fill="auto"/>
            <w:vAlign w:val="center"/>
          </w:tcPr>
          <w:p w:rsidR="0002274A" w:rsidRPr="00EA62C4" w:rsidRDefault="0002274A" w:rsidP="0002274A">
            <w:pPr>
              <w:spacing w:after="0" w:line="240" w:lineRule="auto"/>
              <w:jc w:val="center"/>
              <w:rPr>
                <w:rFonts w:ascii="Times New Roman" w:eastAsia="Times New Roman" w:hAnsi="Times New Roman" w:cs="Times New Roman"/>
                <w:b/>
                <w:sz w:val="20"/>
                <w:szCs w:val="20"/>
                <w:lang w:eastAsia="ru-RU"/>
              </w:rPr>
            </w:pPr>
            <w:r w:rsidRPr="00EA62C4">
              <w:rPr>
                <w:rFonts w:ascii="Times New Roman" w:eastAsia="Times New Roman" w:hAnsi="Times New Roman" w:cs="Times New Roman"/>
                <w:b/>
                <w:sz w:val="20"/>
                <w:szCs w:val="20"/>
                <w:lang w:eastAsia="ru-RU"/>
              </w:rPr>
              <w:t>Адрес (местонахождение) объекта недвижимости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B97" w:rsidRPr="00EA62C4" w:rsidRDefault="00B95B97" w:rsidP="00B95B97">
            <w:pPr>
              <w:spacing w:after="0"/>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Начальная (минимальная)</w:t>
            </w:r>
          </w:p>
          <w:p w:rsidR="0002274A" w:rsidRPr="00EA62C4" w:rsidRDefault="00B95B97" w:rsidP="00B95B97">
            <w:pPr>
              <w:spacing w:after="0"/>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с</w:t>
            </w:r>
            <w:r w:rsidR="0002274A" w:rsidRPr="00EA62C4">
              <w:rPr>
                <w:rFonts w:ascii="Times New Roman" w:hAnsi="Times New Roman" w:cs="Times New Roman"/>
                <w:b/>
                <w:bCs/>
                <w:color w:val="000000"/>
                <w:sz w:val="20"/>
                <w:szCs w:val="20"/>
                <w:lang w:eastAsia="ru-RU"/>
              </w:rPr>
              <w:t>тоимость арендной платы в месяц (руб.)</w:t>
            </w:r>
            <w:r w:rsidRPr="00EA62C4">
              <w:rPr>
                <w:rFonts w:ascii="Times New Roman" w:hAnsi="Times New Roman" w:cs="Times New Roman"/>
                <w:b/>
                <w:bCs/>
                <w:color w:val="000000"/>
                <w:sz w:val="20"/>
                <w:szCs w:val="20"/>
                <w:lang w:eastAsia="ru-RU"/>
              </w:rPr>
              <w:t>*</w:t>
            </w:r>
          </w:p>
        </w:tc>
        <w:tc>
          <w:tcPr>
            <w:tcW w:w="1843" w:type="dxa"/>
            <w:tcBorders>
              <w:top w:val="single" w:sz="4" w:space="0" w:color="auto"/>
              <w:left w:val="nil"/>
              <w:bottom w:val="single" w:sz="4" w:space="0" w:color="auto"/>
              <w:right w:val="single" w:sz="4" w:space="0" w:color="auto"/>
            </w:tcBorders>
          </w:tcPr>
          <w:p w:rsidR="0002274A" w:rsidRPr="00EA62C4" w:rsidRDefault="00B95B97"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sz w:val="20"/>
                <w:szCs w:val="20"/>
              </w:rPr>
              <w:t>Целевое назначение имущества, права на которое передаются по договору аренды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Срок действия договора аренды</w:t>
            </w:r>
          </w:p>
        </w:tc>
      </w:tr>
      <w:tr w:rsidR="0023772F" w:rsidRPr="00DA2A2F" w:rsidTr="006F468C">
        <w:trPr>
          <w:trHeight w:val="41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23772F" w:rsidRPr="00EA62C4" w:rsidRDefault="0023772F" w:rsidP="0023772F">
            <w:pPr>
              <w:spacing w:after="0"/>
              <w:jc w:val="center"/>
              <w:rPr>
                <w:rFonts w:ascii="Times New Roman" w:hAnsi="Times New Roman" w:cs="Times New Roman"/>
                <w:b/>
                <w:bCs/>
                <w:color w:val="000000"/>
                <w:sz w:val="20"/>
                <w:szCs w:val="20"/>
                <w:lang w:eastAsia="ru-RU"/>
              </w:rPr>
            </w:pPr>
            <w:r>
              <w:rPr>
                <w:rFonts w:ascii="Times New Roman" w:hAnsi="Times New Roman" w:cs="Times New Roman"/>
                <w:b/>
                <w:bCs/>
                <w:color w:val="000000"/>
                <w:sz w:val="20"/>
                <w:szCs w:val="20"/>
                <w:lang w:eastAsia="ru-RU"/>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C45C7" w:rsidRDefault="006F468C" w:rsidP="003C4E76">
            <w:pPr>
              <w:spacing w:after="0"/>
              <w:rPr>
                <w:rFonts w:ascii="Times New Roman" w:hAnsi="Times New Roman" w:cs="Times New Roman"/>
                <w:color w:val="000000"/>
                <w:lang w:eastAsia="ru-RU"/>
              </w:rPr>
            </w:pPr>
            <w:r w:rsidRPr="006F468C">
              <w:rPr>
                <w:rFonts w:ascii="Times New Roman" w:hAnsi="Times New Roman" w:cs="Times New Roman"/>
                <w:color w:val="000000"/>
                <w:lang w:eastAsia="ru-RU"/>
              </w:rPr>
              <w:t xml:space="preserve">Нежилые помещения общей площадью </w:t>
            </w:r>
          </w:p>
          <w:p w:rsidR="0023772F" w:rsidRPr="004464E8" w:rsidRDefault="00AC45C7" w:rsidP="003C4E76">
            <w:pPr>
              <w:spacing w:after="0"/>
              <w:rPr>
                <w:rFonts w:ascii="Times New Roman" w:hAnsi="Times New Roman" w:cs="Times New Roman"/>
                <w:color w:val="000000"/>
                <w:lang w:eastAsia="ru-RU"/>
              </w:rPr>
            </w:pPr>
            <w:r w:rsidRPr="00AC45C7">
              <w:rPr>
                <w:rFonts w:ascii="Times New Roman" w:hAnsi="Times New Roman" w:cs="Times New Roman"/>
                <w:color w:val="000000"/>
                <w:lang w:eastAsia="ru-RU"/>
              </w:rPr>
              <w:t xml:space="preserve">559,8 </w:t>
            </w:r>
            <w:proofErr w:type="spellStart"/>
            <w:r w:rsidR="006F468C" w:rsidRPr="006F468C">
              <w:rPr>
                <w:rFonts w:ascii="Times New Roman" w:hAnsi="Times New Roman" w:cs="Times New Roman"/>
                <w:color w:val="000000"/>
                <w:lang w:eastAsia="ru-RU"/>
              </w:rPr>
              <w:t>кв.м</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3772F" w:rsidRPr="00EA62C4" w:rsidRDefault="006F468C" w:rsidP="0023772F">
            <w:pPr>
              <w:spacing w:after="0" w:line="240" w:lineRule="auto"/>
              <w:jc w:val="center"/>
              <w:rPr>
                <w:rFonts w:ascii="Times New Roman" w:eastAsia="Times New Roman" w:hAnsi="Times New Roman" w:cs="Times New Roman"/>
                <w:b/>
                <w:sz w:val="20"/>
                <w:szCs w:val="20"/>
                <w:lang w:eastAsia="ru-RU"/>
              </w:rPr>
            </w:pPr>
            <w:r w:rsidRPr="006F468C">
              <w:rPr>
                <w:rFonts w:ascii="Times New Roman" w:hAnsi="Times New Roman" w:cs="Times New Roman"/>
                <w:color w:val="000000"/>
                <w:lang w:eastAsia="ru-RU"/>
              </w:rPr>
              <w:t xml:space="preserve">город Москва, </w:t>
            </w:r>
            <w:r w:rsidR="00AC45C7" w:rsidRPr="003D31E1">
              <w:rPr>
                <w:rFonts w:ascii="Times New Roman" w:hAnsi="Times New Roman" w:cs="Times New Roman"/>
                <w:color w:val="000000"/>
                <w:lang w:eastAsia="ru-RU"/>
              </w:rPr>
              <w:t>внутригородская территория муниципальный округ Чертаново Северное, шоссе Варшавское, дом 125, строение 17, этаж Цок., пом. I, ком.:29, 31, 32, 33, 34, 35, 36, 37, 38, 39, 40, 41, 42, 43, 45</w:t>
            </w:r>
          </w:p>
        </w:tc>
        <w:tc>
          <w:tcPr>
            <w:tcW w:w="1842" w:type="dxa"/>
            <w:tcBorders>
              <w:top w:val="single" w:sz="4" w:space="0" w:color="auto"/>
              <w:left w:val="single" w:sz="4" w:space="0" w:color="auto"/>
              <w:bottom w:val="single" w:sz="4" w:space="0" w:color="auto"/>
              <w:right w:val="single" w:sz="4" w:space="0" w:color="auto"/>
            </w:tcBorders>
          </w:tcPr>
          <w:p w:rsidR="0023772F" w:rsidRPr="00EC213E" w:rsidRDefault="00AC45C7" w:rsidP="004221AB">
            <w:pPr>
              <w:spacing w:after="0"/>
              <w:rPr>
                <w:rFonts w:ascii="Times New Roman" w:hAnsi="Times New Roman" w:cs="Times New Roman"/>
              </w:rPr>
            </w:pPr>
            <w:r w:rsidRPr="00AC45C7">
              <w:rPr>
                <w:rFonts w:ascii="Times New Roman" w:hAnsi="Times New Roman" w:cs="Times New Roman"/>
              </w:rPr>
              <w:t>279 900,00 (двести семьдесят девять тысяч девятьсот)рублей 00 копеек,  в том числе НДС</w:t>
            </w:r>
          </w:p>
        </w:tc>
        <w:tc>
          <w:tcPr>
            <w:tcW w:w="1843" w:type="dxa"/>
            <w:tcBorders>
              <w:top w:val="single" w:sz="4" w:space="0" w:color="auto"/>
              <w:bottom w:val="single" w:sz="4" w:space="0" w:color="auto"/>
            </w:tcBorders>
            <w:shd w:val="clear" w:color="auto" w:fill="auto"/>
            <w:vAlign w:val="center"/>
          </w:tcPr>
          <w:p w:rsidR="0023772F" w:rsidRPr="0023772F" w:rsidRDefault="00AC45C7" w:rsidP="0023772F">
            <w:pPr>
              <w:spacing w:after="0"/>
              <w:jc w:val="center"/>
              <w:rPr>
                <w:rFonts w:ascii="Times New Roman" w:hAnsi="Times New Roman" w:cs="Times New Roman"/>
              </w:rPr>
            </w:pPr>
            <w:r>
              <w:rPr>
                <w:rFonts w:ascii="Times New Roman" w:hAnsi="Times New Roman" w:cs="Times New Roman"/>
              </w:rPr>
              <w:t>Учрежденческие</w:t>
            </w:r>
            <w:r w:rsidR="0023772F" w:rsidRPr="0023772F">
              <w:rPr>
                <w:rFonts w:ascii="Times New Roman" w:hAnsi="Times New Roman" w:cs="Times New Roman"/>
              </w:rPr>
              <w:t xml:space="preserve"> под</w:t>
            </w:r>
          </w:p>
          <w:p w:rsidR="0023772F" w:rsidRPr="0023772F" w:rsidRDefault="0023772F" w:rsidP="0023772F">
            <w:pPr>
              <w:spacing w:after="0"/>
              <w:jc w:val="center"/>
              <w:rPr>
                <w:rFonts w:ascii="Times New Roman" w:hAnsi="Times New Roman" w:cs="Times New Roman"/>
              </w:rPr>
            </w:pPr>
            <w:r w:rsidRPr="0023772F">
              <w:rPr>
                <w:rFonts w:ascii="Times New Roman" w:hAnsi="Times New Roman" w:cs="Times New Roman"/>
              </w:rPr>
              <w:t>осуществление основных видов деятельности, предусмотренных Уставом Арендатора.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3772F" w:rsidRPr="0023772F" w:rsidRDefault="0023772F" w:rsidP="0023772F">
            <w:pPr>
              <w:spacing w:after="0"/>
              <w:jc w:val="center"/>
              <w:rPr>
                <w:rFonts w:ascii="Times New Roman" w:hAnsi="Times New Roman" w:cs="Times New Roman"/>
                <w:b/>
                <w:bCs/>
                <w:color w:val="000000"/>
                <w:lang w:eastAsia="ru-RU"/>
              </w:rPr>
            </w:pPr>
            <w:r w:rsidRPr="0023772F">
              <w:rPr>
                <w:rFonts w:ascii="Times New Roman" w:eastAsia="Calibri" w:hAnsi="Times New Roman" w:cs="Times New Roman"/>
                <w:color w:val="000000"/>
              </w:rPr>
              <w:t>11 месяцев</w:t>
            </w:r>
          </w:p>
        </w:tc>
      </w:tr>
    </w:tbl>
    <w:p w:rsidR="00811EB6" w:rsidRPr="005C398F" w:rsidRDefault="00B95B97" w:rsidP="00811EB6">
      <w:pPr>
        <w:pStyle w:val="a7"/>
        <w:ind w:left="0" w:firstLine="567"/>
        <w:jc w:val="both"/>
        <w:rPr>
          <w:rFonts w:ascii="Times New Roman" w:eastAsia="Arial Narrow" w:hAnsi="Times New Roman" w:cs="Times New Roman"/>
          <w:i/>
          <w:sz w:val="20"/>
          <w:szCs w:val="20"/>
        </w:rPr>
      </w:pPr>
      <w:r w:rsidRPr="005C398F">
        <w:rPr>
          <w:rFonts w:ascii="Times New Roman" w:eastAsia="Arial Narrow" w:hAnsi="Times New Roman" w:cs="Times New Roman"/>
          <w:b/>
          <w:i/>
          <w:sz w:val="20"/>
          <w:szCs w:val="20"/>
        </w:rPr>
        <w:t xml:space="preserve">* </w:t>
      </w:r>
      <w:r w:rsidRPr="005C398F">
        <w:rPr>
          <w:rFonts w:ascii="Times New Roman" w:eastAsia="Arial Narrow" w:hAnsi="Times New Roman" w:cs="Times New Roman"/>
          <w:i/>
          <w:sz w:val="20"/>
          <w:szCs w:val="20"/>
        </w:rPr>
        <w:t xml:space="preserve">Начальная (минимальная) стоимость арендной платы в месяц определена на основании </w:t>
      </w:r>
      <w:r w:rsidR="00811EB6" w:rsidRPr="005C398F">
        <w:rPr>
          <w:rFonts w:ascii="Times New Roman" w:eastAsia="Arial Narrow" w:hAnsi="Times New Roman" w:cs="Times New Roman"/>
          <w:i/>
          <w:sz w:val="20"/>
          <w:szCs w:val="20"/>
        </w:rPr>
        <w:t>отчета об оценке величины арендной платы (ставки), подготовленного независимым оценщиком.</w:t>
      </w:r>
    </w:p>
    <w:p w:rsidR="00B37490" w:rsidRPr="00B37490" w:rsidRDefault="00B37490" w:rsidP="005C398F">
      <w:pPr>
        <w:keepNext/>
        <w:keepLines/>
        <w:spacing w:after="0" w:line="27" w:lineRule="atLeast"/>
        <w:ind w:right="-138" w:firstLine="567"/>
        <w:jc w:val="both"/>
        <w:rPr>
          <w:rFonts w:ascii="Times New Roman" w:hAnsi="Times New Roman" w:cs="Times New Roman"/>
          <w:b/>
          <w:bCs/>
          <w:sz w:val="24"/>
          <w:szCs w:val="24"/>
        </w:rPr>
      </w:pPr>
      <w:r w:rsidRPr="00B37490">
        <w:rPr>
          <w:rFonts w:ascii="Times New Roman" w:hAnsi="Times New Roman" w:cs="Times New Roman"/>
          <w:b/>
          <w:bCs/>
          <w:sz w:val="24"/>
          <w:szCs w:val="24"/>
        </w:rPr>
        <w:t>Описание имущества и его технические характеристики (состояние, наличие водопровода, канализации, горячей воды, отопления, электрическая мощность, и т.п.):</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наличие электроснабжения</w:t>
      </w:r>
      <w:r w:rsidR="0023772F">
        <w:rPr>
          <w:rFonts w:ascii="Times New Roman" w:hAnsi="Times New Roman"/>
          <w:sz w:val="24"/>
          <w:szCs w:val="24"/>
        </w:rPr>
        <w:t>,</w:t>
      </w:r>
      <w:r w:rsidR="0023772F" w:rsidRPr="0023772F">
        <w:t xml:space="preserve"> </w:t>
      </w:r>
      <w:r w:rsidR="0023772F">
        <w:t>в</w:t>
      </w:r>
      <w:r w:rsidR="0023772F" w:rsidRPr="0023772F">
        <w:rPr>
          <w:rFonts w:ascii="Times New Roman" w:hAnsi="Times New Roman"/>
          <w:sz w:val="24"/>
          <w:szCs w:val="24"/>
        </w:rPr>
        <w:t>одопровод, канализация, отопление</w:t>
      </w:r>
      <w:r w:rsidR="0023772F">
        <w:rPr>
          <w:rFonts w:ascii="Times New Roman" w:hAnsi="Times New Roman"/>
          <w:sz w:val="24"/>
          <w:szCs w:val="24"/>
        </w:rPr>
        <w:t xml:space="preserve"> </w:t>
      </w:r>
      <w:r w:rsidR="00B37490" w:rsidRPr="00B37490">
        <w:rPr>
          <w:rFonts w:ascii="Times New Roman" w:hAnsi="Times New Roman"/>
          <w:sz w:val="24"/>
          <w:szCs w:val="24"/>
        </w:rPr>
        <w:t xml:space="preserve"> - есть</w:t>
      </w:r>
      <w:r w:rsidR="0023772F">
        <w:rPr>
          <w:rFonts w:ascii="Times New Roman" w:hAnsi="Times New Roman"/>
          <w:sz w:val="24"/>
          <w:szCs w:val="24"/>
        </w:rPr>
        <w:t xml:space="preserve"> в объемах, необходимы</w:t>
      </w:r>
      <w:r w:rsidR="00557FCC">
        <w:rPr>
          <w:rFonts w:ascii="Times New Roman" w:hAnsi="Times New Roman"/>
          <w:sz w:val="24"/>
          <w:szCs w:val="24"/>
        </w:rPr>
        <w:t>е потребителю</w:t>
      </w:r>
      <w:r w:rsidR="00B37490" w:rsidRPr="00B37490">
        <w:rPr>
          <w:rFonts w:ascii="Times New Roman" w:hAnsi="Times New Roman"/>
          <w:sz w:val="24"/>
          <w:szCs w:val="24"/>
        </w:rPr>
        <w:t xml:space="preserve">;  </w:t>
      </w:r>
    </w:p>
    <w:p w:rsidR="00557FCC"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помещение в нежилом здании, стены панельные</w:t>
      </w:r>
      <w:r w:rsidR="00557FCC">
        <w:rPr>
          <w:rFonts w:ascii="Times New Roman" w:hAnsi="Times New Roman"/>
          <w:sz w:val="24"/>
          <w:szCs w:val="24"/>
        </w:rPr>
        <w:t>;</w:t>
      </w:r>
    </w:p>
    <w:p w:rsidR="004221AB" w:rsidRDefault="004221AB" w:rsidP="005C398F">
      <w:pPr>
        <w:keepNext/>
        <w:keepLines/>
        <w:spacing w:after="0" w:line="27" w:lineRule="atLeast"/>
        <w:ind w:firstLine="567"/>
        <w:jc w:val="both"/>
        <w:rPr>
          <w:rFonts w:ascii="Times New Roman" w:hAnsi="Times New Roman"/>
          <w:b/>
          <w:sz w:val="24"/>
          <w:szCs w:val="24"/>
        </w:rPr>
      </w:pPr>
    </w:p>
    <w:p w:rsidR="00B37490" w:rsidRPr="00B37490" w:rsidRDefault="00B37490" w:rsidP="00CF552F">
      <w:pPr>
        <w:keepNext/>
        <w:keepLines/>
        <w:tabs>
          <w:tab w:val="left" w:pos="6803"/>
        </w:tabs>
        <w:spacing w:after="0" w:line="27" w:lineRule="atLeast"/>
        <w:ind w:firstLine="567"/>
        <w:jc w:val="both"/>
        <w:rPr>
          <w:rFonts w:ascii="Times New Roman" w:hAnsi="Times New Roman" w:cs="Times New Roman"/>
          <w:b/>
          <w:bCs/>
          <w:sz w:val="24"/>
          <w:szCs w:val="24"/>
        </w:rPr>
      </w:pPr>
      <w:r w:rsidRPr="00B37490">
        <w:rPr>
          <w:rFonts w:ascii="Times New Roman" w:hAnsi="Times New Roman"/>
          <w:b/>
          <w:sz w:val="24"/>
          <w:szCs w:val="24"/>
        </w:rPr>
        <w:t>Наличие обременения</w:t>
      </w:r>
      <w:r w:rsidRPr="00B37490">
        <w:rPr>
          <w:rFonts w:ascii="Times New Roman" w:hAnsi="Times New Roman"/>
          <w:sz w:val="24"/>
          <w:szCs w:val="24"/>
        </w:rPr>
        <w:t>: не зарегистрировано.</w:t>
      </w:r>
      <w:r w:rsidR="00CF552F">
        <w:rPr>
          <w:rFonts w:ascii="Times New Roman" w:hAnsi="Times New Roman"/>
          <w:sz w:val="24"/>
          <w:szCs w:val="24"/>
        </w:rPr>
        <w:tab/>
      </w:r>
    </w:p>
    <w:p w:rsidR="00B37490" w:rsidRPr="00B37490" w:rsidRDefault="00B37490" w:rsidP="005C398F">
      <w:pPr>
        <w:keepNext/>
        <w:keepLines/>
        <w:autoSpaceDE w:val="0"/>
        <w:autoSpaceDN w:val="0"/>
        <w:adjustRightInd w:val="0"/>
        <w:spacing w:after="0" w:line="276" w:lineRule="auto"/>
        <w:ind w:firstLine="567"/>
        <w:jc w:val="both"/>
        <w:rPr>
          <w:rFonts w:ascii="Times New Roman" w:hAnsi="Times New Roman"/>
          <w:b/>
          <w:sz w:val="24"/>
          <w:szCs w:val="24"/>
        </w:rPr>
      </w:pPr>
      <w:r w:rsidRPr="00B37490">
        <w:rPr>
          <w:rFonts w:ascii="Times New Roman" w:hAnsi="Times New Roman"/>
          <w:b/>
          <w:sz w:val="24"/>
          <w:szCs w:val="24"/>
        </w:rPr>
        <w:t xml:space="preserve">Особые условия договора аренды: </w:t>
      </w:r>
    </w:p>
    <w:p w:rsidR="00B37490" w:rsidRPr="00B37490"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sz w:val="24"/>
          <w:szCs w:val="24"/>
        </w:rPr>
        <w:t>-</w:t>
      </w:r>
      <w:r w:rsidR="00B37490" w:rsidRPr="00B37490">
        <w:rPr>
          <w:rFonts w:ascii="Times New Roman" w:hAnsi="Times New Roman"/>
          <w:sz w:val="24"/>
          <w:szCs w:val="24"/>
        </w:rPr>
        <w:t>В организации действует пропускной режим.</w:t>
      </w:r>
    </w:p>
    <w:p w:rsidR="005C398F"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w:t>
      </w:r>
      <w:r w:rsidR="00B37490" w:rsidRPr="00B37490">
        <w:rPr>
          <w:rFonts w:ascii="Times New Roman" w:hAnsi="Times New Roman" w:cs="Times New Roman"/>
          <w:sz w:val="24"/>
          <w:szCs w:val="24"/>
        </w:rPr>
        <w:t xml:space="preserve">Необходимо участие арендатора в эксплуатационных расходах по зданию: уборка территории и вывоз мусора, в том числе сезонная (уборка снега зимой, покос травы летом).    </w:t>
      </w:r>
      <w:r w:rsidR="00B37490" w:rsidRPr="00B37490">
        <w:rPr>
          <w:rFonts w:ascii="Times New Roman" w:hAnsi="Times New Roman" w:cs="Times New Roman"/>
          <w:sz w:val="24"/>
          <w:szCs w:val="24"/>
        </w:rPr>
        <w:tab/>
      </w:r>
    </w:p>
    <w:p w:rsidR="00B37490" w:rsidRPr="00B37490" w:rsidRDefault="00B37490" w:rsidP="005C398F">
      <w:pPr>
        <w:spacing w:after="0" w:line="276" w:lineRule="auto"/>
        <w:ind w:firstLine="567"/>
        <w:contextualSpacing/>
        <w:jc w:val="both"/>
        <w:rPr>
          <w:rFonts w:ascii="Times New Roman" w:eastAsia="Arial Narrow" w:hAnsi="Times New Roman" w:cs="Times New Roman"/>
          <w:sz w:val="24"/>
          <w:szCs w:val="24"/>
        </w:rPr>
      </w:pPr>
      <w:r>
        <w:rPr>
          <w:rFonts w:ascii="Times New Roman" w:eastAsia="Arial Narrow" w:hAnsi="Times New Roman" w:cs="Times New Roman"/>
          <w:sz w:val="24"/>
          <w:szCs w:val="24"/>
        </w:rPr>
        <w:t>По запросу  заинтересованного лица Организатор торгов и</w:t>
      </w:r>
      <w:r w:rsidR="00E03D07">
        <w:rPr>
          <w:rFonts w:ascii="Times New Roman" w:eastAsia="Arial Narrow" w:hAnsi="Times New Roman" w:cs="Times New Roman"/>
          <w:sz w:val="24"/>
          <w:szCs w:val="24"/>
        </w:rPr>
        <w:t>/или</w:t>
      </w:r>
      <w:r>
        <w:rPr>
          <w:rFonts w:ascii="Times New Roman" w:eastAsia="Arial Narrow" w:hAnsi="Times New Roman" w:cs="Times New Roman"/>
          <w:sz w:val="24"/>
          <w:szCs w:val="24"/>
        </w:rPr>
        <w:t xml:space="preserve"> Специализированная организация проведет осмотр арендуемых площадей на условиях в соответствии с пунктом 13.Раздела </w:t>
      </w:r>
      <w:r>
        <w:rPr>
          <w:rFonts w:ascii="Times New Roman" w:eastAsia="Arial Narrow" w:hAnsi="Times New Roman" w:cs="Times New Roman"/>
          <w:sz w:val="24"/>
          <w:szCs w:val="24"/>
          <w:lang w:val="en-US"/>
        </w:rPr>
        <w:t>VI</w:t>
      </w:r>
      <w:r w:rsidRPr="00B37490">
        <w:rPr>
          <w:rFonts w:ascii="Times New Roman" w:eastAsia="Arial Narrow" w:hAnsi="Times New Roman" w:cs="Times New Roman"/>
          <w:sz w:val="24"/>
          <w:szCs w:val="24"/>
        </w:rPr>
        <w:t xml:space="preserve"> </w:t>
      </w:r>
      <w:r>
        <w:rPr>
          <w:rFonts w:ascii="Times New Roman" w:eastAsia="Arial Narrow" w:hAnsi="Times New Roman" w:cs="Times New Roman"/>
          <w:sz w:val="24"/>
          <w:szCs w:val="24"/>
        </w:rPr>
        <w:t>«Информационная карта аукциона».</w:t>
      </w:r>
    </w:p>
    <w:p w:rsidR="00B37490" w:rsidRDefault="00B37490" w:rsidP="00CC5B67">
      <w:pPr>
        <w:keepNext/>
        <w:keepLines/>
        <w:spacing w:after="0" w:line="240" w:lineRule="auto"/>
        <w:rPr>
          <w:rFonts w:ascii="Times New Roman" w:hAnsi="Times New Roman" w:cs="Times New Roman"/>
          <w:sz w:val="24"/>
          <w:szCs w:val="24"/>
        </w:rPr>
      </w:pPr>
    </w:p>
    <w:p w:rsidR="007B375A" w:rsidRPr="00035DB5" w:rsidRDefault="006F468C" w:rsidP="005C398F">
      <w:pPr>
        <w:keepNext/>
        <w:keepLine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Правоустанавливающие документы в наличии</w:t>
      </w:r>
      <w:r w:rsidR="007B375A" w:rsidRPr="00035DB5">
        <w:rPr>
          <w:rFonts w:ascii="Times New Roman" w:hAnsi="Times New Roman" w:cs="Times New Roman"/>
          <w:sz w:val="24"/>
          <w:szCs w:val="24"/>
        </w:rPr>
        <w:t xml:space="preserve">: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w:t>
      </w:r>
      <w:r w:rsidRPr="00F052F3">
        <w:rPr>
          <w:rFonts w:ascii="Times New Roman" w:eastAsia="Arial Narrow" w:hAnsi="Times New Roman" w:cs="Times New Roman"/>
          <w:sz w:val="24"/>
          <w:szCs w:val="24"/>
        </w:rPr>
        <w:t>Свидетельства о государственной регистрации права,</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 xml:space="preserve">-Технический паспорт,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-Экспликация  к поэтажному плану,</w:t>
      </w:r>
    </w:p>
    <w:p w:rsidR="00656591" w:rsidRPr="00B95B97" w:rsidRDefault="00CC5B67" w:rsidP="00656591">
      <w:pPr>
        <w:spacing w:after="0" w:line="240" w:lineRule="auto"/>
        <w:ind w:firstLine="567"/>
        <w:jc w:val="both"/>
        <w:rPr>
          <w:rFonts w:ascii="Times New Roman" w:eastAsia="Arial Narrow" w:hAnsi="Times New Roman" w:cs="Times New Roman"/>
          <w:b/>
          <w:sz w:val="28"/>
          <w:szCs w:val="28"/>
        </w:rPr>
      </w:pPr>
      <w:r w:rsidRPr="00F052F3">
        <w:rPr>
          <w:rFonts w:ascii="Times New Roman" w:eastAsia="Arial Narrow" w:hAnsi="Times New Roman" w:cs="Times New Roman"/>
          <w:sz w:val="24"/>
          <w:szCs w:val="24"/>
        </w:rPr>
        <w:t>-Поэтажный план.</w:t>
      </w:r>
    </w:p>
    <w:p w:rsidR="00B95B97" w:rsidRPr="00B95B97" w:rsidRDefault="00B95B97" w:rsidP="00811EB6">
      <w:pPr>
        <w:pStyle w:val="a7"/>
        <w:ind w:left="928"/>
        <w:jc w:val="both"/>
        <w:rPr>
          <w:rFonts w:ascii="Times New Roman" w:eastAsia="Arial Narrow" w:hAnsi="Times New Roman" w:cs="Times New Roman"/>
          <w:b/>
          <w:sz w:val="28"/>
          <w:szCs w:val="28"/>
        </w:rPr>
      </w:pPr>
    </w:p>
    <w:p w:rsidR="003121BE" w:rsidRPr="003121BE" w:rsidRDefault="00811EB6"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007BF3">
        <w:rPr>
          <w:rFonts w:ascii="Times New Roman" w:hAnsi="Times New Roman" w:cs="Times New Roman"/>
          <w:b/>
          <w:sz w:val="28"/>
          <w:szCs w:val="28"/>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Условия участия в аукционе.</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 xml:space="preserve"> Требования к участникам аукциона</w:t>
      </w:r>
    </w:p>
    <w:p w:rsidR="00062993" w:rsidRDefault="00062993" w:rsidP="00352679">
      <w:pPr>
        <w:spacing w:after="0" w:line="276" w:lineRule="auto"/>
        <w:ind w:firstLine="567"/>
        <w:jc w:val="both"/>
        <w:rPr>
          <w:rFonts w:ascii="Times New Roman" w:hAnsi="Times New Roman" w:cs="Times New Roman"/>
          <w:sz w:val="24"/>
          <w:szCs w:val="24"/>
        </w:rPr>
      </w:pPr>
    </w:p>
    <w:p w:rsidR="00994BA4" w:rsidRDefault="00994BA4" w:rsidP="00FA4651">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lastRenderedPageBreak/>
        <w:t xml:space="preserve">Для принятия участия в </w:t>
      </w:r>
      <w:r w:rsidR="00221D41">
        <w:rPr>
          <w:rFonts w:ascii="Times New Roman" w:hAnsi="Times New Roman" w:cs="Times New Roman"/>
          <w:sz w:val="24"/>
          <w:szCs w:val="24"/>
        </w:rPr>
        <w:t xml:space="preserve">аукционе </w:t>
      </w:r>
      <w:r w:rsidRPr="00994BA4">
        <w:rPr>
          <w:rFonts w:ascii="Times New Roman" w:hAnsi="Times New Roman" w:cs="Times New Roman"/>
          <w:sz w:val="24"/>
          <w:szCs w:val="24"/>
        </w:rPr>
        <w:t>Претендент должен быть юридическим лицом с любой организационно-правовой формой, формой собственности и местом нахождения, физическим лицом, в том числе индивидуальным предпринимателем, или субъектом гражданского права, указанным в пункте 1 статьи 124 Гражданского кодекса Российской Федерации</w:t>
      </w:r>
      <w:r w:rsidR="00811EB6" w:rsidRPr="00811EB6">
        <w:rPr>
          <w:rFonts w:ascii="Times New Roman" w:hAnsi="Times New Roman" w:cs="Times New Roman"/>
          <w:sz w:val="24"/>
          <w:szCs w:val="24"/>
        </w:rPr>
        <w:t xml:space="preserve">. </w:t>
      </w:r>
    </w:p>
    <w:p w:rsidR="00811EB6" w:rsidRPr="00811EB6" w:rsidRDefault="00811EB6" w:rsidP="00FA4651">
      <w:pPr>
        <w:spacing w:after="0" w:line="240" w:lineRule="auto"/>
        <w:ind w:firstLine="567"/>
        <w:jc w:val="both"/>
        <w:rPr>
          <w:rFonts w:ascii="Times New Roman" w:hAnsi="Times New Roman" w:cs="Times New Roman"/>
          <w:sz w:val="24"/>
          <w:szCs w:val="24"/>
        </w:rPr>
      </w:pPr>
      <w:r w:rsidRPr="00811EB6">
        <w:rPr>
          <w:rFonts w:ascii="Times New Roman" w:hAnsi="Times New Roman" w:cs="Times New Roman"/>
          <w:sz w:val="24"/>
          <w:szCs w:val="24"/>
        </w:rPr>
        <w:t xml:space="preserve">Участники аукциона </w:t>
      </w:r>
      <w:r w:rsidR="00221D41">
        <w:rPr>
          <w:rFonts w:ascii="Times New Roman" w:hAnsi="Times New Roman" w:cs="Times New Roman"/>
          <w:sz w:val="24"/>
          <w:szCs w:val="24"/>
        </w:rPr>
        <w:t xml:space="preserve">(Претендент) </w:t>
      </w:r>
      <w:r w:rsidRPr="00811EB6">
        <w:rPr>
          <w:rFonts w:ascii="Times New Roman" w:hAnsi="Times New Roman" w:cs="Times New Roman"/>
          <w:sz w:val="24"/>
          <w:szCs w:val="24"/>
        </w:rPr>
        <w:t>имеют право выступать в отношениях, связанных с участием в аукционе, как непосредственно, так и через своих представителей. Полномочия представителей участников аукциона подтверждаются доверенностью, выданной и оформленной в соответствии с гражданским законодательством, или ее нотариально заверенной копией.</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Участник аукциона</w:t>
      </w:r>
      <w:r w:rsid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должен соответствовать следующим требованиям:</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00994BA4">
        <w:rPr>
          <w:rFonts w:ascii="Times New Roman" w:eastAsiaTheme="minorHAnsi" w:hAnsi="Times New Roman" w:cs="Times New Roman"/>
          <w:sz w:val="24"/>
          <w:szCs w:val="24"/>
        </w:rPr>
        <w:t>;</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w:t>
      </w:r>
      <w:proofErr w:type="spellStart"/>
      <w:r w:rsidRPr="00811EB6">
        <w:rPr>
          <w:rFonts w:ascii="Times New Roman" w:eastAsiaTheme="minorHAnsi" w:hAnsi="Times New Roman" w:cs="Times New Roman"/>
          <w:sz w:val="24"/>
          <w:szCs w:val="24"/>
        </w:rPr>
        <w:t>непроведение</w:t>
      </w:r>
      <w:proofErr w:type="spellEnd"/>
      <w:r w:rsidRPr="00811EB6">
        <w:rPr>
          <w:rFonts w:ascii="Times New Roman" w:eastAsiaTheme="minorHAnsi" w:hAnsi="Times New Roman" w:cs="Times New Roman"/>
          <w:sz w:val="24"/>
          <w:szCs w:val="24"/>
        </w:rPr>
        <w:t xml:space="preserve">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221D41">
        <w:rPr>
          <w:rFonts w:ascii="Times New Roman" w:eastAsiaTheme="minorHAnsi" w:hAnsi="Times New Roman" w:cs="Times New Roman"/>
          <w:sz w:val="24"/>
          <w:szCs w:val="24"/>
        </w:rPr>
        <w:t xml:space="preserve">конкурсного </w:t>
      </w:r>
      <w:r w:rsidRPr="00811EB6">
        <w:rPr>
          <w:rFonts w:ascii="Times New Roman" w:eastAsiaTheme="minorHAnsi" w:hAnsi="Times New Roman" w:cs="Times New Roman"/>
          <w:sz w:val="24"/>
          <w:szCs w:val="24"/>
        </w:rPr>
        <w:t>производства;</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w:t>
      </w:r>
      <w:proofErr w:type="spellStart"/>
      <w:r w:rsidRPr="00811EB6">
        <w:rPr>
          <w:rFonts w:ascii="Times New Roman" w:eastAsiaTheme="minorHAnsi" w:hAnsi="Times New Roman" w:cs="Times New Roman"/>
          <w:sz w:val="24"/>
          <w:szCs w:val="24"/>
        </w:rPr>
        <w:t>неприостановление</w:t>
      </w:r>
      <w:proofErr w:type="spellEnd"/>
      <w:r w:rsidRPr="00811EB6">
        <w:rPr>
          <w:rFonts w:ascii="Times New Roman" w:eastAsiaTheme="minorHAnsi" w:hAnsi="Times New Roman" w:cs="Times New Roman"/>
          <w:sz w:val="24"/>
          <w:szCs w:val="24"/>
        </w:rPr>
        <w:t xml:space="preserve"> деятельности участника аукциона в порядке, предусмотренном Кодексом Российской Федерации об административных правонарушениях, </w:t>
      </w:r>
    </w:p>
    <w:p w:rsidR="00007BF3"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отсутствие у </w:t>
      </w:r>
      <w:r w:rsidR="00F96855" w:rsidRPr="00F96855">
        <w:rPr>
          <w:rFonts w:ascii="Times New Roman" w:eastAsiaTheme="minorHAnsi" w:hAnsi="Times New Roman" w:cs="Times New Roman"/>
          <w:sz w:val="24"/>
          <w:szCs w:val="24"/>
        </w:rPr>
        <w:t>Претендент</w:t>
      </w:r>
      <w:r w:rsidR="00F96855">
        <w:rPr>
          <w:rFonts w:ascii="Times New Roman" w:eastAsiaTheme="minorHAnsi" w:hAnsi="Times New Roman" w:cs="Times New Roman"/>
          <w:sz w:val="24"/>
          <w:szCs w:val="24"/>
        </w:rPr>
        <w:t>а</w:t>
      </w:r>
      <w:r w:rsidR="00F96855" w:rsidRPr="00F96855">
        <w:rPr>
          <w:rFonts w:ascii="Times New Roman" w:eastAsiaTheme="minorHAnsi" w:hAnsi="Times New Roman" w:cs="Times New Roman"/>
          <w:sz w:val="24"/>
          <w:szCs w:val="24"/>
        </w:rPr>
        <w:t xml:space="preserve"> </w:t>
      </w:r>
      <w:r w:rsidRPr="00811EB6">
        <w:rPr>
          <w:rFonts w:ascii="Times New Roman" w:eastAsiaTheme="minorHAnsi" w:hAnsi="Times New Roman" w:cs="Times New Roman"/>
          <w:sz w:val="24"/>
          <w:szCs w:val="24"/>
        </w:rPr>
        <w:t xml:space="preserve">–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w:t>
      </w:r>
      <w:r w:rsidR="00F96855" w:rsidRP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 xml:space="preserve">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w:t>
      </w:r>
      <w:r w:rsidR="00F96855">
        <w:rPr>
          <w:rFonts w:ascii="Times New Roman" w:eastAsiaTheme="minorHAnsi" w:hAnsi="Times New Roman" w:cs="Times New Roman"/>
          <w:sz w:val="24"/>
          <w:szCs w:val="24"/>
        </w:rPr>
        <w:t>торгов</w:t>
      </w:r>
      <w:r w:rsidRPr="00811EB6">
        <w:rPr>
          <w:rFonts w:ascii="Times New Roman" w:eastAsiaTheme="minorHAnsi" w:hAnsi="Times New Roman" w:cs="Times New Roman"/>
          <w:sz w:val="24"/>
          <w:szCs w:val="24"/>
        </w:rPr>
        <w:t>, и административного наказания в виде дисквалификации.</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t>Условия допуска к участию в аукционе</w:t>
      </w:r>
    </w:p>
    <w:p w:rsidR="00994BA4" w:rsidRPr="00994BA4" w:rsidRDefault="00994BA4" w:rsidP="005C398F">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Не допускаются к участию в Аукционе:</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2.2.1.</w:t>
      </w:r>
      <w:r w:rsidR="00994BA4" w:rsidRPr="00994BA4">
        <w:rPr>
          <w:rFonts w:ascii="Times New Roman" w:hAnsi="Times New Roman" w:cs="Times New Roman"/>
          <w:sz w:val="24"/>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994BA4" w:rsidRPr="00994BA4" w:rsidRDefault="005C398F" w:rsidP="005C398F">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2.2.2.</w:t>
      </w:r>
      <w:r w:rsidR="002578F0">
        <w:rPr>
          <w:rFonts w:ascii="Times New Roman" w:hAnsi="Times New Roman" w:cs="Times New Roman"/>
          <w:sz w:val="24"/>
          <w:szCs w:val="24"/>
        </w:rPr>
        <w:t xml:space="preserve"> </w:t>
      </w:r>
      <w:r w:rsidR="00994BA4" w:rsidRPr="00994BA4">
        <w:rPr>
          <w:rFonts w:ascii="Times New Roman" w:hAnsi="Times New Roman" w:cs="Times New Roman"/>
          <w:sz w:val="24"/>
          <w:szCs w:val="24"/>
        </w:rPr>
        <w:t xml:space="preserve">претендент, не представивший все необходимые </w:t>
      </w:r>
      <w:r w:rsidR="00994BA4" w:rsidRPr="00221D41">
        <w:rPr>
          <w:rFonts w:ascii="Times New Roman" w:hAnsi="Times New Roman" w:cs="Times New Roman"/>
          <w:sz w:val="24"/>
          <w:szCs w:val="24"/>
        </w:rPr>
        <w:t xml:space="preserve">документы в соответствии с пунктом </w:t>
      </w:r>
      <w:r w:rsidR="00B67096" w:rsidRPr="00221D41">
        <w:rPr>
          <w:rFonts w:ascii="Times New Roman" w:hAnsi="Times New Roman" w:cs="Times New Roman"/>
          <w:sz w:val="24"/>
          <w:szCs w:val="24"/>
        </w:rPr>
        <w:t>3.2.1</w:t>
      </w:r>
      <w:r w:rsidR="00994BA4" w:rsidRPr="00221D41">
        <w:rPr>
          <w:rFonts w:ascii="Times New Roman" w:hAnsi="Times New Roman" w:cs="Times New Roman"/>
          <w:sz w:val="24"/>
          <w:szCs w:val="24"/>
        </w:rPr>
        <w:t xml:space="preserve"> </w:t>
      </w:r>
      <w:r w:rsidR="00221D41" w:rsidRPr="00221D41">
        <w:rPr>
          <w:rFonts w:ascii="Times New Roman" w:hAnsi="Times New Roman" w:cs="Times New Roman"/>
          <w:sz w:val="24"/>
          <w:szCs w:val="24"/>
        </w:rPr>
        <w:t>части</w:t>
      </w:r>
      <w:r w:rsidR="00B67096" w:rsidRPr="00221D41">
        <w:rPr>
          <w:rFonts w:ascii="Times New Roman" w:hAnsi="Times New Roman" w:cs="Times New Roman"/>
          <w:sz w:val="24"/>
          <w:szCs w:val="24"/>
        </w:rPr>
        <w:t xml:space="preserve"> 3.2.</w:t>
      </w:r>
      <w:r w:rsidR="00221D41" w:rsidRPr="00221D41">
        <w:rPr>
          <w:rFonts w:ascii="Times New Roman" w:hAnsi="Times New Roman" w:cs="Times New Roman"/>
          <w:sz w:val="24"/>
          <w:szCs w:val="24"/>
        </w:rPr>
        <w:t xml:space="preserve"> Раздела </w:t>
      </w:r>
      <w:r w:rsidR="00221D41" w:rsidRPr="00221D41">
        <w:rPr>
          <w:rFonts w:ascii="Times New Roman" w:hAnsi="Times New Roman" w:cs="Times New Roman"/>
          <w:sz w:val="24"/>
          <w:szCs w:val="24"/>
          <w:lang w:val="en-US"/>
        </w:rPr>
        <w:t>III</w:t>
      </w:r>
      <w:r w:rsidR="00221D41" w:rsidRPr="00221D41">
        <w:rPr>
          <w:rFonts w:ascii="Times New Roman" w:hAnsi="Times New Roman" w:cs="Times New Roman"/>
          <w:sz w:val="24"/>
          <w:szCs w:val="24"/>
        </w:rPr>
        <w:t xml:space="preserve"> настоящей документации </w:t>
      </w:r>
      <w:r w:rsidR="00B67096" w:rsidRPr="00221D41">
        <w:rPr>
          <w:rFonts w:ascii="Times New Roman" w:hAnsi="Times New Roman" w:cs="Times New Roman"/>
          <w:sz w:val="24"/>
          <w:szCs w:val="24"/>
        </w:rPr>
        <w:t xml:space="preserve"> </w:t>
      </w:r>
      <w:r w:rsidR="00994BA4" w:rsidRPr="00221D41">
        <w:rPr>
          <w:rFonts w:ascii="Times New Roman" w:hAnsi="Times New Roman" w:cs="Times New Roman"/>
          <w:sz w:val="24"/>
          <w:szCs w:val="24"/>
        </w:rPr>
        <w:t xml:space="preserve"> или оформление</w:t>
      </w:r>
      <w:r w:rsidR="00994BA4" w:rsidRPr="00994BA4">
        <w:rPr>
          <w:rFonts w:ascii="Times New Roman" w:hAnsi="Times New Roman" w:cs="Times New Roman"/>
          <w:sz w:val="24"/>
          <w:szCs w:val="24"/>
        </w:rPr>
        <w:t xml:space="preserve"> указанных документов не соответствует законодательству Российской Федерации</w:t>
      </w:r>
      <w:r w:rsidR="00A97DEF">
        <w:rPr>
          <w:rFonts w:ascii="Times New Roman" w:hAnsi="Times New Roman" w:cs="Times New Roman"/>
          <w:sz w:val="24"/>
          <w:szCs w:val="24"/>
        </w:rPr>
        <w:t xml:space="preserve"> и требованиям аукционной документации</w:t>
      </w:r>
      <w:r w:rsidR="00994BA4" w:rsidRPr="00994BA4">
        <w:rPr>
          <w:rFonts w:ascii="Times New Roman" w:hAnsi="Times New Roman" w:cs="Times New Roman"/>
          <w:sz w:val="24"/>
          <w:szCs w:val="24"/>
        </w:rPr>
        <w:t>;</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w:t>
      </w:r>
      <w:r w:rsidR="00994BA4" w:rsidRPr="00994BA4">
        <w:rPr>
          <w:rFonts w:ascii="Times New Roman" w:hAnsi="Times New Roman" w:cs="Times New Roman"/>
          <w:sz w:val="24"/>
          <w:szCs w:val="24"/>
        </w:rPr>
        <w:t>заявка подана лицом, не уполномоченным претендентом на осуществление таких действий;</w:t>
      </w:r>
    </w:p>
    <w:p w:rsidR="005C398F"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00994BA4" w:rsidRPr="00994BA4">
        <w:rPr>
          <w:rFonts w:ascii="Times New Roman" w:hAnsi="Times New Roman" w:cs="Times New Roman"/>
          <w:sz w:val="24"/>
          <w:szCs w:val="24"/>
        </w:rPr>
        <w:t>не подтверждено поступление в установленный срок задатка на счет, указанный в Аукционной документации;</w:t>
      </w:r>
    </w:p>
    <w:p w:rsid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2.2.5.</w:t>
      </w:r>
      <w:r w:rsidR="00994BA4" w:rsidRPr="00994BA4">
        <w:rPr>
          <w:rFonts w:ascii="Times New Roman" w:hAnsi="Times New Roman" w:cs="Times New Roman"/>
          <w:sz w:val="24"/>
          <w:szCs w:val="24"/>
        </w:rPr>
        <w:t>претендент, представивший недостоверную информацию, которая может существенно повлиять на решение о допуске Претендента к участию в Аукционе</w:t>
      </w:r>
      <w:r w:rsidR="00994BA4">
        <w:rPr>
          <w:rFonts w:ascii="Times New Roman" w:hAnsi="Times New Roman" w:cs="Times New Roman"/>
          <w:sz w:val="24"/>
          <w:szCs w:val="24"/>
        </w:rPr>
        <w:t>.</w:t>
      </w:r>
    </w:p>
    <w:p w:rsidR="00352679" w:rsidRDefault="00352679" w:rsidP="005C398F">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br w:type="page"/>
      </w:r>
    </w:p>
    <w:p w:rsidR="00994BA4" w:rsidRDefault="00994BA4" w:rsidP="00994BA4">
      <w:pPr>
        <w:spacing w:after="0"/>
        <w:ind w:firstLine="720"/>
        <w:jc w:val="both"/>
        <w:rPr>
          <w:rFonts w:ascii="Times New Roman" w:hAnsi="Times New Roman" w:cs="Times New Roman"/>
          <w:b/>
          <w:sz w:val="28"/>
          <w:szCs w:val="28"/>
        </w:rPr>
      </w:pPr>
    </w:p>
    <w:p w:rsidR="003121BE" w:rsidRPr="003121BE" w:rsidRDefault="004E5E15" w:rsidP="00994BA4">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I</w:t>
      </w:r>
      <w:r w:rsidR="00007BF3">
        <w:rPr>
          <w:rFonts w:ascii="Times New Roman" w:hAnsi="Times New Roman" w:cs="Times New Roman"/>
          <w:b/>
          <w:sz w:val="28"/>
          <w:szCs w:val="28"/>
          <w:lang w:val="en-US"/>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Подача и рассмотрение заявок. Проведение аукциона.</w:t>
      </w:r>
    </w:p>
    <w:p w:rsidR="003121BE" w:rsidRDefault="00007BF3" w:rsidP="003121BE">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Порядок</w:t>
      </w:r>
      <w:r w:rsidR="00EA0AB9">
        <w:rPr>
          <w:rFonts w:ascii="Times New Roman" w:hAnsi="Times New Roman" w:cs="Times New Roman"/>
          <w:b/>
          <w:sz w:val="28"/>
          <w:szCs w:val="28"/>
        </w:rPr>
        <w:t xml:space="preserve">, место, сроки </w:t>
      </w:r>
      <w:r w:rsidR="003121BE" w:rsidRPr="003121BE">
        <w:rPr>
          <w:rFonts w:ascii="Times New Roman" w:hAnsi="Times New Roman" w:cs="Times New Roman"/>
          <w:b/>
          <w:sz w:val="28"/>
          <w:szCs w:val="28"/>
        </w:rPr>
        <w:t xml:space="preserve"> подачи заявок на участие в аукционе</w:t>
      </w:r>
    </w:p>
    <w:p w:rsidR="004E5E15" w:rsidRDefault="004E5E15" w:rsidP="00994BA4">
      <w:pPr>
        <w:pStyle w:val="13"/>
        <w:spacing w:before="0" w:after="0" w:line="240" w:lineRule="auto"/>
        <w:ind w:firstLine="567"/>
        <w:jc w:val="both"/>
        <w:rPr>
          <w:rFonts w:ascii="Times New Roman" w:hAnsi="Times New Roman" w:cs="Times New Roman"/>
          <w:sz w:val="24"/>
          <w:szCs w:val="24"/>
        </w:rPr>
      </w:pP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должна быть подготовлена по форме, представленной в </w:t>
      </w:r>
      <w:r w:rsidRPr="005C398F">
        <w:rPr>
          <w:rFonts w:ascii="Times New Roman" w:hAnsi="Times New Roman" w:cs="Times New Roman"/>
          <w:i/>
          <w:sz w:val="24"/>
          <w:szCs w:val="24"/>
        </w:rPr>
        <w:t>Приложении</w:t>
      </w:r>
      <w:r w:rsidR="00AE7445"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w:t>
      </w:r>
      <w:r w:rsidR="00221D41" w:rsidRPr="005C398F">
        <w:rPr>
          <w:rFonts w:ascii="Times New Roman" w:hAnsi="Times New Roman" w:cs="Times New Roman"/>
          <w:i/>
          <w:sz w:val="24"/>
          <w:szCs w:val="24"/>
        </w:rPr>
        <w:t>1</w:t>
      </w:r>
      <w:r w:rsidRPr="005C398F">
        <w:rPr>
          <w:rFonts w:ascii="Times New Roman" w:hAnsi="Times New Roman" w:cs="Times New Roman"/>
          <w:i/>
          <w:sz w:val="24"/>
          <w:szCs w:val="24"/>
        </w:rPr>
        <w:t xml:space="preserve"> </w:t>
      </w:r>
      <w:r w:rsidR="005C398F" w:rsidRPr="005C398F">
        <w:rPr>
          <w:rFonts w:ascii="Times New Roman" w:hAnsi="Times New Roman" w:cs="Times New Roman"/>
          <w:i/>
          <w:sz w:val="24"/>
          <w:szCs w:val="24"/>
        </w:rPr>
        <w:t>Р</w:t>
      </w:r>
      <w:r w:rsidR="00221D41" w:rsidRPr="005C398F">
        <w:rPr>
          <w:rFonts w:ascii="Times New Roman" w:hAnsi="Times New Roman" w:cs="Times New Roman"/>
          <w:i/>
          <w:sz w:val="24"/>
          <w:szCs w:val="24"/>
        </w:rPr>
        <w:t xml:space="preserve">аздела </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Pr="00221D41">
        <w:rPr>
          <w:rFonts w:ascii="Times New Roman" w:hAnsi="Times New Roman" w:cs="Times New Roman"/>
          <w:sz w:val="24"/>
          <w:szCs w:val="24"/>
        </w:rPr>
        <w:t>, и содержать сведения и документы, указанные</w:t>
      </w:r>
      <w:r w:rsidRPr="007D34F1">
        <w:rPr>
          <w:rFonts w:ascii="Times New Roman" w:hAnsi="Times New Roman" w:cs="Times New Roman"/>
          <w:sz w:val="24"/>
          <w:szCs w:val="24"/>
        </w:rPr>
        <w:t xml:space="preserve"> в </w:t>
      </w:r>
      <w:r w:rsidRPr="005C398F">
        <w:rPr>
          <w:rFonts w:ascii="Times New Roman" w:hAnsi="Times New Roman" w:cs="Times New Roman"/>
          <w:i/>
          <w:sz w:val="24"/>
          <w:szCs w:val="24"/>
        </w:rPr>
        <w:t xml:space="preserve">части  </w:t>
      </w:r>
      <w:r w:rsidR="00EA0AB9" w:rsidRPr="005C398F">
        <w:rPr>
          <w:rFonts w:ascii="Times New Roman" w:hAnsi="Times New Roman" w:cs="Times New Roman"/>
          <w:i/>
          <w:sz w:val="24"/>
          <w:szCs w:val="24"/>
        </w:rPr>
        <w:t xml:space="preserve">3.2. раздела </w:t>
      </w:r>
      <w:r w:rsidR="00221D41" w:rsidRPr="005C398F">
        <w:rPr>
          <w:rFonts w:ascii="Times New Roman" w:hAnsi="Times New Roman" w:cs="Times New Roman"/>
          <w:i/>
          <w:sz w:val="24"/>
          <w:szCs w:val="24"/>
          <w:lang w:val="en-US"/>
        </w:rPr>
        <w:t>III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документации об аукционе</w:t>
      </w:r>
      <w:r w:rsidRPr="007D34F1">
        <w:rPr>
          <w:rFonts w:ascii="Times New Roman" w:hAnsi="Times New Roman" w:cs="Times New Roman"/>
          <w:sz w:val="24"/>
          <w:szCs w:val="24"/>
        </w:rPr>
        <w:t xml:space="preserve">. </w:t>
      </w:r>
      <w:r w:rsidR="00B67096" w:rsidRPr="00B67096">
        <w:rPr>
          <w:rFonts w:ascii="Times New Roman" w:hAnsi="Times New Roman" w:cs="Times New Roman"/>
          <w:sz w:val="24"/>
          <w:szCs w:val="24"/>
        </w:rPr>
        <w:t>Заявк</w:t>
      </w:r>
      <w:r w:rsidR="00B67096">
        <w:rPr>
          <w:rFonts w:ascii="Times New Roman" w:hAnsi="Times New Roman" w:cs="Times New Roman"/>
          <w:sz w:val="24"/>
          <w:szCs w:val="24"/>
        </w:rPr>
        <w:t>и</w:t>
      </w:r>
      <w:r w:rsidR="00B67096" w:rsidRPr="00B67096">
        <w:rPr>
          <w:rFonts w:ascii="Times New Roman" w:hAnsi="Times New Roman" w:cs="Times New Roman"/>
          <w:sz w:val="24"/>
          <w:szCs w:val="24"/>
        </w:rPr>
        <w:t>, не соответствующая форме Заявки</w:t>
      </w:r>
      <w:r w:rsidR="005C398F">
        <w:rPr>
          <w:rFonts w:ascii="Times New Roman" w:hAnsi="Times New Roman" w:cs="Times New Roman"/>
          <w:sz w:val="24"/>
          <w:szCs w:val="24"/>
        </w:rPr>
        <w:t xml:space="preserve">, приведенной в аукционной документации, </w:t>
      </w:r>
      <w:r w:rsidR="00B67096" w:rsidRPr="00B67096">
        <w:rPr>
          <w:rFonts w:ascii="Times New Roman" w:hAnsi="Times New Roman" w:cs="Times New Roman"/>
          <w:sz w:val="24"/>
          <w:szCs w:val="24"/>
        </w:rPr>
        <w:t xml:space="preserve"> Организатором </w:t>
      </w:r>
      <w:r w:rsidR="00221D41">
        <w:rPr>
          <w:rFonts w:ascii="Times New Roman" w:hAnsi="Times New Roman" w:cs="Times New Roman"/>
          <w:sz w:val="24"/>
          <w:szCs w:val="24"/>
        </w:rPr>
        <w:t>н</w:t>
      </w:r>
      <w:r w:rsidR="00B67096" w:rsidRPr="00B67096">
        <w:rPr>
          <w:rFonts w:ascii="Times New Roman" w:hAnsi="Times New Roman" w:cs="Times New Roman"/>
          <w:sz w:val="24"/>
          <w:szCs w:val="24"/>
        </w:rPr>
        <w:t>е рассматрива</w:t>
      </w:r>
      <w:r w:rsidR="00221D41">
        <w:rPr>
          <w:rFonts w:ascii="Times New Roman" w:hAnsi="Times New Roman" w:cs="Times New Roman"/>
          <w:sz w:val="24"/>
          <w:szCs w:val="24"/>
        </w:rPr>
        <w:t>ю</w:t>
      </w:r>
      <w:r w:rsidR="00B67096" w:rsidRPr="00B67096">
        <w:rPr>
          <w:rFonts w:ascii="Times New Roman" w:hAnsi="Times New Roman" w:cs="Times New Roman"/>
          <w:sz w:val="24"/>
          <w:szCs w:val="24"/>
        </w:rPr>
        <w:t>тся</w:t>
      </w:r>
      <w:r w:rsidR="00221D41">
        <w:rPr>
          <w:rFonts w:ascii="Times New Roman" w:hAnsi="Times New Roman" w:cs="Times New Roman"/>
          <w:sz w:val="24"/>
          <w:szCs w:val="24"/>
        </w:rPr>
        <w:t>.</w:t>
      </w:r>
    </w:p>
    <w:p w:rsidR="00994BA4" w:rsidRPr="007D34F1" w:rsidRDefault="00221D41" w:rsidP="00994BA4">
      <w:pPr>
        <w:pStyle w:val="13"/>
        <w:spacing w:before="0" w:after="0" w:line="240" w:lineRule="auto"/>
        <w:ind w:firstLine="567"/>
        <w:jc w:val="both"/>
        <w:rPr>
          <w:rFonts w:ascii="Times New Roman" w:hAnsi="Times New Roman" w:cs="Times New Roman"/>
          <w:sz w:val="24"/>
          <w:szCs w:val="24"/>
        </w:rPr>
      </w:pPr>
      <w:r w:rsidRPr="00221D41">
        <w:rPr>
          <w:rFonts w:ascii="Times New Roman" w:hAnsi="Times New Roman" w:cs="Times New Roman"/>
          <w:sz w:val="24"/>
          <w:szCs w:val="24"/>
        </w:rPr>
        <w:t xml:space="preserve">Претендент </w:t>
      </w:r>
      <w:r w:rsidR="00994BA4" w:rsidRPr="007D34F1">
        <w:rPr>
          <w:rFonts w:ascii="Times New Roman" w:hAnsi="Times New Roman" w:cs="Times New Roman"/>
          <w:sz w:val="24"/>
          <w:szCs w:val="24"/>
        </w:rPr>
        <w:t>вправе подать только одну заявку в отношении каждого предмета аукциона (лота).</w:t>
      </w:r>
      <w:r w:rsidR="00B67096" w:rsidRPr="00B67096">
        <w:t xml:space="preserve"> </w:t>
      </w:r>
      <w:r w:rsidR="00B67096" w:rsidRPr="00B67096">
        <w:rPr>
          <w:rFonts w:ascii="Times New Roman" w:hAnsi="Times New Roman" w:cs="Times New Roman"/>
          <w:sz w:val="24"/>
          <w:szCs w:val="24"/>
        </w:rPr>
        <w:t>В случае если Претендент подает более одной Заявки, а ранее поданная(</w:t>
      </w:r>
      <w:proofErr w:type="spellStart"/>
      <w:r w:rsidR="00B67096" w:rsidRPr="00B67096">
        <w:rPr>
          <w:rFonts w:ascii="Times New Roman" w:hAnsi="Times New Roman" w:cs="Times New Roman"/>
          <w:sz w:val="24"/>
          <w:szCs w:val="24"/>
        </w:rPr>
        <w:t>ые</w:t>
      </w:r>
      <w:proofErr w:type="spellEnd"/>
      <w:r w:rsidR="00B67096" w:rsidRPr="00B67096">
        <w:rPr>
          <w:rFonts w:ascii="Times New Roman" w:hAnsi="Times New Roman" w:cs="Times New Roman"/>
          <w:sz w:val="24"/>
          <w:szCs w:val="24"/>
        </w:rPr>
        <w:t>) им Заявка(и) не отозваны, все Заявки такого Претендента по данному лоту не рассматриваются.</w:t>
      </w:r>
    </w:p>
    <w:p w:rsidR="00994BA4" w:rsidRPr="007D34F1"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подготовленная </w:t>
      </w:r>
      <w:r w:rsidR="00221D41" w:rsidRPr="00221D41">
        <w:rPr>
          <w:rFonts w:ascii="Times New Roman" w:hAnsi="Times New Roman" w:cs="Times New Roman"/>
          <w:sz w:val="24"/>
          <w:szCs w:val="24"/>
        </w:rPr>
        <w:t>Претендент</w:t>
      </w:r>
      <w:r w:rsidR="00221D41">
        <w:rPr>
          <w:rFonts w:ascii="Times New Roman" w:hAnsi="Times New Roman" w:cs="Times New Roman"/>
          <w:sz w:val="24"/>
          <w:szCs w:val="24"/>
        </w:rPr>
        <w:t>ом</w:t>
      </w:r>
      <w:r w:rsidRPr="007D34F1">
        <w:rPr>
          <w:rFonts w:ascii="Times New Roman" w:hAnsi="Times New Roman" w:cs="Times New Roman"/>
          <w:sz w:val="24"/>
          <w:szCs w:val="24"/>
        </w:rPr>
        <w:t xml:space="preserve">, а также вся корреспонденция и документация между </w:t>
      </w:r>
      <w:r w:rsidR="00221D41">
        <w:rPr>
          <w:rFonts w:ascii="Times New Roman" w:hAnsi="Times New Roman" w:cs="Times New Roman"/>
          <w:sz w:val="24"/>
          <w:szCs w:val="24"/>
        </w:rPr>
        <w:t xml:space="preserve">Претендентом </w:t>
      </w:r>
      <w:r w:rsidRPr="007D34F1">
        <w:rPr>
          <w:rFonts w:ascii="Times New Roman" w:hAnsi="Times New Roman" w:cs="Times New Roman"/>
          <w:sz w:val="24"/>
          <w:szCs w:val="24"/>
        </w:rPr>
        <w:t>и Организатором аукциона</w:t>
      </w:r>
      <w:r>
        <w:rPr>
          <w:rFonts w:ascii="Times New Roman" w:hAnsi="Times New Roman" w:cs="Times New Roman"/>
          <w:sz w:val="24"/>
          <w:szCs w:val="24"/>
        </w:rPr>
        <w:t xml:space="preserve"> и Специализированной организацией</w:t>
      </w:r>
      <w:r w:rsidRPr="007D34F1">
        <w:rPr>
          <w:rFonts w:ascii="Times New Roman" w:hAnsi="Times New Roman" w:cs="Times New Roman"/>
          <w:sz w:val="24"/>
          <w:szCs w:val="24"/>
        </w:rPr>
        <w:t>, должны быть составлены на русском языке.</w:t>
      </w:r>
    </w:p>
    <w:p w:rsidR="00221D41" w:rsidRDefault="00994BA4" w:rsidP="00221D4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Все листы заявки на участие в аукционе, все листы тома заявки на участие в аукционе должны быть прошиты и пронумерованы и содержать опись прилагаемых документов.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указанного в заявке заявителя.</w:t>
      </w:r>
    </w:p>
    <w:p w:rsidR="00B67096" w:rsidRPr="00B67096" w:rsidRDefault="00B67096" w:rsidP="00221D41">
      <w:pPr>
        <w:pStyle w:val="13"/>
        <w:spacing w:before="0" w:after="0" w:line="240" w:lineRule="auto"/>
        <w:ind w:firstLine="567"/>
        <w:jc w:val="both"/>
        <w:rPr>
          <w:rFonts w:ascii="Times New Roman" w:hAnsi="Times New Roman" w:cs="Times New Roman"/>
          <w:sz w:val="24"/>
          <w:szCs w:val="24"/>
        </w:rPr>
      </w:pPr>
      <w:r w:rsidRPr="00B67096">
        <w:rPr>
          <w:rFonts w:ascii="Times New Roman" w:hAnsi="Times New Roman" w:cs="Times New Roman"/>
          <w:sz w:val="24"/>
          <w:szCs w:val="24"/>
        </w:rPr>
        <w:t xml:space="preserve">Заявка с рукописными исправлениями, дополнениями, потертостями и т.п. не принимается (не рассматривается). </w:t>
      </w: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Заявка под</w:t>
      </w:r>
      <w:r w:rsidR="00B67096">
        <w:rPr>
          <w:rFonts w:ascii="Times New Roman" w:hAnsi="Times New Roman" w:cs="Times New Roman"/>
          <w:sz w:val="24"/>
          <w:szCs w:val="24"/>
        </w:rPr>
        <w:t>ается  только</w:t>
      </w:r>
      <w:r w:rsidRPr="007D34F1">
        <w:rPr>
          <w:rFonts w:ascii="Times New Roman" w:hAnsi="Times New Roman" w:cs="Times New Roman"/>
          <w:sz w:val="24"/>
          <w:szCs w:val="24"/>
        </w:rPr>
        <w:t xml:space="preserve"> в письменной</w:t>
      </w:r>
      <w:r w:rsidR="00E95813">
        <w:rPr>
          <w:rFonts w:ascii="Times New Roman" w:hAnsi="Times New Roman" w:cs="Times New Roman"/>
          <w:sz w:val="24"/>
          <w:szCs w:val="24"/>
        </w:rPr>
        <w:t xml:space="preserve"> </w:t>
      </w:r>
      <w:r w:rsidRPr="007D34F1">
        <w:rPr>
          <w:rFonts w:ascii="Times New Roman" w:hAnsi="Times New Roman" w:cs="Times New Roman"/>
          <w:sz w:val="24"/>
          <w:szCs w:val="24"/>
        </w:rPr>
        <w:t>(печатной) форме</w:t>
      </w:r>
      <w:r>
        <w:rPr>
          <w:rFonts w:ascii="Times New Roman" w:hAnsi="Times New Roman" w:cs="Times New Roman"/>
          <w:sz w:val="24"/>
          <w:szCs w:val="24"/>
        </w:rPr>
        <w:t>.</w:t>
      </w:r>
      <w:r w:rsidRPr="00C52B40">
        <w:t xml:space="preserve"> </w:t>
      </w:r>
      <w:r w:rsidRPr="00C52B40">
        <w:rPr>
          <w:rFonts w:ascii="Times New Roman" w:hAnsi="Times New Roman" w:cs="Times New Roman"/>
          <w:sz w:val="24"/>
          <w:szCs w:val="24"/>
        </w:rPr>
        <w:t>Подача заявок на участие в аукционе в форме электронных документов не предусмотрена</w:t>
      </w:r>
      <w:r>
        <w:rPr>
          <w:rFonts w:ascii="Times New Roman" w:hAnsi="Times New Roman" w:cs="Times New Roman"/>
          <w:sz w:val="24"/>
          <w:szCs w:val="24"/>
        </w:rPr>
        <w:t>.</w:t>
      </w:r>
    </w:p>
    <w:p w:rsidR="00221D41" w:rsidRDefault="00221D41" w:rsidP="00994BA4">
      <w:pPr>
        <w:pStyle w:val="13"/>
        <w:spacing w:before="0" w:after="0" w:line="240" w:lineRule="auto"/>
        <w:ind w:firstLine="567"/>
        <w:jc w:val="both"/>
        <w:rPr>
          <w:rFonts w:ascii="Times New Roman" w:hAnsi="Times New Roman" w:cs="Times New Roman"/>
          <w:sz w:val="24"/>
          <w:szCs w:val="24"/>
        </w:rPr>
      </w:pPr>
    </w:p>
    <w:p w:rsidR="00994BA4" w:rsidRPr="005C398F" w:rsidRDefault="00994BA4" w:rsidP="00BE2ABE">
      <w:pPr>
        <w:pStyle w:val="13"/>
        <w:spacing w:before="0" w:after="0" w:line="240" w:lineRule="auto"/>
        <w:ind w:firstLine="567"/>
        <w:jc w:val="both"/>
        <w:rPr>
          <w:rFonts w:ascii="Times New Roman" w:hAnsi="Times New Roman" w:cs="Times New Roman"/>
          <w:i/>
          <w:sz w:val="24"/>
          <w:szCs w:val="24"/>
        </w:rPr>
      </w:pPr>
      <w:r w:rsidRPr="00B67096">
        <w:rPr>
          <w:rFonts w:ascii="Times New Roman" w:hAnsi="Times New Roman" w:cs="Times New Roman"/>
          <w:b/>
          <w:i/>
          <w:sz w:val="24"/>
          <w:szCs w:val="24"/>
        </w:rPr>
        <w:t>Место подачи заявок на участие в аукционе</w:t>
      </w:r>
      <w:r w:rsidR="00BE2ABE">
        <w:rPr>
          <w:rFonts w:ascii="Times New Roman" w:hAnsi="Times New Roman" w:cs="Times New Roman"/>
          <w:b/>
          <w:i/>
          <w:sz w:val="24"/>
          <w:szCs w:val="24"/>
        </w:rPr>
        <w:t>,</w:t>
      </w:r>
      <w:r w:rsidR="00BE2ABE" w:rsidRPr="00B67096">
        <w:rPr>
          <w:rFonts w:ascii="Times New Roman" w:hAnsi="Times New Roman" w:cs="Times New Roman"/>
          <w:b/>
          <w:i/>
          <w:sz w:val="24"/>
          <w:szCs w:val="24"/>
        </w:rPr>
        <w:t xml:space="preserve"> </w:t>
      </w:r>
      <w:r w:rsidR="00BE2ABE">
        <w:rPr>
          <w:rFonts w:ascii="Times New Roman" w:hAnsi="Times New Roman" w:cs="Times New Roman"/>
          <w:b/>
          <w:i/>
          <w:sz w:val="24"/>
          <w:szCs w:val="24"/>
        </w:rPr>
        <w:t>д</w:t>
      </w:r>
      <w:r w:rsidRPr="00B67096">
        <w:rPr>
          <w:rFonts w:ascii="Times New Roman" w:hAnsi="Times New Roman" w:cs="Times New Roman"/>
          <w:b/>
          <w:i/>
          <w:sz w:val="24"/>
          <w:szCs w:val="24"/>
        </w:rPr>
        <w:t>ата начала</w:t>
      </w:r>
      <w:r w:rsidR="00BE2ABE">
        <w:rPr>
          <w:rFonts w:ascii="Times New Roman" w:hAnsi="Times New Roman" w:cs="Times New Roman"/>
          <w:b/>
          <w:i/>
          <w:sz w:val="24"/>
          <w:szCs w:val="24"/>
        </w:rPr>
        <w:t xml:space="preserve"> и окончание</w:t>
      </w:r>
      <w:r w:rsidRPr="00B67096">
        <w:rPr>
          <w:rFonts w:ascii="Times New Roman" w:hAnsi="Times New Roman" w:cs="Times New Roman"/>
          <w:b/>
          <w:i/>
          <w:sz w:val="24"/>
          <w:szCs w:val="24"/>
        </w:rPr>
        <w:t xml:space="preserve"> подачи заявок на </w:t>
      </w:r>
      <w:r w:rsidRPr="00BE2ABE">
        <w:rPr>
          <w:rFonts w:ascii="Times New Roman" w:hAnsi="Times New Roman" w:cs="Times New Roman"/>
          <w:b/>
          <w:i/>
          <w:sz w:val="24"/>
          <w:szCs w:val="24"/>
        </w:rPr>
        <w:t>участие в аукционе</w:t>
      </w:r>
      <w:r w:rsidR="00BE2ABE">
        <w:rPr>
          <w:rFonts w:ascii="Times New Roman" w:hAnsi="Times New Roman" w:cs="Times New Roman"/>
          <w:b/>
          <w:i/>
          <w:sz w:val="24"/>
          <w:szCs w:val="24"/>
        </w:rPr>
        <w:t xml:space="preserve"> – </w:t>
      </w:r>
      <w:r w:rsidR="00BE2ABE" w:rsidRPr="005C398F">
        <w:rPr>
          <w:rFonts w:ascii="Times New Roman" w:hAnsi="Times New Roman" w:cs="Times New Roman"/>
          <w:i/>
          <w:sz w:val="24"/>
          <w:szCs w:val="24"/>
        </w:rPr>
        <w:t xml:space="preserve">в соответствии с пунктом 1.1.11. Раздела </w:t>
      </w:r>
      <w:r w:rsidR="00BE2ABE" w:rsidRPr="005C398F">
        <w:rPr>
          <w:rFonts w:ascii="Times New Roman" w:hAnsi="Times New Roman" w:cs="Times New Roman"/>
          <w:i/>
          <w:sz w:val="24"/>
          <w:szCs w:val="24"/>
          <w:lang w:val="en-US"/>
        </w:rPr>
        <w:t>I</w:t>
      </w:r>
      <w:r w:rsidR="00BE2ABE" w:rsidRPr="005C398F">
        <w:rPr>
          <w:rFonts w:ascii="Times New Roman" w:hAnsi="Times New Roman" w:cs="Times New Roman"/>
          <w:i/>
          <w:sz w:val="24"/>
          <w:szCs w:val="24"/>
        </w:rPr>
        <w:t xml:space="preserve"> </w:t>
      </w:r>
      <w:r w:rsidR="00BE2ABE" w:rsidRPr="005C398F">
        <w:rPr>
          <w:rFonts w:ascii="Times New Roman" w:hAnsi="Times New Roman" w:cs="Times New Roman"/>
          <w:b/>
          <w:i/>
          <w:sz w:val="24"/>
          <w:szCs w:val="24"/>
        </w:rPr>
        <w:t xml:space="preserve"> </w:t>
      </w:r>
      <w:r w:rsidR="00BE2ABE" w:rsidRPr="005C398F">
        <w:rPr>
          <w:rFonts w:ascii="Times New Roman" w:hAnsi="Times New Roman" w:cs="Times New Roman"/>
          <w:i/>
          <w:sz w:val="24"/>
          <w:szCs w:val="24"/>
        </w:rPr>
        <w:t>настоящей документации об аукционе.</w:t>
      </w:r>
    </w:p>
    <w:p w:rsidR="00994BA4" w:rsidRPr="005C398F" w:rsidRDefault="00994BA4" w:rsidP="00E95813">
      <w:pPr>
        <w:pStyle w:val="13"/>
        <w:spacing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Прием заявок осуществляется в рабочие дни с «10» час. «00» минут (время </w:t>
      </w:r>
      <w:proofErr w:type="spellStart"/>
      <w:r w:rsidRPr="005C398F">
        <w:rPr>
          <w:rFonts w:ascii="Times New Roman" w:hAnsi="Times New Roman" w:cs="Times New Roman"/>
          <w:sz w:val="24"/>
          <w:szCs w:val="24"/>
        </w:rPr>
        <w:t>моск</w:t>
      </w:r>
      <w:proofErr w:type="spellEnd"/>
      <w:r w:rsidRPr="005C398F">
        <w:rPr>
          <w:rFonts w:ascii="Times New Roman" w:hAnsi="Times New Roman" w:cs="Times New Roman"/>
          <w:sz w:val="24"/>
          <w:szCs w:val="24"/>
        </w:rPr>
        <w:t xml:space="preserve">.)до «18» час. «00» минут (время </w:t>
      </w:r>
      <w:proofErr w:type="spellStart"/>
      <w:r w:rsidRPr="005C398F">
        <w:rPr>
          <w:rFonts w:ascii="Times New Roman" w:hAnsi="Times New Roman" w:cs="Times New Roman"/>
          <w:sz w:val="24"/>
          <w:szCs w:val="24"/>
        </w:rPr>
        <w:t>моск</w:t>
      </w:r>
      <w:proofErr w:type="spellEnd"/>
      <w:r w:rsidRPr="005C398F">
        <w:rPr>
          <w:rFonts w:ascii="Times New Roman" w:hAnsi="Times New Roman" w:cs="Times New Roman"/>
          <w:sz w:val="24"/>
          <w:szCs w:val="24"/>
        </w:rPr>
        <w:t>.).</w:t>
      </w:r>
      <w:r w:rsidR="00E95813" w:rsidRPr="00E95813">
        <w:t xml:space="preserve"> </w:t>
      </w:r>
      <w:r w:rsidR="00E95813" w:rsidRPr="00E95813">
        <w:rPr>
          <w:rFonts w:ascii="Times New Roman" w:hAnsi="Times New Roman" w:cs="Times New Roman"/>
          <w:sz w:val="24"/>
          <w:szCs w:val="24"/>
        </w:rPr>
        <w:t>в пятницу и предпраздничные дни с 10:00 до 17.00 часов. «</w:t>
      </w:r>
      <w:r w:rsidR="00AC45C7">
        <w:rPr>
          <w:rFonts w:ascii="Times New Roman" w:hAnsi="Times New Roman" w:cs="Times New Roman"/>
          <w:sz w:val="24"/>
          <w:szCs w:val="24"/>
        </w:rPr>
        <w:t>30</w:t>
      </w:r>
      <w:r w:rsidR="00E95813" w:rsidRPr="00E95813">
        <w:rPr>
          <w:rFonts w:ascii="Times New Roman" w:hAnsi="Times New Roman" w:cs="Times New Roman"/>
          <w:sz w:val="24"/>
          <w:szCs w:val="24"/>
        </w:rPr>
        <w:t xml:space="preserve">» </w:t>
      </w:r>
      <w:r w:rsidR="00AC45C7">
        <w:rPr>
          <w:rFonts w:ascii="Times New Roman" w:hAnsi="Times New Roman" w:cs="Times New Roman"/>
          <w:sz w:val="24"/>
          <w:szCs w:val="24"/>
        </w:rPr>
        <w:t xml:space="preserve">сентября </w:t>
      </w:r>
      <w:r w:rsidR="00E95813" w:rsidRPr="00E95813">
        <w:rPr>
          <w:rFonts w:ascii="Times New Roman" w:hAnsi="Times New Roman" w:cs="Times New Roman"/>
          <w:sz w:val="24"/>
          <w:szCs w:val="24"/>
        </w:rPr>
        <w:t>202</w:t>
      </w:r>
      <w:r w:rsidR="00656591">
        <w:rPr>
          <w:rFonts w:ascii="Times New Roman" w:hAnsi="Times New Roman" w:cs="Times New Roman"/>
          <w:sz w:val="24"/>
          <w:szCs w:val="24"/>
        </w:rPr>
        <w:t>4</w:t>
      </w:r>
      <w:r w:rsidR="00E95813" w:rsidRPr="00E95813">
        <w:rPr>
          <w:rFonts w:ascii="Times New Roman" w:hAnsi="Times New Roman" w:cs="Times New Roman"/>
          <w:sz w:val="24"/>
          <w:szCs w:val="24"/>
        </w:rPr>
        <w:t>г. (в день окончания приема заявок) заявки принимаются с 09:00 до 10:00 часов московского времени.</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Заявки не принимаются в выходные и нерабочие праздничные дни.</w:t>
      </w:r>
      <w:r w:rsidRPr="005C398F">
        <w:rPr>
          <w:rFonts w:ascii="Times New Roman" w:hAnsi="Times New Roman" w:cs="Times New Roman"/>
          <w:color w:val="000000"/>
          <w:sz w:val="24"/>
          <w:szCs w:val="24"/>
        </w:rPr>
        <w:t xml:space="preserve"> </w:t>
      </w:r>
      <w:r w:rsidRPr="005C398F">
        <w:rPr>
          <w:rFonts w:ascii="Times New Roman" w:hAnsi="Times New Roman" w:cs="Times New Roman"/>
          <w:color w:val="000000"/>
          <w:sz w:val="24"/>
          <w:szCs w:val="24"/>
        </w:rPr>
        <w:br/>
        <w:t xml:space="preserve">В здании бизнес-центра действует пропускной режим. </w:t>
      </w:r>
      <w:r w:rsidRPr="005C398F">
        <w:rPr>
          <w:rFonts w:ascii="Times New Roman" w:hAnsi="Times New Roman" w:cs="Times New Roman"/>
          <w:sz w:val="24"/>
          <w:szCs w:val="24"/>
        </w:rPr>
        <w:t>Для оформления пропуска Заявителю необходимо представить документ</w:t>
      </w:r>
      <w:r w:rsidR="00B67096" w:rsidRPr="005C398F">
        <w:rPr>
          <w:rFonts w:ascii="Times New Roman" w:hAnsi="Times New Roman" w:cs="Times New Roman"/>
          <w:sz w:val="24"/>
          <w:szCs w:val="24"/>
        </w:rPr>
        <w:t>,</w:t>
      </w:r>
      <w:r w:rsidRPr="005C398F">
        <w:rPr>
          <w:rFonts w:ascii="Times New Roman" w:hAnsi="Times New Roman" w:cs="Times New Roman"/>
          <w:sz w:val="24"/>
          <w:szCs w:val="24"/>
        </w:rPr>
        <w:t xml:space="preserve"> удостоверяющий личность (пропуск оформляется на физическое лицо).</w:t>
      </w:r>
    </w:p>
    <w:p w:rsidR="003121BE"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 Заявки на участие в аукционе, поданные позднее установленного срока, </w:t>
      </w:r>
      <w:r w:rsidRPr="005C398F">
        <w:rPr>
          <w:rFonts w:ascii="Times New Roman" w:hAnsi="Times New Roman" w:cs="Times New Roman"/>
          <w:sz w:val="24"/>
          <w:szCs w:val="24"/>
        </w:rPr>
        <w:br/>
        <w:t>не рассматриваются.</w:t>
      </w:r>
    </w:p>
    <w:p w:rsidR="00B67096" w:rsidRPr="005C398F" w:rsidRDefault="00B67096" w:rsidP="00FA4651">
      <w:pPr>
        <w:tabs>
          <w:tab w:val="left" w:pos="1134"/>
        </w:tabs>
        <w:spacing w:after="0" w:line="240" w:lineRule="auto"/>
        <w:ind w:firstLine="567"/>
        <w:jc w:val="both"/>
        <w:rPr>
          <w:rFonts w:ascii="Times New Roman" w:hAnsi="Times New Roman" w:cs="Times New Roman"/>
          <w:color w:val="000000"/>
          <w:sz w:val="24"/>
          <w:szCs w:val="24"/>
        </w:rPr>
      </w:pPr>
      <w:r w:rsidRPr="005C398F">
        <w:rPr>
          <w:rFonts w:ascii="Times New Roman" w:hAnsi="Times New Roman" w:cs="Times New Roman"/>
          <w:color w:val="000000"/>
          <w:sz w:val="24"/>
          <w:szCs w:val="24"/>
        </w:rPr>
        <w:t xml:space="preserve">Документы для участия в </w:t>
      </w:r>
      <w:r w:rsidR="00221D41" w:rsidRPr="005C398F">
        <w:rPr>
          <w:rFonts w:ascii="Times New Roman" w:hAnsi="Times New Roman" w:cs="Times New Roman"/>
          <w:color w:val="000000"/>
          <w:sz w:val="24"/>
          <w:szCs w:val="24"/>
        </w:rPr>
        <w:t>настоящем а</w:t>
      </w:r>
      <w:r w:rsidRPr="005C398F">
        <w:rPr>
          <w:rFonts w:ascii="Times New Roman" w:hAnsi="Times New Roman" w:cs="Times New Roman"/>
          <w:color w:val="000000"/>
          <w:sz w:val="24"/>
          <w:szCs w:val="24"/>
        </w:rPr>
        <w:t xml:space="preserve">укционе возврату не подлежат. Претендент самостоятельно несет все расходы и убытки, связанные с подготовкой и подачей Документов для участия в Аукционе, участием в Аукционе и заключением </w:t>
      </w:r>
      <w:r w:rsidR="00F755D6" w:rsidRPr="00F755D6">
        <w:rPr>
          <w:rFonts w:ascii="Times New Roman" w:hAnsi="Times New Roman" w:cs="Times New Roman"/>
          <w:color w:val="000000"/>
          <w:sz w:val="24"/>
          <w:szCs w:val="24"/>
        </w:rPr>
        <w:t xml:space="preserve">договора аренды объектов недвижимого имущества </w:t>
      </w:r>
      <w:r w:rsidRPr="005C398F">
        <w:rPr>
          <w:rFonts w:ascii="Times New Roman" w:hAnsi="Times New Roman" w:cs="Times New Roman"/>
          <w:color w:val="000000"/>
          <w:sz w:val="24"/>
          <w:szCs w:val="24"/>
        </w:rPr>
        <w:t xml:space="preserve">(в случае победы в Аукционе). Организатор </w:t>
      </w:r>
      <w:r w:rsidR="00561105" w:rsidRPr="005C398F">
        <w:rPr>
          <w:rFonts w:ascii="Times New Roman" w:hAnsi="Times New Roman" w:cs="Times New Roman"/>
          <w:color w:val="000000"/>
          <w:sz w:val="24"/>
          <w:szCs w:val="24"/>
        </w:rPr>
        <w:t xml:space="preserve">торгов и Специализированная организация </w:t>
      </w:r>
      <w:r w:rsidRPr="005C398F">
        <w:rPr>
          <w:rFonts w:ascii="Times New Roman" w:hAnsi="Times New Roman" w:cs="Times New Roman"/>
          <w:color w:val="000000"/>
          <w:sz w:val="24"/>
          <w:szCs w:val="24"/>
        </w:rPr>
        <w:t>не несут никакой ответственности по расходам и убыткам, которые могут возникнуть в таких случаях.</w:t>
      </w:r>
    </w:p>
    <w:p w:rsidR="00B67096" w:rsidRPr="00EA0AB9" w:rsidRDefault="00B67096" w:rsidP="00FA4651">
      <w:pPr>
        <w:spacing w:line="240" w:lineRule="auto"/>
        <w:ind w:firstLine="720"/>
        <w:jc w:val="both"/>
        <w:rPr>
          <w:rFonts w:ascii="Times New Roman" w:hAnsi="Times New Roman" w:cs="Times New Roman"/>
          <w:color w:val="000000"/>
          <w:szCs w:val="28"/>
        </w:rPr>
      </w:pPr>
      <w:r w:rsidRPr="005C398F">
        <w:rPr>
          <w:rFonts w:ascii="Times New Roman" w:hAnsi="Times New Roman" w:cs="Times New Roman"/>
          <w:color w:val="000000"/>
          <w:sz w:val="24"/>
          <w:szCs w:val="24"/>
        </w:rPr>
        <w:t>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w:t>
      </w:r>
      <w:r w:rsidRPr="00EA0AB9">
        <w:rPr>
          <w:rFonts w:ascii="Times New Roman" w:hAnsi="Times New Roman" w:cs="Times New Roman"/>
          <w:color w:val="000000"/>
          <w:szCs w:val="28"/>
        </w:rPr>
        <w:t xml:space="preserve"> (не рассматриваются).</w:t>
      </w:r>
    </w:p>
    <w:p w:rsidR="005C398F" w:rsidRDefault="005C398F">
      <w:pPr>
        <w:rPr>
          <w:rFonts w:ascii="Times New Roman" w:eastAsia="Arial Narrow" w:hAnsi="Times New Roman" w:cs="Times New Roman"/>
          <w:b/>
          <w:sz w:val="28"/>
          <w:szCs w:val="28"/>
        </w:rPr>
      </w:pPr>
      <w:r>
        <w:rPr>
          <w:rFonts w:ascii="Times New Roman" w:hAnsi="Times New Roman" w:cs="Times New Roman"/>
          <w:b/>
          <w:sz w:val="28"/>
          <w:szCs w:val="28"/>
        </w:rPr>
        <w:br w:type="page"/>
      </w:r>
    </w:p>
    <w:p w:rsidR="003121BE" w:rsidRPr="003121BE"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r>
      <w:r w:rsidR="00EA0AB9" w:rsidRPr="00EA0AB9">
        <w:rPr>
          <w:rFonts w:ascii="Times New Roman" w:hAnsi="Times New Roman" w:cs="Times New Roman"/>
          <w:b/>
          <w:sz w:val="28"/>
          <w:szCs w:val="28"/>
        </w:rPr>
        <w:t>Заявка и иные документы для участия в Аукционе</w:t>
      </w:r>
    </w:p>
    <w:p w:rsidR="00221D41" w:rsidRDefault="00221D41" w:rsidP="00FA4651">
      <w:pPr>
        <w:pStyle w:val="13"/>
        <w:shd w:val="clear" w:color="auto" w:fill="auto"/>
        <w:spacing w:before="0" w:after="0" w:line="240" w:lineRule="auto"/>
        <w:ind w:firstLine="567"/>
        <w:jc w:val="left"/>
        <w:rPr>
          <w:rFonts w:ascii="Times New Roman" w:hAnsi="Times New Roman" w:cs="Times New Roman"/>
          <w:sz w:val="24"/>
          <w:szCs w:val="24"/>
        </w:rPr>
      </w:pPr>
    </w:p>
    <w:p w:rsidR="005B2B4D" w:rsidRPr="005B2B4D" w:rsidRDefault="00E81621"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 xml:space="preserve">3.2.1. </w:t>
      </w:r>
      <w:r w:rsidR="005B2B4D" w:rsidRPr="005B2B4D">
        <w:rPr>
          <w:rFonts w:ascii="Times New Roman" w:hAnsi="Times New Roman" w:cs="Times New Roman"/>
          <w:sz w:val="24"/>
          <w:szCs w:val="24"/>
        </w:rPr>
        <w:t xml:space="preserve">Претенденты представляют следующие документы: </w:t>
      </w:r>
    </w:p>
    <w:p w:rsidR="005B2B4D" w:rsidRP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Заявка по форме, представленной в Приложении</w:t>
      </w:r>
      <w:r w:rsidR="00EF4077">
        <w:rPr>
          <w:rFonts w:ascii="Times New Roman" w:hAnsi="Times New Roman" w:cs="Times New Roman"/>
          <w:sz w:val="24"/>
          <w:szCs w:val="24"/>
        </w:rPr>
        <w:t xml:space="preserve"> </w:t>
      </w:r>
      <w:r w:rsidRPr="005B2B4D">
        <w:rPr>
          <w:rFonts w:ascii="Times New Roman" w:hAnsi="Times New Roman" w:cs="Times New Roman"/>
          <w:sz w:val="24"/>
          <w:szCs w:val="24"/>
        </w:rPr>
        <w:t>№</w:t>
      </w:r>
      <w:r w:rsidR="00221D41">
        <w:rPr>
          <w:rFonts w:ascii="Times New Roman" w:hAnsi="Times New Roman" w:cs="Times New Roman"/>
          <w:sz w:val="24"/>
          <w:szCs w:val="24"/>
        </w:rPr>
        <w:t>1</w:t>
      </w:r>
      <w:r w:rsidRPr="005B2B4D">
        <w:rPr>
          <w:rFonts w:ascii="Times New Roman" w:hAnsi="Times New Roman" w:cs="Times New Roman"/>
          <w:sz w:val="24"/>
          <w:szCs w:val="24"/>
        </w:rPr>
        <w:t xml:space="preserve"> </w:t>
      </w:r>
      <w:r w:rsidR="00221D41">
        <w:rPr>
          <w:rFonts w:ascii="Times New Roman" w:hAnsi="Times New Roman" w:cs="Times New Roman"/>
          <w:sz w:val="24"/>
          <w:szCs w:val="24"/>
        </w:rPr>
        <w:t>(</w:t>
      </w:r>
      <w:r w:rsidR="00221D41" w:rsidRPr="005C398F">
        <w:rPr>
          <w:rFonts w:ascii="Times New Roman" w:hAnsi="Times New Roman" w:cs="Times New Roman"/>
          <w:i/>
          <w:sz w:val="24"/>
          <w:szCs w:val="24"/>
        </w:rPr>
        <w:t>часть 7.1. Раздела</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00221D41">
        <w:rPr>
          <w:rFonts w:ascii="Times New Roman" w:hAnsi="Times New Roman" w:cs="Times New Roman"/>
          <w:sz w:val="24"/>
          <w:szCs w:val="24"/>
        </w:rPr>
        <w:t>)</w:t>
      </w:r>
      <w:r w:rsidRPr="005B2B4D">
        <w:rPr>
          <w:rFonts w:ascii="Times New Roman" w:hAnsi="Times New Roman" w:cs="Times New Roman"/>
          <w:sz w:val="24"/>
          <w:szCs w:val="24"/>
        </w:rPr>
        <w:t>;</w:t>
      </w:r>
    </w:p>
    <w:p w:rsidR="005B2B4D" w:rsidRDefault="00656591"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5B2B4D">
        <w:rPr>
          <w:rFonts w:ascii="Times New Roman" w:hAnsi="Times New Roman" w:cs="Times New Roman"/>
          <w:sz w:val="24"/>
          <w:szCs w:val="24"/>
        </w:rPr>
        <w:t xml:space="preserve">) </w:t>
      </w:r>
      <w:r w:rsidR="005C398F">
        <w:rPr>
          <w:rFonts w:ascii="Times New Roman" w:hAnsi="Times New Roman" w:cs="Times New Roman"/>
          <w:sz w:val="24"/>
          <w:szCs w:val="24"/>
        </w:rPr>
        <w:t xml:space="preserve">  </w:t>
      </w:r>
      <w:r w:rsidR="005B2B4D" w:rsidRPr="005B2B4D">
        <w:rPr>
          <w:rFonts w:ascii="Times New Roman" w:hAnsi="Times New Roman" w:cs="Times New Roman"/>
          <w:sz w:val="24"/>
          <w:szCs w:val="24"/>
        </w:rPr>
        <w:t xml:space="preserve">Физические лица </w:t>
      </w:r>
      <w:r w:rsidR="008F223B">
        <w:rPr>
          <w:rFonts w:ascii="Times New Roman" w:hAnsi="Times New Roman" w:cs="Times New Roman"/>
          <w:sz w:val="24"/>
          <w:szCs w:val="24"/>
        </w:rPr>
        <w:t>представляют</w:t>
      </w:r>
      <w:r w:rsidR="00E95813">
        <w:rPr>
          <w:rFonts w:ascii="Times New Roman" w:hAnsi="Times New Roman" w:cs="Times New Roman"/>
          <w:sz w:val="24"/>
          <w:szCs w:val="24"/>
        </w:rPr>
        <w:t xml:space="preserve"> </w:t>
      </w:r>
      <w:r w:rsidR="00E95813" w:rsidRPr="006761AD">
        <w:rPr>
          <w:rFonts w:ascii="Times New Roman" w:hAnsi="Times New Roman" w:cs="Times New Roman"/>
          <w:sz w:val="24"/>
          <w:szCs w:val="24"/>
          <w:u w:val="single"/>
        </w:rPr>
        <w:t>д</w:t>
      </w:r>
      <w:r w:rsidR="006761AD" w:rsidRPr="006761AD">
        <w:rPr>
          <w:rFonts w:ascii="Times New Roman" w:hAnsi="Times New Roman" w:cs="Times New Roman"/>
          <w:sz w:val="24"/>
          <w:szCs w:val="24"/>
          <w:u w:val="single"/>
        </w:rPr>
        <w:t>о</w:t>
      </w:r>
      <w:r w:rsidR="00E95813" w:rsidRPr="006761AD">
        <w:rPr>
          <w:rFonts w:ascii="Times New Roman" w:hAnsi="Times New Roman" w:cs="Times New Roman"/>
          <w:sz w:val="24"/>
          <w:szCs w:val="24"/>
          <w:u w:val="single"/>
        </w:rPr>
        <w:t>полнительно</w:t>
      </w:r>
      <w:r w:rsidR="005B2B4D">
        <w:rPr>
          <w:rFonts w:ascii="Times New Roman" w:hAnsi="Times New Roman" w:cs="Times New Roman"/>
          <w:sz w:val="24"/>
          <w:szCs w:val="24"/>
        </w:rPr>
        <w:t>:</w:t>
      </w:r>
    </w:p>
    <w:p w:rsidR="005B2B4D" w:rsidRPr="005B2B4D" w:rsidRDefault="00656591"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B643D2">
        <w:rPr>
          <w:rFonts w:ascii="Times New Roman" w:hAnsi="Times New Roman" w:cs="Times New Roman"/>
          <w:sz w:val="24"/>
          <w:szCs w:val="24"/>
        </w:rPr>
        <w:t>.1.)</w:t>
      </w:r>
      <w:r w:rsidR="00B44903">
        <w:rPr>
          <w:rFonts w:ascii="Times New Roman" w:hAnsi="Times New Roman" w:cs="Times New Roman"/>
          <w:sz w:val="24"/>
          <w:szCs w:val="24"/>
        </w:rPr>
        <w:t xml:space="preserve"> </w:t>
      </w:r>
      <w:r w:rsidR="00B643D2" w:rsidRPr="00B643D2">
        <w:rPr>
          <w:rFonts w:ascii="Times New Roman" w:hAnsi="Times New Roman" w:cs="Times New Roman"/>
          <w:sz w:val="24"/>
          <w:szCs w:val="24"/>
        </w:rPr>
        <w:t>копия общегражданского паспорта РФ (все страницы)</w:t>
      </w:r>
      <w:r w:rsidR="005B2B4D">
        <w:rPr>
          <w:rFonts w:ascii="Times New Roman" w:hAnsi="Times New Roman" w:cs="Times New Roman"/>
          <w:sz w:val="24"/>
          <w:szCs w:val="24"/>
        </w:rPr>
        <w:t xml:space="preserve"> </w:t>
      </w:r>
    </w:p>
    <w:p w:rsidR="00B44903" w:rsidRDefault="00834007" w:rsidP="00B44903">
      <w:pPr>
        <w:pStyle w:val="a7"/>
        <w:spacing w:line="240" w:lineRule="auto"/>
        <w:ind w:left="45"/>
        <w:jc w:val="center"/>
        <w:rPr>
          <w:rFonts w:ascii="Times New Roman" w:hAnsi="Times New Roman" w:cs="Times New Roman"/>
          <w:sz w:val="24"/>
          <w:szCs w:val="24"/>
        </w:rPr>
      </w:pPr>
      <w:r w:rsidRPr="00B44903">
        <w:rPr>
          <w:rFonts w:ascii="Times New Roman" w:hAnsi="Times New Roman" w:cs="Times New Roman"/>
          <w:sz w:val="24"/>
          <w:szCs w:val="24"/>
        </w:rPr>
        <w:t xml:space="preserve">       </w:t>
      </w:r>
    </w:p>
    <w:p w:rsidR="00B44903" w:rsidRPr="00B44903" w:rsidRDefault="00B44903" w:rsidP="00B44903">
      <w:pPr>
        <w:pStyle w:val="a7"/>
        <w:spacing w:line="240" w:lineRule="auto"/>
        <w:ind w:left="45"/>
        <w:jc w:val="center"/>
        <w:rPr>
          <w:rFonts w:ascii="Times New Roman" w:eastAsia="Calibri" w:hAnsi="Times New Roman" w:cs="Times New Roman"/>
          <w:sz w:val="24"/>
          <w:szCs w:val="24"/>
        </w:rPr>
      </w:pPr>
      <w:r>
        <w:rPr>
          <w:rFonts w:ascii="Times New Roman" w:hAnsi="Times New Roman" w:cs="Times New Roman"/>
          <w:sz w:val="24"/>
          <w:szCs w:val="24"/>
        </w:rPr>
        <w:t xml:space="preserve"> </w:t>
      </w:r>
      <w:r w:rsidR="00656591">
        <w:rPr>
          <w:rFonts w:ascii="Times New Roman" w:hAnsi="Times New Roman" w:cs="Times New Roman"/>
          <w:sz w:val="24"/>
          <w:szCs w:val="24"/>
        </w:rPr>
        <w:t>3</w:t>
      </w:r>
      <w:r w:rsidR="00303B7D">
        <w:rPr>
          <w:rFonts w:ascii="Times New Roman" w:hAnsi="Times New Roman" w:cs="Times New Roman"/>
          <w:sz w:val="24"/>
          <w:szCs w:val="24"/>
        </w:rPr>
        <w:t>)</w:t>
      </w:r>
      <w:r w:rsidR="00834007" w:rsidRPr="00B44903">
        <w:rPr>
          <w:rFonts w:ascii="Times New Roman" w:hAnsi="Times New Roman" w:cs="Times New Roman"/>
          <w:sz w:val="24"/>
          <w:szCs w:val="24"/>
        </w:rPr>
        <w:t xml:space="preserve"> </w:t>
      </w:r>
      <w:r w:rsidRPr="00B44903">
        <w:rPr>
          <w:rFonts w:ascii="Times New Roman" w:eastAsia="Calibri" w:hAnsi="Times New Roman" w:cs="Times New Roman"/>
          <w:sz w:val="24"/>
          <w:szCs w:val="24"/>
        </w:rPr>
        <w:t xml:space="preserve">Индивидуальные предприниматели </w:t>
      </w:r>
      <w:r w:rsidRPr="006761AD">
        <w:rPr>
          <w:rFonts w:ascii="Times New Roman" w:eastAsia="Calibri" w:hAnsi="Times New Roman" w:cs="Times New Roman"/>
          <w:sz w:val="24"/>
          <w:szCs w:val="24"/>
          <w:u w:val="single"/>
        </w:rPr>
        <w:t>дополнительно</w:t>
      </w:r>
      <w:r w:rsidRPr="00B44903">
        <w:rPr>
          <w:rFonts w:ascii="Times New Roman" w:eastAsia="Calibri" w:hAnsi="Times New Roman" w:cs="Times New Roman"/>
          <w:sz w:val="24"/>
          <w:szCs w:val="24"/>
        </w:rPr>
        <w:t xml:space="preserve"> представляют следующие документы:</w:t>
      </w:r>
    </w:p>
    <w:p w:rsidR="00B643D2" w:rsidRPr="00B643D2" w:rsidRDefault="00656591"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B44903">
        <w:rPr>
          <w:rFonts w:ascii="Times New Roman" w:eastAsia="Calibri" w:hAnsi="Times New Roman" w:cs="Times New Roman"/>
          <w:sz w:val="24"/>
          <w:szCs w:val="24"/>
        </w:rPr>
        <w:t>.1.)</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копия общегражданского паспорта РФ (все страницы);</w:t>
      </w:r>
    </w:p>
    <w:p w:rsidR="00B643D2" w:rsidRPr="00B643D2" w:rsidRDefault="00656591"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B643D2">
        <w:rPr>
          <w:rFonts w:ascii="Times New Roman" w:eastAsia="Calibri" w:hAnsi="Times New Roman" w:cs="Times New Roman"/>
          <w:sz w:val="24"/>
          <w:szCs w:val="24"/>
        </w:rPr>
        <w:t xml:space="preserve">.2.) </w:t>
      </w:r>
      <w:r w:rsidR="00B643D2" w:rsidRPr="00B643D2">
        <w:rPr>
          <w:rFonts w:ascii="Times New Roman" w:eastAsia="Calibri" w:hAnsi="Times New Roman" w:cs="Times New Roman"/>
          <w:sz w:val="24"/>
          <w:szCs w:val="24"/>
        </w:rPr>
        <w:t>заверенная печатью</w:t>
      </w:r>
      <w:r w:rsidR="008002BB">
        <w:rPr>
          <w:rFonts w:ascii="Times New Roman" w:eastAsia="Calibri" w:hAnsi="Times New Roman" w:cs="Times New Roman"/>
          <w:sz w:val="24"/>
          <w:szCs w:val="24"/>
        </w:rPr>
        <w:t xml:space="preserve"> </w:t>
      </w:r>
      <w:r w:rsidR="00796DA7">
        <w:rPr>
          <w:rFonts w:ascii="Times New Roman" w:eastAsia="Calibri" w:hAnsi="Times New Roman" w:cs="Times New Roman"/>
          <w:sz w:val="24"/>
          <w:szCs w:val="24"/>
        </w:rPr>
        <w:t xml:space="preserve">(при наличии) </w:t>
      </w:r>
      <w:r w:rsidR="00B643D2" w:rsidRPr="00B643D2">
        <w:rPr>
          <w:rFonts w:ascii="Times New Roman" w:eastAsia="Calibri" w:hAnsi="Times New Roman" w:cs="Times New Roman"/>
          <w:sz w:val="24"/>
          <w:szCs w:val="24"/>
        </w:rPr>
        <w:t xml:space="preserve"> и подписью </w:t>
      </w:r>
      <w:r w:rsidR="008F223B" w:rsidRPr="008F223B">
        <w:rPr>
          <w:rFonts w:ascii="Times New Roman" w:eastAsia="Calibri" w:hAnsi="Times New Roman" w:cs="Times New Roman"/>
          <w:sz w:val="24"/>
          <w:szCs w:val="24"/>
        </w:rPr>
        <w:t xml:space="preserve">индивидуального предпринимателя </w:t>
      </w:r>
      <w:r w:rsidR="00B643D2" w:rsidRPr="00B643D2">
        <w:rPr>
          <w:rFonts w:ascii="Times New Roman" w:eastAsia="Calibri" w:hAnsi="Times New Roman" w:cs="Times New Roman"/>
          <w:sz w:val="24"/>
          <w:szCs w:val="24"/>
        </w:rPr>
        <w:t>копия свидетельства индивидуального предпринимателя (для зарегистрированных с 01.01.2017- лист записи ЕГРИП);</w:t>
      </w:r>
    </w:p>
    <w:p w:rsidR="00B643D2" w:rsidRPr="00B643D2" w:rsidRDefault="00656591"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B643D2">
        <w:rPr>
          <w:rFonts w:ascii="Times New Roman" w:eastAsia="Calibri" w:hAnsi="Times New Roman" w:cs="Times New Roman"/>
          <w:sz w:val="24"/>
          <w:szCs w:val="24"/>
        </w:rPr>
        <w:t xml:space="preserve">.3.) </w:t>
      </w:r>
      <w:r w:rsidR="00B643D2" w:rsidRPr="00B643D2">
        <w:rPr>
          <w:rFonts w:ascii="Times New Roman" w:eastAsia="Calibri" w:hAnsi="Times New Roman" w:cs="Times New Roman"/>
          <w:sz w:val="24"/>
          <w:szCs w:val="24"/>
        </w:rPr>
        <w:t>заверенная печатью</w:t>
      </w:r>
      <w:r w:rsidR="00B643D2">
        <w:rPr>
          <w:rFonts w:ascii="Times New Roman" w:eastAsia="Calibri" w:hAnsi="Times New Roman" w:cs="Times New Roman"/>
          <w:sz w:val="24"/>
          <w:szCs w:val="24"/>
        </w:rPr>
        <w:t>(при наличии)</w:t>
      </w:r>
      <w:r w:rsidR="00B643D2" w:rsidRPr="00B643D2">
        <w:rPr>
          <w:rFonts w:ascii="Times New Roman" w:eastAsia="Calibri" w:hAnsi="Times New Roman" w:cs="Times New Roman"/>
          <w:sz w:val="24"/>
          <w:szCs w:val="24"/>
        </w:rPr>
        <w:t xml:space="preserve"> и подписью </w:t>
      </w:r>
      <w:r w:rsidR="00B643D2">
        <w:rPr>
          <w:rFonts w:ascii="Times New Roman" w:eastAsia="Calibri" w:hAnsi="Times New Roman" w:cs="Times New Roman"/>
          <w:sz w:val="24"/>
          <w:szCs w:val="24"/>
        </w:rPr>
        <w:t>индивидуального предпринимателя</w:t>
      </w:r>
      <w:r w:rsidR="00B643D2" w:rsidRPr="00B643D2">
        <w:rPr>
          <w:rFonts w:ascii="Times New Roman" w:eastAsia="Calibri" w:hAnsi="Times New Roman" w:cs="Times New Roman"/>
          <w:sz w:val="24"/>
          <w:szCs w:val="24"/>
        </w:rPr>
        <w:t xml:space="preserve"> копия свидетельства о постановке на учет в налоговом органе;</w:t>
      </w:r>
    </w:p>
    <w:p w:rsidR="00561105" w:rsidRPr="00B44903" w:rsidRDefault="00656591" w:rsidP="00B643D2">
      <w:pPr>
        <w:spacing w:after="0" w:line="240" w:lineRule="auto"/>
        <w:ind w:left="45" w:firstLine="522"/>
        <w:jc w:val="both"/>
        <w:rPr>
          <w:rFonts w:ascii="Times New Roman" w:hAnsi="Times New Roman" w:cs="Times New Roman"/>
          <w:sz w:val="24"/>
          <w:szCs w:val="24"/>
        </w:rPr>
      </w:pPr>
      <w:r>
        <w:rPr>
          <w:rFonts w:ascii="Times New Roman" w:eastAsia="Calibri" w:hAnsi="Times New Roman" w:cs="Times New Roman"/>
          <w:sz w:val="24"/>
          <w:szCs w:val="24"/>
        </w:rPr>
        <w:t>3</w:t>
      </w:r>
      <w:r w:rsidR="00B643D2">
        <w:rPr>
          <w:rFonts w:ascii="Times New Roman" w:eastAsia="Calibri" w:hAnsi="Times New Roman" w:cs="Times New Roman"/>
          <w:sz w:val="24"/>
          <w:szCs w:val="24"/>
        </w:rPr>
        <w:t>.4.)</w:t>
      </w:r>
      <w:r w:rsidR="00B643D2" w:rsidRPr="00B643D2">
        <w:rPr>
          <w:rFonts w:ascii="Times New Roman" w:eastAsia="Calibri" w:hAnsi="Times New Roman" w:cs="Times New Roman"/>
          <w:sz w:val="24"/>
          <w:szCs w:val="24"/>
        </w:rPr>
        <w:t xml:space="preserve"> </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оригинал или заверенная печатью</w:t>
      </w:r>
      <w:r w:rsidR="00B643D2">
        <w:rPr>
          <w:rFonts w:ascii="Times New Roman" w:eastAsia="Calibri" w:hAnsi="Times New Roman" w:cs="Times New Roman"/>
          <w:sz w:val="24"/>
          <w:szCs w:val="24"/>
        </w:rPr>
        <w:t xml:space="preserve"> (при наличии)</w:t>
      </w:r>
      <w:r w:rsidR="00B643D2" w:rsidRPr="00B643D2">
        <w:rPr>
          <w:rFonts w:ascii="Times New Roman" w:eastAsia="Calibri" w:hAnsi="Times New Roman" w:cs="Times New Roman"/>
          <w:sz w:val="24"/>
          <w:szCs w:val="24"/>
        </w:rPr>
        <w:t xml:space="preserve"> и подписью индивидуального предпринимателя копия выписки из единого государственного реестра индивидуальных предпринимателей, </w:t>
      </w:r>
      <w:r w:rsidR="00B643D2" w:rsidRPr="00F052F3">
        <w:rPr>
          <w:rFonts w:ascii="Times New Roman" w:eastAsia="Calibri" w:hAnsi="Times New Roman" w:cs="Times New Roman"/>
          <w:b/>
          <w:sz w:val="24"/>
          <w:szCs w:val="24"/>
          <w:u w:val="single"/>
        </w:rPr>
        <w:t>выданная</w:t>
      </w:r>
      <w:r w:rsidR="00B643D2" w:rsidRPr="00B643D2">
        <w:rPr>
          <w:rFonts w:ascii="Times New Roman" w:eastAsia="Calibri" w:hAnsi="Times New Roman" w:cs="Times New Roman"/>
          <w:sz w:val="24"/>
          <w:szCs w:val="24"/>
        </w:rPr>
        <w:t xml:space="preserve"> </w:t>
      </w:r>
      <w:r w:rsidR="00F052F3">
        <w:rPr>
          <w:rFonts w:ascii="Times New Roman" w:eastAsia="Calibri" w:hAnsi="Times New Roman" w:cs="Times New Roman"/>
          <w:sz w:val="24"/>
          <w:szCs w:val="24"/>
        </w:rPr>
        <w:t xml:space="preserve">налоговым органом </w:t>
      </w:r>
      <w:r w:rsidR="00B643D2" w:rsidRPr="00B643D2">
        <w:rPr>
          <w:rFonts w:ascii="Times New Roman" w:eastAsia="Calibri" w:hAnsi="Times New Roman" w:cs="Times New Roman"/>
          <w:sz w:val="24"/>
          <w:szCs w:val="24"/>
        </w:rPr>
        <w:t>не позднее 6-ти месяцев, предшествующих дате подачи заявки</w:t>
      </w:r>
    </w:p>
    <w:p w:rsidR="00834007" w:rsidRDefault="00834007"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 xml:space="preserve"> </w:t>
      </w:r>
      <w:r w:rsidR="00242892">
        <w:rPr>
          <w:rFonts w:ascii="Times New Roman" w:hAnsi="Times New Roman" w:cs="Times New Roman"/>
          <w:sz w:val="24"/>
          <w:szCs w:val="24"/>
        </w:rPr>
        <w:t>4</w:t>
      </w:r>
      <w:r w:rsidR="00303B7D">
        <w:rPr>
          <w:rFonts w:ascii="Times New Roman" w:hAnsi="Times New Roman" w:cs="Times New Roman"/>
          <w:sz w:val="24"/>
          <w:szCs w:val="24"/>
        </w:rPr>
        <w:t>)</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Юридические лица дополнительно представляют следующие документы: </w:t>
      </w:r>
    </w:p>
    <w:p w:rsidR="00ED2440" w:rsidRDefault="00242892" w:rsidP="00DD2314">
      <w:pPr>
        <w:pStyle w:val="a7"/>
        <w:widowControl w:val="0"/>
        <w:tabs>
          <w:tab w:val="left" w:pos="0"/>
          <w:tab w:val="left" w:pos="318"/>
          <w:tab w:val="left" w:pos="993"/>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4</w:t>
      </w:r>
      <w:r w:rsidR="00B643D2">
        <w:rPr>
          <w:rFonts w:ascii="Times New Roman" w:eastAsia="Times New Roman" w:hAnsi="Times New Roman" w:cs="Times New Roman"/>
          <w:color w:val="0D0D0D"/>
          <w:spacing w:val="-6"/>
          <w:sz w:val="24"/>
          <w:szCs w:val="24"/>
          <w:lang w:eastAsia="ru-RU"/>
        </w:rPr>
        <w:t>.1.)</w:t>
      </w:r>
      <w:r w:rsidR="00ED2440">
        <w:rPr>
          <w:rFonts w:ascii="Times New Roman" w:eastAsia="Times New Roman" w:hAnsi="Times New Roman" w:cs="Times New Roman"/>
          <w:color w:val="0D0D0D"/>
          <w:spacing w:val="-6"/>
          <w:sz w:val="24"/>
          <w:szCs w:val="24"/>
          <w:lang w:eastAsia="ru-RU"/>
        </w:rPr>
        <w:t xml:space="preserve"> </w:t>
      </w:r>
      <w:r w:rsidR="00B643D2" w:rsidRPr="00B643D2">
        <w:rPr>
          <w:rFonts w:ascii="Times New Roman" w:eastAsia="Times New Roman" w:hAnsi="Times New Roman" w:cs="Times New Roman"/>
          <w:color w:val="0D0D0D"/>
          <w:spacing w:val="-6"/>
          <w:sz w:val="24"/>
          <w:szCs w:val="24"/>
          <w:lang w:eastAsia="ru-RU"/>
        </w:rPr>
        <w:t>заверенные печатью</w:t>
      </w:r>
      <w:r w:rsidR="008002BB">
        <w:rPr>
          <w:rFonts w:ascii="Times New Roman" w:eastAsia="Times New Roman" w:hAnsi="Times New Roman" w:cs="Times New Roman"/>
          <w:color w:val="0D0D0D"/>
          <w:spacing w:val="-6"/>
          <w:sz w:val="24"/>
          <w:szCs w:val="24"/>
          <w:lang w:eastAsia="ru-RU"/>
        </w:rPr>
        <w:t xml:space="preserve"> </w:t>
      </w:r>
      <w:r w:rsidR="00B643D2">
        <w:rPr>
          <w:rFonts w:ascii="Times New Roman" w:eastAsia="Times New Roman" w:hAnsi="Times New Roman" w:cs="Times New Roman"/>
          <w:color w:val="0D0D0D"/>
          <w:spacing w:val="-6"/>
          <w:sz w:val="24"/>
          <w:szCs w:val="24"/>
          <w:lang w:eastAsia="ru-RU"/>
        </w:rPr>
        <w:t>(при наличии)</w:t>
      </w:r>
      <w:r w:rsidR="00B643D2" w:rsidRPr="00B643D2">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копии учредительных документов (все изменения в </w:t>
      </w:r>
      <w:r w:rsidR="007410F1">
        <w:rPr>
          <w:rFonts w:ascii="Times New Roman" w:eastAsia="Times New Roman" w:hAnsi="Times New Roman" w:cs="Times New Roman"/>
          <w:color w:val="0D0D0D"/>
          <w:spacing w:val="-6"/>
          <w:sz w:val="24"/>
          <w:szCs w:val="24"/>
          <w:lang w:eastAsia="ru-RU"/>
        </w:rPr>
        <w:t>учредительные документы</w:t>
      </w:r>
      <w:r w:rsidR="00AE1849">
        <w:rPr>
          <w:rFonts w:ascii="Times New Roman" w:eastAsia="Times New Roman" w:hAnsi="Times New Roman" w:cs="Times New Roman"/>
          <w:color w:val="0D0D0D"/>
          <w:spacing w:val="-6"/>
          <w:sz w:val="24"/>
          <w:szCs w:val="24"/>
          <w:lang w:eastAsia="ru-RU"/>
        </w:rPr>
        <w:t>(при наличии)</w:t>
      </w:r>
      <w:r w:rsidR="00B643D2" w:rsidRPr="00B643D2">
        <w:rPr>
          <w:rFonts w:ascii="Times New Roman" w:eastAsia="Times New Roman" w:hAnsi="Times New Roman" w:cs="Times New Roman"/>
          <w:color w:val="0D0D0D"/>
          <w:spacing w:val="-6"/>
          <w:sz w:val="24"/>
          <w:szCs w:val="24"/>
          <w:lang w:eastAsia="ru-RU"/>
        </w:rPr>
        <w:t>;</w:t>
      </w:r>
    </w:p>
    <w:p w:rsidR="008002BB" w:rsidRDefault="00242892" w:rsidP="00DD2314">
      <w:pPr>
        <w:pStyle w:val="a7"/>
        <w:widowControl w:val="0"/>
        <w:tabs>
          <w:tab w:val="left" w:pos="0"/>
          <w:tab w:val="left" w:pos="318"/>
          <w:tab w:val="left" w:pos="993"/>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4</w:t>
      </w:r>
      <w:r w:rsidR="00ED2440">
        <w:rPr>
          <w:rFonts w:ascii="Times New Roman" w:eastAsia="Times New Roman" w:hAnsi="Times New Roman" w:cs="Times New Roman"/>
          <w:color w:val="0D0D0D"/>
          <w:spacing w:val="-6"/>
          <w:sz w:val="24"/>
          <w:szCs w:val="24"/>
          <w:lang w:eastAsia="ru-RU"/>
        </w:rPr>
        <w:t>.2.)</w:t>
      </w:r>
      <w:r w:rsidR="00B643D2" w:rsidRPr="00ED2440">
        <w:rPr>
          <w:rFonts w:ascii="Times New Roman" w:eastAsia="Times New Roman" w:hAnsi="Times New Roman" w:cs="Times New Roman"/>
          <w:color w:val="0D0D0D"/>
          <w:spacing w:val="-6"/>
          <w:sz w:val="24"/>
          <w:szCs w:val="24"/>
          <w:lang w:eastAsia="ru-RU"/>
        </w:rPr>
        <w:t>оригинал или заверенная печатью</w:t>
      </w:r>
      <w:r w:rsidR="008002BB">
        <w:rPr>
          <w:rFonts w:ascii="Times New Roman" w:eastAsia="Times New Roman" w:hAnsi="Times New Roman" w:cs="Times New Roman"/>
          <w:color w:val="0D0D0D"/>
          <w:spacing w:val="-6"/>
          <w:sz w:val="24"/>
          <w:szCs w:val="24"/>
          <w:lang w:eastAsia="ru-RU"/>
        </w:rPr>
        <w:t>(при наличии)</w:t>
      </w:r>
      <w:r w:rsidR="00B643D2" w:rsidRPr="00ED2440">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копия выписки из единого государственного реестра юридических лиц, </w:t>
      </w:r>
      <w:r w:rsidR="00B643D2" w:rsidRPr="00AE1849">
        <w:rPr>
          <w:rFonts w:ascii="Times New Roman" w:eastAsia="Times New Roman" w:hAnsi="Times New Roman" w:cs="Times New Roman"/>
          <w:b/>
          <w:color w:val="0D0D0D"/>
          <w:spacing w:val="-6"/>
          <w:sz w:val="24"/>
          <w:szCs w:val="24"/>
          <w:u w:val="single"/>
          <w:lang w:eastAsia="ru-RU"/>
        </w:rPr>
        <w:t>выданная</w:t>
      </w:r>
      <w:r w:rsidR="00B643D2" w:rsidRPr="00ED2440">
        <w:rPr>
          <w:rFonts w:ascii="Times New Roman" w:eastAsia="Times New Roman" w:hAnsi="Times New Roman" w:cs="Times New Roman"/>
          <w:color w:val="0D0D0D"/>
          <w:spacing w:val="-6"/>
          <w:sz w:val="24"/>
          <w:szCs w:val="24"/>
          <w:lang w:eastAsia="ru-RU"/>
        </w:rPr>
        <w:t xml:space="preserve"> </w:t>
      </w:r>
      <w:r w:rsidR="00AE1849">
        <w:rPr>
          <w:rFonts w:ascii="Times New Roman" w:eastAsia="Times New Roman" w:hAnsi="Times New Roman" w:cs="Times New Roman"/>
          <w:color w:val="0D0D0D"/>
          <w:spacing w:val="-6"/>
          <w:sz w:val="24"/>
          <w:szCs w:val="24"/>
          <w:lang w:eastAsia="ru-RU"/>
        </w:rPr>
        <w:t xml:space="preserve"> налоговым органом </w:t>
      </w:r>
      <w:r w:rsidR="00B643D2" w:rsidRPr="00ED2440">
        <w:rPr>
          <w:rFonts w:ascii="Times New Roman" w:eastAsia="Times New Roman" w:hAnsi="Times New Roman" w:cs="Times New Roman"/>
          <w:color w:val="0D0D0D"/>
          <w:spacing w:val="-6"/>
          <w:sz w:val="24"/>
          <w:szCs w:val="24"/>
          <w:lang w:eastAsia="ru-RU"/>
        </w:rPr>
        <w:t>не позднее 6-ти месяцев, предшествующих дате подачи заявки;</w:t>
      </w:r>
    </w:p>
    <w:p w:rsidR="008002BB" w:rsidRDefault="00242892" w:rsidP="00DD2314">
      <w:pPr>
        <w:pStyle w:val="a7"/>
        <w:widowControl w:val="0"/>
        <w:tabs>
          <w:tab w:val="left" w:pos="0"/>
          <w:tab w:val="left" w:pos="318"/>
          <w:tab w:val="left" w:pos="993"/>
          <w:tab w:val="left" w:pos="1701"/>
        </w:tabs>
        <w:spacing w:after="0" w:line="240" w:lineRule="auto"/>
        <w:ind w:left="435"/>
        <w:jc w:val="both"/>
        <w:rPr>
          <w:rFonts w:ascii="Times New Roman" w:eastAsia="Times New Roman" w:hAnsi="Times New Roman" w:cs="Times New Roman"/>
          <w:color w:val="0D0D0D"/>
          <w:spacing w:val="-10"/>
          <w:sz w:val="24"/>
          <w:szCs w:val="24"/>
          <w:lang w:eastAsia="ru-RU"/>
        </w:rPr>
      </w:pPr>
      <w:r>
        <w:rPr>
          <w:rFonts w:ascii="Times New Roman" w:eastAsia="Times New Roman" w:hAnsi="Times New Roman" w:cs="Times New Roman"/>
          <w:color w:val="0D0D0D"/>
          <w:spacing w:val="-6"/>
          <w:sz w:val="24"/>
          <w:szCs w:val="24"/>
          <w:lang w:eastAsia="ru-RU"/>
        </w:rPr>
        <w:t>4</w:t>
      </w:r>
      <w:r w:rsidR="008002BB">
        <w:rPr>
          <w:rFonts w:ascii="Times New Roman" w:eastAsia="Times New Roman" w:hAnsi="Times New Roman" w:cs="Times New Roman"/>
          <w:color w:val="0D0D0D"/>
          <w:spacing w:val="-6"/>
          <w:sz w:val="24"/>
          <w:szCs w:val="24"/>
          <w:lang w:eastAsia="ru-RU"/>
        </w:rPr>
        <w:t>.3.)</w:t>
      </w:r>
      <w:r w:rsidR="00B643D2" w:rsidRPr="008002BB">
        <w:rPr>
          <w:rFonts w:ascii="Times New Roman" w:eastAsia="Times New Roman" w:hAnsi="Times New Roman" w:cs="Times New Roman"/>
          <w:color w:val="0D0D0D"/>
          <w:spacing w:val="-10"/>
          <w:sz w:val="24"/>
          <w:szCs w:val="24"/>
          <w:lang w:eastAsia="ru-RU"/>
        </w:rPr>
        <w:t>заверенная печатью</w:t>
      </w:r>
      <w:r w:rsidR="008002BB">
        <w:rPr>
          <w:rFonts w:ascii="Times New Roman" w:eastAsia="Times New Roman" w:hAnsi="Times New Roman" w:cs="Times New Roman"/>
          <w:color w:val="0D0D0D"/>
          <w:spacing w:val="-10"/>
          <w:sz w:val="24"/>
          <w:szCs w:val="24"/>
          <w:lang w:eastAsia="ru-RU"/>
        </w:rPr>
        <w:t xml:space="preserve"> (при наличии)</w:t>
      </w:r>
      <w:r w:rsidR="00B643D2" w:rsidRPr="008002BB">
        <w:rPr>
          <w:rFonts w:ascii="Times New Roman" w:eastAsia="Times New Roman" w:hAnsi="Times New Roman" w:cs="Times New Roman"/>
          <w:color w:val="0D0D0D"/>
          <w:spacing w:val="-10"/>
          <w:sz w:val="24"/>
          <w:szCs w:val="24"/>
          <w:lang w:eastAsia="ru-RU"/>
        </w:rPr>
        <w:t xml:space="preserve"> организации и подписью руководителя копия свидетельства о постановке на учет в налоговом органе</w:t>
      </w:r>
      <w:r w:rsidR="00AE1849">
        <w:rPr>
          <w:rFonts w:ascii="Times New Roman" w:eastAsia="Times New Roman" w:hAnsi="Times New Roman" w:cs="Times New Roman"/>
          <w:color w:val="0D0D0D"/>
          <w:spacing w:val="-10"/>
          <w:sz w:val="24"/>
          <w:szCs w:val="24"/>
          <w:lang w:eastAsia="ru-RU"/>
        </w:rPr>
        <w:t>,</w:t>
      </w:r>
      <w:r w:rsidR="00AE1849" w:rsidRPr="00AE1849">
        <w:t xml:space="preserve"> </w:t>
      </w:r>
      <w:r w:rsidR="00AE1849" w:rsidRPr="00AE1849">
        <w:rPr>
          <w:rFonts w:ascii="Times New Roman" w:eastAsia="Times New Roman" w:hAnsi="Times New Roman" w:cs="Times New Roman"/>
          <w:color w:val="0D0D0D"/>
          <w:spacing w:val="-10"/>
          <w:sz w:val="24"/>
          <w:szCs w:val="24"/>
          <w:lang w:eastAsia="ru-RU"/>
        </w:rPr>
        <w:t xml:space="preserve">свидетельство о государственной регистрации </w:t>
      </w:r>
      <w:r w:rsidR="00AE1849">
        <w:rPr>
          <w:rFonts w:ascii="Times New Roman" w:eastAsia="Times New Roman" w:hAnsi="Times New Roman" w:cs="Times New Roman"/>
          <w:color w:val="0D0D0D"/>
          <w:spacing w:val="-10"/>
          <w:sz w:val="24"/>
          <w:szCs w:val="24"/>
          <w:lang w:eastAsia="ru-RU"/>
        </w:rPr>
        <w:t>юридического лица</w:t>
      </w:r>
      <w:r w:rsidR="00AE1849" w:rsidRPr="00AE1849">
        <w:rPr>
          <w:rFonts w:ascii="Times New Roman" w:eastAsia="Times New Roman" w:hAnsi="Times New Roman" w:cs="Times New Roman"/>
          <w:color w:val="0D0D0D"/>
          <w:spacing w:val="-10"/>
          <w:sz w:val="24"/>
          <w:szCs w:val="24"/>
          <w:lang w:eastAsia="ru-RU"/>
        </w:rPr>
        <w:t xml:space="preserve"> (для зарегистрированных с 01.01.2017- лист записи ЕГРЮЛ)</w:t>
      </w:r>
      <w:r w:rsidR="00DD2314">
        <w:rPr>
          <w:rFonts w:ascii="Times New Roman" w:eastAsia="Times New Roman" w:hAnsi="Times New Roman" w:cs="Times New Roman"/>
          <w:color w:val="0D0D0D"/>
          <w:spacing w:val="-10"/>
          <w:sz w:val="24"/>
          <w:szCs w:val="24"/>
          <w:lang w:eastAsia="ru-RU"/>
        </w:rPr>
        <w:t>;</w:t>
      </w:r>
    </w:p>
    <w:p w:rsidR="003150A8" w:rsidRDefault="00242892" w:rsidP="003150A8">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10"/>
          <w:sz w:val="24"/>
          <w:szCs w:val="24"/>
          <w:lang w:eastAsia="ru-RU"/>
        </w:rPr>
        <w:t>4</w:t>
      </w:r>
      <w:r w:rsidR="008002BB">
        <w:rPr>
          <w:rFonts w:ascii="Times New Roman" w:eastAsia="Times New Roman" w:hAnsi="Times New Roman" w:cs="Times New Roman"/>
          <w:color w:val="0D0D0D"/>
          <w:spacing w:val="-10"/>
          <w:sz w:val="24"/>
          <w:szCs w:val="24"/>
          <w:lang w:eastAsia="ru-RU"/>
        </w:rPr>
        <w:t xml:space="preserve">.4.) </w:t>
      </w:r>
      <w:r w:rsidR="00B643D2" w:rsidRPr="008002BB">
        <w:rPr>
          <w:rFonts w:ascii="Times New Roman" w:eastAsia="Times New Roman" w:hAnsi="Times New Roman" w:cs="Times New Roman"/>
          <w:color w:val="0D0D0D"/>
          <w:spacing w:val="-6"/>
          <w:sz w:val="24"/>
          <w:szCs w:val="24"/>
          <w:lang w:eastAsia="ru-RU"/>
        </w:rPr>
        <w:t>копии документов, заверенные печатью</w:t>
      </w:r>
      <w:r w:rsidR="008002BB">
        <w:rPr>
          <w:rFonts w:ascii="Times New Roman" w:eastAsia="Times New Roman" w:hAnsi="Times New Roman" w:cs="Times New Roman"/>
          <w:color w:val="0D0D0D"/>
          <w:spacing w:val="-6"/>
          <w:sz w:val="24"/>
          <w:szCs w:val="24"/>
          <w:lang w:eastAsia="ru-RU"/>
        </w:rPr>
        <w:t xml:space="preserve"> (при наличии)</w:t>
      </w:r>
      <w:r w:rsidR="00B643D2" w:rsidRPr="008002BB">
        <w:rPr>
          <w:rFonts w:ascii="Times New Roman" w:eastAsia="Times New Roman" w:hAnsi="Times New Roman" w:cs="Times New Roman"/>
          <w:color w:val="0D0D0D"/>
          <w:spacing w:val="-6"/>
          <w:sz w:val="24"/>
          <w:szCs w:val="24"/>
          <w:lang w:eastAsia="ru-RU"/>
        </w:rPr>
        <w:t xml:space="preserve">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w:t>
      </w:r>
    </w:p>
    <w:p w:rsidR="00B643D2" w:rsidRPr="00B643D2" w:rsidRDefault="00242892" w:rsidP="003150A8">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4</w:t>
      </w:r>
      <w:r w:rsidR="003150A8">
        <w:rPr>
          <w:rFonts w:ascii="Times New Roman" w:eastAsia="Times New Roman" w:hAnsi="Times New Roman" w:cs="Times New Roman"/>
          <w:color w:val="0D0D0D"/>
          <w:spacing w:val="-6"/>
          <w:sz w:val="24"/>
          <w:szCs w:val="24"/>
          <w:lang w:eastAsia="ru-RU"/>
        </w:rPr>
        <w:t xml:space="preserve">.5.) </w:t>
      </w:r>
      <w:r w:rsidR="00B643D2" w:rsidRPr="00B643D2">
        <w:rPr>
          <w:rFonts w:ascii="Times New Roman" w:eastAsia="Times New Roman" w:hAnsi="Times New Roman" w:cs="Times New Roman"/>
          <w:color w:val="0D0D0D"/>
          <w:spacing w:val="-6"/>
          <w:sz w:val="24"/>
          <w:szCs w:val="24"/>
          <w:lang w:eastAsia="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6C5B34" w:rsidRDefault="006C5B34" w:rsidP="005C398F">
      <w:pPr>
        <w:pStyle w:val="13"/>
        <w:shd w:val="clear" w:color="auto" w:fill="auto"/>
        <w:spacing w:before="0" w:after="0" w:line="240" w:lineRule="auto"/>
        <w:ind w:firstLine="567"/>
        <w:jc w:val="both"/>
        <w:rPr>
          <w:rFonts w:ascii="Times New Roman" w:hAnsi="Times New Roman" w:cs="Times New Roman"/>
          <w:sz w:val="24"/>
          <w:szCs w:val="24"/>
        </w:rPr>
      </w:pPr>
    </w:p>
    <w:p w:rsidR="00561105" w:rsidRDefault="00242892" w:rsidP="00242892">
      <w:pPr>
        <w:pStyle w:val="13"/>
        <w:shd w:val="clear" w:color="auto" w:fill="auto"/>
        <w:spacing w:before="0"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5) </w:t>
      </w:r>
      <w:r w:rsidR="005B2B4D" w:rsidRPr="00970CA2">
        <w:rPr>
          <w:rFonts w:ascii="Times New Roman" w:hAnsi="Times New Roman" w:cs="Times New Roman"/>
          <w:sz w:val="24"/>
          <w:szCs w:val="24"/>
        </w:rPr>
        <w:t>оп</w:t>
      </w:r>
      <w:r w:rsidR="006C5B34">
        <w:rPr>
          <w:rFonts w:ascii="Times New Roman" w:hAnsi="Times New Roman" w:cs="Times New Roman"/>
          <w:sz w:val="24"/>
          <w:szCs w:val="24"/>
        </w:rPr>
        <w:t>ись представленных документов.</w:t>
      </w:r>
    </w:p>
    <w:p w:rsidR="008F223B" w:rsidRDefault="008F223B"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Default="00EF4077" w:rsidP="00FA4651">
      <w:pPr>
        <w:pStyle w:val="13"/>
        <w:shd w:val="clear" w:color="auto" w:fill="auto"/>
        <w:spacing w:before="0" w:after="0" w:line="240" w:lineRule="auto"/>
        <w:ind w:firstLine="0"/>
        <w:jc w:val="both"/>
        <w:rPr>
          <w:rFonts w:ascii="Times New Roman" w:hAnsi="Times New Roman" w:cs="Times New Roman"/>
        </w:rPr>
      </w:pPr>
      <w:r w:rsidRPr="00561105">
        <w:rPr>
          <w:rFonts w:ascii="Times New Roman" w:hAnsi="Times New Roman" w:cs="Times New Roman"/>
          <w:i/>
        </w:rPr>
        <w:t>*</w:t>
      </w:r>
      <w:r w:rsidR="006C5B34" w:rsidRPr="00561105">
        <w:rPr>
          <w:rFonts w:ascii="Times New Roman" w:hAnsi="Times New Roman" w:cs="Times New Roman"/>
          <w:i/>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006C5B34" w:rsidRPr="00561105">
        <w:rPr>
          <w:rFonts w:ascii="Times New Roman" w:hAnsi="Times New Roman" w:cs="Times New Roman"/>
        </w:rPr>
        <w:t>.</w:t>
      </w:r>
    </w:p>
    <w:p w:rsidR="00616AD2" w:rsidRDefault="00616AD2" w:rsidP="00FA4651">
      <w:pPr>
        <w:pStyle w:val="13"/>
        <w:shd w:val="clear" w:color="auto" w:fill="auto"/>
        <w:spacing w:before="0" w:after="0" w:line="240" w:lineRule="auto"/>
        <w:ind w:firstLine="0"/>
        <w:jc w:val="both"/>
        <w:rPr>
          <w:rFonts w:ascii="Times New Roman" w:hAnsi="Times New Roman" w:cs="Times New Roman"/>
        </w:rPr>
      </w:pPr>
    </w:p>
    <w:p w:rsidR="003150A8" w:rsidRDefault="003150A8" w:rsidP="00FA4651">
      <w:pPr>
        <w:pStyle w:val="13"/>
        <w:shd w:val="clear" w:color="auto" w:fill="auto"/>
        <w:spacing w:before="0" w:after="0" w:line="240" w:lineRule="auto"/>
        <w:ind w:firstLine="0"/>
        <w:jc w:val="both"/>
        <w:rPr>
          <w:rFonts w:ascii="Times New Roman" w:hAnsi="Times New Roman" w:cs="Times New Roman"/>
          <w:i/>
        </w:rPr>
      </w:pPr>
      <w:r>
        <w:rPr>
          <w:rFonts w:ascii="Times New Roman" w:hAnsi="Times New Roman" w:cs="Times New Roman"/>
        </w:rPr>
        <w:t xml:space="preserve">** </w:t>
      </w:r>
      <w:r w:rsidR="00616AD2" w:rsidRPr="00616AD2">
        <w:rPr>
          <w:rFonts w:ascii="Times New Roman" w:hAnsi="Times New Roman" w:cs="Times New Roman"/>
          <w:i/>
        </w:rPr>
        <w:t xml:space="preserve">Если в составе заявки и/или любых иных документах </w:t>
      </w:r>
      <w:r w:rsidR="00616AD2">
        <w:rPr>
          <w:rFonts w:ascii="Times New Roman" w:hAnsi="Times New Roman" w:cs="Times New Roman"/>
          <w:i/>
        </w:rPr>
        <w:t>претендентом</w:t>
      </w:r>
      <w:r w:rsidR="00616AD2" w:rsidRPr="00616AD2">
        <w:rPr>
          <w:rFonts w:ascii="Times New Roman" w:hAnsi="Times New Roman" w:cs="Times New Roman"/>
          <w:i/>
        </w:rPr>
        <w:t xml:space="preserve"> предоставляются сведения конфиденциального характера - персональные данные (согласно п. 1 ст. 3 Федерального закона от 27 июля 2006 года № 152-ФЗ «О персональных данных») сотрудников участника или иных физических лиц, к заявке прилагаются согласия всех соответствующих субъектов персональных данных (физических лиц) на обработку их персональных данных, при этом каждое </w:t>
      </w:r>
      <w:r w:rsidR="00616AD2" w:rsidRPr="00616AD2">
        <w:rPr>
          <w:rFonts w:ascii="Times New Roman" w:hAnsi="Times New Roman" w:cs="Times New Roman"/>
          <w:i/>
        </w:rPr>
        <w:lastRenderedPageBreak/>
        <w:t xml:space="preserve">такое физическое лицо самостоятельно подписывает такое согласие. В отсутствие этого согласия </w:t>
      </w:r>
      <w:r w:rsidR="00616AD2">
        <w:rPr>
          <w:rFonts w:ascii="Times New Roman" w:hAnsi="Times New Roman" w:cs="Times New Roman"/>
          <w:i/>
        </w:rPr>
        <w:t xml:space="preserve">Аукционная </w:t>
      </w:r>
      <w:r w:rsidR="00616AD2" w:rsidRPr="00616AD2">
        <w:rPr>
          <w:rFonts w:ascii="Times New Roman" w:hAnsi="Times New Roman" w:cs="Times New Roman"/>
          <w:i/>
        </w:rPr>
        <w:t xml:space="preserve">комиссия </w:t>
      </w:r>
      <w:r w:rsidR="00616AD2">
        <w:rPr>
          <w:rFonts w:ascii="Times New Roman" w:hAnsi="Times New Roman" w:cs="Times New Roman"/>
          <w:i/>
        </w:rPr>
        <w:t xml:space="preserve">Организатора торгов </w:t>
      </w:r>
      <w:r w:rsidR="00616AD2" w:rsidRPr="00616AD2">
        <w:rPr>
          <w:rFonts w:ascii="Times New Roman" w:hAnsi="Times New Roman" w:cs="Times New Roman"/>
          <w:i/>
        </w:rPr>
        <w:t>не будет рассматривать документы(копии) в отношении указанных сотрудников</w:t>
      </w:r>
      <w:r w:rsidR="00616AD2">
        <w:rPr>
          <w:rFonts w:ascii="Times New Roman" w:hAnsi="Times New Roman" w:cs="Times New Roman"/>
          <w:i/>
        </w:rPr>
        <w:t>.</w:t>
      </w:r>
      <w:r w:rsidR="006F2C01">
        <w:rPr>
          <w:rFonts w:ascii="Times New Roman" w:hAnsi="Times New Roman" w:cs="Times New Roman"/>
          <w:i/>
        </w:rPr>
        <w:t xml:space="preserve"> </w:t>
      </w:r>
      <w:r w:rsidR="006F2C01" w:rsidRPr="005E4AD5">
        <w:rPr>
          <w:rFonts w:ascii="Times New Roman" w:hAnsi="Times New Roman" w:cs="Times New Roman"/>
          <w:b/>
          <w:i/>
          <w:u w:val="single"/>
        </w:rPr>
        <w:t>Образец формы согласия прилагается (Приложение №1</w:t>
      </w:r>
      <w:r w:rsidR="006F2C01">
        <w:rPr>
          <w:rFonts w:ascii="Times New Roman" w:hAnsi="Times New Roman" w:cs="Times New Roman"/>
          <w:i/>
        </w:rPr>
        <w:t>)</w:t>
      </w:r>
    </w:p>
    <w:p w:rsidR="00AE1849" w:rsidRDefault="00AE1849" w:rsidP="00FA4651">
      <w:pPr>
        <w:pStyle w:val="13"/>
        <w:shd w:val="clear" w:color="auto" w:fill="auto"/>
        <w:spacing w:before="0" w:after="0" w:line="240" w:lineRule="auto"/>
        <w:ind w:firstLine="0"/>
        <w:jc w:val="both"/>
        <w:rPr>
          <w:rFonts w:ascii="Times New Roman" w:hAnsi="Times New Roman" w:cs="Times New Roman"/>
          <w:i/>
        </w:rPr>
      </w:pPr>
    </w:p>
    <w:p w:rsidR="003121BE" w:rsidRDefault="003121BE" w:rsidP="00EF4077">
      <w:pPr>
        <w:rPr>
          <w:rFonts w:ascii="Times New Roman" w:hAnsi="Times New Roman" w:cs="Times New Roman"/>
          <w:b/>
          <w:sz w:val="28"/>
          <w:szCs w:val="28"/>
        </w:rPr>
      </w:pPr>
      <w:r w:rsidRPr="00EA0AB9">
        <w:rPr>
          <w:rFonts w:ascii="Times New Roman" w:hAnsi="Times New Roman" w:cs="Times New Roman"/>
          <w:b/>
          <w:sz w:val="28"/>
          <w:szCs w:val="28"/>
        </w:rPr>
        <w:br w:type="page"/>
      </w:r>
    </w:p>
    <w:p w:rsidR="00397A0B" w:rsidRDefault="00EF4077" w:rsidP="00397A0B">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Pr="003121BE">
        <w:rPr>
          <w:rFonts w:ascii="Times New Roman" w:hAnsi="Times New Roman" w:cs="Times New Roman"/>
          <w:b/>
          <w:sz w:val="28"/>
          <w:szCs w:val="28"/>
        </w:rPr>
        <w:t>.</w:t>
      </w:r>
      <w:r>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00397A0B">
        <w:rPr>
          <w:rFonts w:ascii="Times New Roman" w:hAnsi="Times New Roman" w:cs="Times New Roman"/>
          <w:b/>
          <w:sz w:val="28"/>
          <w:szCs w:val="28"/>
        </w:rPr>
        <w:t>Порядок рассмотрения заявок на участие в аукционе.</w:t>
      </w:r>
    </w:p>
    <w:p w:rsidR="00397A0B" w:rsidRPr="005C398F" w:rsidRDefault="004F3C5A" w:rsidP="00FA4651">
      <w:pPr>
        <w:pStyle w:val="13"/>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3.3.1. </w:t>
      </w:r>
      <w:r w:rsidR="00397A0B" w:rsidRPr="00397A0B">
        <w:rPr>
          <w:rFonts w:ascii="Times New Roman" w:eastAsia="Times New Roman" w:hAnsi="Times New Roman" w:cs="Times New Roman"/>
          <w:b/>
          <w:i/>
          <w:sz w:val="24"/>
          <w:szCs w:val="24"/>
          <w:lang w:eastAsia="ru-RU"/>
        </w:rPr>
        <w:t>Место, дата и время начала и окончания рассмотрения заявок на участие в аукционе</w:t>
      </w:r>
      <w:r w:rsidR="00397A0B" w:rsidRPr="00397A0B">
        <w:rPr>
          <w:rFonts w:ascii="Times New Roman" w:eastAsia="Times New Roman" w:hAnsi="Times New Roman" w:cs="Times New Roman"/>
          <w:sz w:val="24"/>
          <w:szCs w:val="24"/>
          <w:lang w:eastAsia="ru-RU"/>
        </w:rPr>
        <w:t xml:space="preserve"> указаны</w:t>
      </w:r>
      <w:r w:rsidR="00397A0B">
        <w:rPr>
          <w:rFonts w:ascii="Times New Roman" w:eastAsia="Times New Roman" w:hAnsi="Times New Roman" w:cs="Times New Roman"/>
          <w:sz w:val="24"/>
          <w:szCs w:val="24"/>
          <w:lang w:eastAsia="ru-RU"/>
        </w:rPr>
        <w:t xml:space="preserve"> в </w:t>
      </w:r>
      <w:r w:rsidR="00397A0B" w:rsidRPr="005C398F">
        <w:rPr>
          <w:rFonts w:ascii="Times New Roman" w:eastAsia="Times New Roman" w:hAnsi="Times New Roman" w:cs="Times New Roman"/>
          <w:i/>
          <w:sz w:val="24"/>
          <w:szCs w:val="24"/>
          <w:lang w:eastAsia="ru-RU"/>
        </w:rPr>
        <w:t xml:space="preserve">пункте 9.  Раздела </w:t>
      </w:r>
      <w:r w:rsidR="00397A0B" w:rsidRPr="005C398F">
        <w:rPr>
          <w:rFonts w:ascii="Times New Roman" w:eastAsia="Times New Roman" w:hAnsi="Times New Roman" w:cs="Times New Roman"/>
          <w:i/>
          <w:sz w:val="24"/>
          <w:szCs w:val="24"/>
          <w:lang w:val="en-US" w:eastAsia="ru-RU"/>
        </w:rPr>
        <w:t>VI</w:t>
      </w:r>
      <w:r w:rsidR="00397A0B" w:rsidRPr="005C398F">
        <w:rPr>
          <w:rFonts w:ascii="Times New Roman" w:eastAsia="Times New Roman" w:hAnsi="Times New Roman" w:cs="Times New Roman"/>
          <w:i/>
          <w:sz w:val="24"/>
          <w:szCs w:val="24"/>
          <w:lang w:eastAsia="ru-RU"/>
        </w:rPr>
        <w:t xml:space="preserve"> «Информационная карта аукциона» аукционной документации.</w:t>
      </w:r>
    </w:p>
    <w:p w:rsidR="00397A0B" w:rsidRDefault="004F3C5A" w:rsidP="00FA4651">
      <w:pPr>
        <w:pStyle w:val="13"/>
        <w:spacing w:after="0" w:line="240" w:lineRule="auto"/>
        <w:ind w:firstLine="567"/>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3.3.2. </w:t>
      </w:r>
      <w:r w:rsidR="00397A0B" w:rsidRPr="00397A0B">
        <w:rPr>
          <w:rFonts w:ascii="Times New Roman" w:eastAsia="Times New Roman" w:hAnsi="Times New Roman" w:cs="Times New Roman"/>
          <w:b/>
          <w:i/>
          <w:sz w:val="24"/>
          <w:szCs w:val="24"/>
          <w:lang w:eastAsia="ru-RU"/>
        </w:rPr>
        <w:t>Порядок рассмотрения Заявок на участие в аукционе.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соответствие Претендентов требованиям, установленным аукционной документацией.</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На основании результатов рассмотрения Заявок на участие в аукционе, аукционной комиссией принимается решение: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 допуске к участию в аукционе Претендента и о признании Претендента Участником аукциона;</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об отказе в допуске Претендента к участию в аукционе.</w:t>
      </w:r>
    </w:p>
    <w:p w:rsidR="00397A0B" w:rsidRPr="005C398F" w:rsidRDefault="00397A0B" w:rsidP="00FA4651">
      <w:pPr>
        <w:pStyle w:val="13"/>
        <w:spacing w:before="0" w:after="0" w:line="240" w:lineRule="auto"/>
        <w:ind w:firstLine="567"/>
        <w:jc w:val="both"/>
        <w:rPr>
          <w:rFonts w:ascii="Times New Roman" w:hAnsi="Times New Roman" w:cs="Times New Roman"/>
          <w:i/>
          <w:sz w:val="24"/>
          <w:szCs w:val="24"/>
        </w:rPr>
      </w:pPr>
      <w:r w:rsidRPr="00397A0B">
        <w:rPr>
          <w:rFonts w:ascii="Times New Roman" w:hAnsi="Times New Roman" w:cs="Times New Roman"/>
          <w:sz w:val="24"/>
          <w:szCs w:val="24"/>
        </w:rPr>
        <w:t xml:space="preserve">По результатам проведения рассмотрения заявок на участие в аукционе </w:t>
      </w:r>
      <w:r w:rsidRPr="00397A0B">
        <w:rPr>
          <w:rFonts w:ascii="Times New Roman" w:eastAsia="Times New Roman" w:hAnsi="Times New Roman" w:cs="Times New Roman"/>
          <w:sz w:val="24"/>
          <w:szCs w:val="24"/>
          <w:lang w:eastAsia="ru-RU"/>
        </w:rPr>
        <w:t xml:space="preserve">аукционная комиссия </w:t>
      </w:r>
      <w:r w:rsidRPr="00397A0B">
        <w:rPr>
          <w:rFonts w:ascii="Times New Roman" w:hAnsi="Times New Roman" w:cs="Times New Roman"/>
          <w:sz w:val="24"/>
          <w:szCs w:val="24"/>
        </w:rPr>
        <w:t>имеет право отклонить заявки в случаях</w:t>
      </w:r>
      <w:r w:rsidR="00561105">
        <w:rPr>
          <w:rFonts w:ascii="Times New Roman" w:hAnsi="Times New Roman" w:cs="Times New Roman"/>
          <w:sz w:val="24"/>
          <w:szCs w:val="24"/>
        </w:rPr>
        <w:t xml:space="preserve">, предусмотренных </w:t>
      </w:r>
      <w:r w:rsidR="00561105" w:rsidRPr="005C398F">
        <w:rPr>
          <w:rFonts w:ascii="Times New Roman" w:hAnsi="Times New Roman" w:cs="Times New Roman"/>
          <w:i/>
          <w:sz w:val="24"/>
          <w:szCs w:val="24"/>
        </w:rPr>
        <w:t xml:space="preserve">частью 2.2. </w:t>
      </w:r>
      <w:r w:rsidR="005C398F">
        <w:rPr>
          <w:rFonts w:ascii="Times New Roman" w:hAnsi="Times New Roman" w:cs="Times New Roman"/>
          <w:i/>
          <w:sz w:val="24"/>
          <w:szCs w:val="24"/>
        </w:rPr>
        <w:t>Р</w:t>
      </w:r>
      <w:r w:rsidR="00561105" w:rsidRPr="005C398F">
        <w:rPr>
          <w:rFonts w:ascii="Times New Roman" w:hAnsi="Times New Roman" w:cs="Times New Roman"/>
          <w:i/>
          <w:sz w:val="24"/>
          <w:szCs w:val="24"/>
        </w:rPr>
        <w:t xml:space="preserve">аздела </w:t>
      </w:r>
      <w:r w:rsidR="00561105" w:rsidRPr="005C398F">
        <w:rPr>
          <w:rFonts w:ascii="Times New Roman" w:hAnsi="Times New Roman" w:cs="Times New Roman"/>
          <w:i/>
          <w:sz w:val="24"/>
          <w:szCs w:val="24"/>
          <w:lang w:val="en-US"/>
        </w:rPr>
        <w:t>II</w:t>
      </w:r>
      <w:r w:rsidR="00561105" w:rsidRPr="005C398F">
        <w:rPr>
          <w:rFonts w:ascii="Times New Roman" w:hAnsi="Times New Roman" w:cs="Times New Roman"/>
          <w:i/>
          <w:sz w:val="24"/>
          <w:szCs w:val="24"/>
        </w:rPr>
        <w:t xml:space="preserve"> аукционной документации.</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w:t>
      </w:r>
      <w:r w:rsidR="00561105" w:rsidRPr="00561105">
        <w:rPr>
          <w:rFonts w:ascii="Times New Roman" w:eastAsia="Times New Roman" w:hAnsi="Times New Roman" w:cs="Times New Roman"/>
          <w:sz w:val="24"/>
          <w:szCs w:val="24"/>
          <w:lang w:eastAsia="ru-RU"/>
        </w:rPr>
        <w:t>официальной Электронной торговой площадке Государственной корпорации «</w:t>
      </w:r>
      <w:proofErr w:type="spellStart"/>
      <w:r w:rsidR="00561105" w:rsidRPr="00561105">
        <w:rPr>
          <w:rFonts w:ascii="Times New Roman" w:eastAsia="Times New Roman" w:hAnsi="Times New Roman" w:cs="Times New Roman"/>
          <w:sz w:val="24"/>
          <w:szCs w:val="24"/>
          <w:lang w:eastAsia="ru-RU"/>
        </w:rPr>
        <w:t>Ростех</w:t>
      </w:r>
      <w:proofErr w:type="spellEnd"/>
      <w:r w:rsidR="00561105" w:rsidRPr="00561105">
        <w:rPr>
          <w:rFonts w:ascii="Times New Roman" w:eastAsia="Times New Roman" w:hAnsi="Times New Roman" w:cs="Times New Roman"/>
          <w:sz w:val="24"/>
          <w:szCs w:val="24"/>
          <w:lang w:eastAsia="ru-RU"/>
        </w:rPr>
        <w:t xml:space="preserve">» </w:t>
      </w:r>
      <w:hyperlink r:id="rId12" w:history="1">
        <w:r w:rsidR="00561105" w:rsidRPr="008236B0">
          <w:rPr>
            <w:rStyle w:val="af0"/>
            <w:rFonts w:ascii="Times New Roman" w:eastAsia="Times New Roman" w:hAnsi="Times New Roman" w:cs="Times New Roman"/>
            <w:sz w:val="24"/>
            <w:szCs w:val="24"/>
            <w:lang w:eastAsia="ru-RU"/>
          </w:rPr>
          <w:t>www.etprf.ru</w:t>
        </w:r>
      </w:hyperlink>
      <w:r w:rsidRPr="00397A0B">
        <w:rPr>
          <w:rFonts w:ascii="Times New Roman" w:eastAsia="Times New Roman" w:hAnsi="Times New Roman" w:cs="Times New Roman"/>
          <w:sz w:val="24"/>
          <w:szCs w:val="24"/>
          <w:lang w:eastAsia="ru-RU"/>
        </w:rPr>
        <w:t>, установленном настоящей аукционной документацией.</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аукционе принято решение об отказе в допуске к участию в аукционе всех Претендентов, подавших Заявки на участие в аукционе, или о признании только одного Претендента, подавшего Заявку на участие в аукционе, Участником аукциона, аукцион признается несостоявшимся.</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В случае если аукцион признан несостоявшимся и только один </w:t>
      </w:r>
      <w:r w:rsidRPr="00397A0B">
        <w:rPr>
          <w:rFonts w:ascii="Times New Roman" w:hAnsi="Times New Roman" w:cs="Times New Roman"/>
          <w:sz w:val="24"/>
          <w:szCs w:val="24"/>
        </w:rPr>
        <w:t>Претендент</w:t>
      </w:r>
      <w:r w:rsidRPr="00397A0B">
        <w:rPr>
          <w:rFonts w:ascii="Times New Roman" w:eastAsia="Times New Roman" w:hAnsi="Times New Roman" w:cs="Times New Roman"/>
          <w:sz w:val="24"/>
          <w:szCs w:val="24"/>
          <w:lang w:eastAsia="ru-RU"/>
        </w:rPr>
        <w:t>,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аукционной документации.</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С единственным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bookmarkStart w:id="0" w:name="_Ref167179318"/>
      <w:bookmarkEnd w:id="0"/>
      <w:r w:rsidRPr="00397A0B">
        <w:rPr>
          <w:rFonts w:ascii="Times New Roman" w:eastAsia="Times New Roman" w:hAnsi="Times New Roman" w:cs="Times New Roman"/>
          <w:sz w:val="24"/>
          <w:szCs w:val="24"/>
          <w:lang w:eastAsia="ru-RU"/>
        </w:rPr>
        <w:t>Претендентам, подавшим Заявки на участие в аукционе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EF4077" w:rsidRPr="00EA0AB9" w:rsidRDefault="00EF4077" w:rsidP="00FA4651">
      <w:pPr>
        <w:spacing w:line="240" w:lineRule="auto"/>
        <w:rPr>
          <w:rFonts w:ascii="Times New Roman" w:eastAsia="Arial Narrow" w:hAnsi="Times New Roman" w:cs="Times New Roman"/>
          <w:b/>
          <w:sz w:val="28"/>
          <w:szCs w:val="28"/>
        </w:rPr>
      </w:pPr>
    </w:p>
    <w:p w:rsidR="00B67096"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w:t>
      </w:r>
      <w:r w:rsidR="00397A0B">
        <w:rPr>
          <w:rFonts w:ascii="Times New Roman" w:hAnsi="Times New Roman" w:cs="Times New Roman"/>
          <w:b/>
          <w:sz w:val="28"/>
          <w:szCs w:val="28"/>
        </w:rPr>
        <w:t>4</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Порядок проведения аукциона.</w:t>
      </w:r>
    </w:p>
    <w:p w:rsidR="005C398F" w:rsidRDefault="005C398F" w:rsidP="005C398F">
      <w:pPr>
        <w:pStyle w:val="13"/>
        <w:spacing w:before="0" w:after="0" w:line="240" w:lineRule="auto"/>
        <w:ind w:firstLine="567"/>
        <w:jc w:val="both"/>
        <w:rPr>
          <w:rFonts w:ascii="Times New Roman" w:eastAsia="Times New Roman" w:hAnsi="Times New Roman" w:cs="Times New Roman"/>
          <w:sz w:val="24"/>
          <w:szCs w:val="24"/>
          <w:lang w:eastAsia="ru-RU"/>
        </w:rPr>
      </w:pP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В аукционе могут участвовать только Претенденты, которые были признаны Участниками аукциона в соответствии с </w:t>
      </w:r>
      <w:r w:rsidR="00397A0B">
        <w:rPr>
          <w:rFonts w:ascii="Times New Roman" w:eastAsia="Times New Roman" w:hAnsi="Times New Roman" w:cs="Times New Roman"/>
          <w:sz w:val="24"/>
          <w:szCs w:val="24"/>
          <w:lang w:eastAsia="ru-RU"/>
        </w:rPr>
        <w:t xml:space="preserve">частью </w:t>
      </w:r>
      <w:r w:rsidR="00397A0B" w:rsidRPr="005C398F">
        <w:rPr>
          <w:rFonts w:ascii="Times New Roman" w:eastAsia="Times New Roman" w:hAnsi="Times New Roman" w:cs="Times New Roman"/>
          <w:i/>
          <w:sz w:val="24"/>
          <w:szCs w:val="24"/>
          <w:lang w:eastAsia="ru-RU"/>
        </w:rPr>
        <w:t xml:space="preserve">3.3. </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Порядок рассмотрения заявок на </w:t>
      </w:r>
      <w:r w:rsidR="00561105" w:rsidRPr="005C398F">
        <w:rPr>
          <w:rFonts w:ascii="Times New Roman" w:eastAsia="Times New Roman" w:hAnsi="Times New Roman" w:cs="Times New Roman"/>
          <w:i/>
          <w:sz w:val="24"/>
          <w:szCs w:val="24"/>
          <w:lang w:eastAsia="ru-RU"/>
        </w:rPr>
        <w:lastRenderedPageBreak/>
        <w:t>участие в аукционе</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Раздела </w:t>
      </w:r>
      <w:r w:rsidR="00561105" w:rsidRPr="005C398F">
        <w:rPr>
          <w:rFonts w:ascii="Times New Roman" w:eastAsia="Times New Roman" w:hAnsi="Times New Roman" w:cs="Times New Roman"/>
          <w:i/>
          <w:sz w:val="24"/>
          <w:szCs w:val="24"/>
          <w:lang w:val="en-US" w:eastAsia="ru-RU"/>
        </w:rPr>
        <w:t>III</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Настоящей документации об аукционе.</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Аукцион проводится Организатором торгов в присутствии аукционной комиссии и участников аукциона (их представителей).</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выданную</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имени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Претендента.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открывает аукционист, избранный из состава аукционной комиссии.</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«Шаг аукциона» устанавливается в размере указанным </w:t>
      </w:r>
      <w:r w:rsidRPr="005C398F">
        <w:rPr>
          <w:rFonts w:ascii="Times New Roman" w:hAnsi="Times New Roman" w:cs="Times New Roman"/>
          <w:sz w:val="24"/>
          <w:szCs w:val="24"/>
        </w:rPr>
        <w:t xml:space="preserve">в части </w:t>
      </w:r>
      <w:r w:rsidR="00561105" w:rsidRPr="005C398F">
        <w:rPr>
          <w:rFonts w:ascii="Times New Roman" w:hAnsi="Times New Roman" w:cs="Times New Roman"/>
          <w:sz w:val="24"/>
          <w:szCs w:val="24"/>
          <w:lang w:val="en-US"/>
        </w:rPr>
        <w:t>VI</w:t>
      </w:r>
      <w:r w:rsidRPr="005C398F">
        <w:rPr>
          <w:rFonts w:ascii="Times New Roman" w:hAnsi="Times New Roman" w:cs="Times New Roman"/>
          <w:sz w:val="24"/>
          <w:szCs w:val="24"/>
        </w:rPr>
        <w:t xml:space="preserve"> «Информационная карта аукциона»</w:t>
      </w:r>
      <w:r w:rsidRPr="005C398F">
        <w:rPr>
          <w:rFonts w:ascii="Times New Roman" w:eastAsia="Times New Roman" w:hAnsi="Times New Roman" w:cs="Times New Roman"/>
          <w:sz w:val="24"/>
          <w:szCs w:val="24"/>
          <w:lang w:eastAsia="ru-RU"/>
        </w:rPr>
        <w:t xml:space="preserve">. </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1B64DB" w:rsidRPr="005C398F" w:rsidRDefault="001B64DB" w:rsidP="00F83832">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w:t>
      </w:r>
      <w:proofErr w:type="spellStart"/>
      <w:r w:rsidRPr="005C398F">
        <w:rPr>
          <w:rFonts w:ascii="Times New Roman" w:eastAsia="Times New Roman" w:hAnsi="Times New Roman" w:cs="Times New Roman"/>
          <w:sz w:val="24"/>
          <w:szCs w:val="24"/>
          <w:lang w:eastAsia="ru-RU"/>
        </w:rPr>
        <w:t>аукциона".Если</w:t>
      </w:r>
      <w:proofErr w:type="spellEnd"/>
      <w:r w:rsidRPr="005C398F">
        <w:rPr>
          <w:rFonts w:ascii="Times New Roman" w:eastAsia="Times New Roman" w:hAnsi="Times New Roman" w:cs="Times New Roman"/>
          <w:sz w:val="24"/>
          <w:szCs w:val="24"/>
          <w:lang w:eastAsia="ru-RU"/>
        </w:rPr>
        <w:t xml:space="preserve">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w:t>
      </w:r>
      <w:proofErr w:type="spellStart"/>
      <w:r w:rsidRPr="005C398F">
        <w:rPr>
          <w:rFonts w:ascii="Times New Roman" w:eastAsia="Times New Roman" w:hAnsi="Times New Roman" w:cs="Times New Roman"/>
          <w:sz w:val="24"/>
          <w:szCs w:val="24"/>
          <w:lang w:eastAsia="ru-RU"/>
        </w:rPr>
        <w:t>оконченным.Победителем</w:t>
      </w:r>
      <w:proofErr w:type="spellEnd"/>
      <w:r w:rsidRPr="005C398F">
        <w:rPr>
          <w:rFonts w:ascii="Times New Roman" w:eastAsia="Times New Roman" w:hAnsi="Times New Roman" w:cs="Times New Roman"/>
          <w:sz w:val="24"/>
          <w:szCs w:val="24"/>
          <w:lang w:eastAsia="ru-RU"/>
        </w:rPr>
        <w:t xml:space="preserve"> аукциона признается лицо, предложившее наиболее высокую цену договора. Организатор торгов вправе осуществлять аудио- и видеозапись </w:t>
      </w:r>
      <w:proofErr w:type="spellStart"/>
      <w:r w:rsidRPr="005C398F">
        <w:rPr>
          <w:rFonts w:ascii="Times New Roman" w:eastAsia="Times New Roman" w:hAnsi="Times New Roman" w:cs="Times New Roman"/>
          <w:sz w:val="24"/>
          <w:szCs w:val="24"/>
          <w:lang w:eastAsia="ru-RU"/>
        </w:rPr>
        <w:t>аукциона.Любой</w:t>
      </w:r>
      <w:proofErr w:type="spellEnd"/>
      <w:r w:rsidRPr="005C398F">
        <w:rPr>
          <w:rFonts w:ascii="Times New Roman" w:eastAsia="Times New Roman" w:hAnsi="Times New Roman" w:cs="Times New Roman"/>
          <w:sz w:val="24"/>
          <w:szCs w:val="24"/>
          <w:lang w:eastAsia="ru-RU"/>
        </w:rPr>
        <w:t xml:space="preserve"> Участник аукциона имеет право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Представители Специализированной организации оформляют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Протокол об итогах аукциона размещается </w:t>
      </w:r>
      <w:r w:rsidR="00ED26E5" w:rsidRPr="005C398F">
        <w:rPr>
          <w:rFonts w:ascii="Times New Roman" w:eastAsia="Times New Roman" w:hAnsi="Times New Roman" w:cs="Times New Roman"/>
          <w:sz w:val="24"/>
          <w:szCs w:val="24"/>
          <w:lang w:eastAsia="ru-RU"/>
        </w:rPr>
        <w:t>Специализированной организацией на официальной Электронной торговой площадке Государственной корпорации «</w:t>
      </w:r>
      <w:proofErr w:type="spellStart"/>
      <w:r w:rsidR="00ED26E5" w:rsidRPr="005C398F">
        <w:rPr>
          <w:rFonts w:ascii="Times New Roman" w:eastAsia="Times New Roman" w:hAnsi="Times New Roman" w:cs="Times New Roman"/>
          <w:sz w:val="24"/>
          <w:szCs w:val="24"/>
          <w:lang w:eastAsia="ru-RU"/>
        </w:rPr>
        <w:t>Ростех</w:t>
      </w:r>
      <w:proofErr w:type="spellEnd"/>
      <w:r w:rsidR="00ED26E5" w:rsidRPr="005C398F">
        <w:rPr>
          <w:rFonts w:ascii="Times New Roman" w:eastAsia="Times New Roman" w:hAnsi="Times New Roman" w:cs="Times New Roman"/>
          <w:sz w:val="24"/>
          <w:szCs w:val="24"/>
          <w:lang w:eastAsia="ru-RU"/>
        </w:rPr>
        <w:t>» www.etprf.ru</w:t>
      </w:r>
      <w:r w:rsidRPr="005C398F">
        <w:rPr>
          <w:rFonts w:ascii="Times New Roman" w:eastAsia="Times New Roman" w:hAnsi="Times New Roman" w:cs="Times New Roman"/>
          <w:sz w:val="24"/>
          <w:szCs w:val="24"/>
          <w:lang w:eastAsia="ru-RU"/>
        </w:rPr>
        <w:t>, в течение дня, следующего после дня подписания указанного протокола.</w:t>
      </w:r>
    </w:p>
    <w:p w:rsidR="006C5B34" w:rsidRPr="005C398F" w:rsidRDefault="006C5B34" w:rsidP="005C398F">
      <w:pPr>
        <w:rPr>
          <w:rFonts w:ascii="Times New Roman" w:eastAsia="Arial Narrow" w:hAnsi="Times New Roman" w:cs="Times New Roman"/>
          <w:b/>
          <w:sz w:val="24"/>
          <w:szCs w:val="24"/>
        </w:rPr>
      </w:pPr>
      <w:r w:rsidRPr="005C398F">
        <w:rPr>
          <w:rFonts w:ascii="Times New Roman" w:eastAsia="Arial Narrow" w:hAnsi="Times New Roman" w:cs="Times New Roman"/>
          <w:b/>
          <w:sz w:val="24"/>
          <w:szCs w:val="24"/>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lang w:val="en-US"/>
        </w:rPr>
        <w:t>I</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 xml:space="preserve">Заключение </w:t>
      </w:r>
      <w:r w:rsidR="00F755D6" w:rsidRPr="00F755D6">
        <w:rPr>
          <w:rFonts w:ascii="Times New Roman" w:hAnsi="Times New Roman" w:cs="Times New Roman"/>
          <w:b/>
          <w:sz w:val="28"/>
          <w:szCs w:val="28"/>
        </w:rPr>
        <w:t xml:space="preserve">договора аренды объектов недвижимого имущества </w:t>
      </w:r>
      <w:r w:rsidR="003121BE" w:rsidRPr="003121BE">
        <w:rPr>
          <w:rFonts w:ascii="Times New Roman" w:hAnsi="Times New Roman" w:cs="Times New Roman"/>
          <w:b/>
          <w:sz w:val="28"/>
          <w:szCs w:val="28"/>
        </w:rPr>
        <w:t>по результатам аукциона.</w:t>
      </w:r>
    </w:p>
    <w:p w:rsidR="006C5B34" w:rsidRDefault="006C5B34" w:rsidP="006C5B34">
      <w:pPr>
        <w:pStyle w:val="13"/>
        <w:shd w:val="clear" w:color="auto" w:fill="auto"/>
        <w:spacing w:before="0" w:after="0" w:line="240" w:lineRule="auto"/>
        <w:ind w:firstLine="0"/>
        <w:jc w:val="both"/>
        <w:rPr>
          <w:rFonts w:ascii="Times New Roman" w:hAnsi="Times New Roman" w:cs="Times New Roman"/>
          <w:b/>
          <w:i/>
          <w:sz w:val="24"/>
          <w:szCs w:val="24"/>
        </w:rPr>
      </w:pPr>
    </w:p>
    <w:p w:rsidR="00352679" w:rsidRPr="00352679" w:rsidRDefault="006C5B34" w:rsidP="00FA4651">
      <w:pPr>
        <w:spacing w:after="0" w:line="240" w:lineRule="auto"/>
        <w:ind w:firstLine="720"/>
        <w:jc w:val="both"/>
        <w:rPr>
          <w:rFonts w:ascii="Times New Roman" w:hAnsi="Times New Roman" w:cs="Times New Roman"/>
          <w:sz w:val="24"/>
          <w:szCs w:val="24"/>
        </w:rPr>
      </w:pPr>
      <w:r w:rsidRPr="00352679">
        <w:rPr>
          <w:rFonts w:ascii="Times New Roman" w:hAnsi="Times New Roman" w:cs="Times New Roman"/>
          <w:b/>
          <w:i/>
          <w:sz w:val="28"/>
          <w:szCs w:val="28"/>
        </w:rPr>
        <w:t xml:space="preserve"> </w:t>
      </w:r>
      <w:r w:rsidR="00352679" w:rsidRPr="00352679">
        <w:rPr>
          <w:rFonts w:ascii="Times New Roman" w:hAnsi="Times New Roman" w:cs="Times New Roman"/>
          <w:sz w:val="24"/>
          <w:szCs w:val="24"/>
        </w:rPr>
        <w:t xml:space="preserve">В течение 10 (десяти) дней с даты подведения результатов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 xml:space="preserve">укциона с победителем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укциона заключается договор аренды Объекта(</w:t>
      </w:r>
      <w:proofErr w:type="spellStart"/>
      <w:r w:rsidR="00352679" w:rsidRPr="00352679">
        <w:rPr>
          <w:rFonts w:ascii="Times New Roman" w:hAnsi="Times New Roman" w:cs="Times New Roman"/>
          <w:sz w:val="24"/>
          <w:szCs w:val="24"/>
        </w:rPr>
        <w:t>ов</w:t>
      </w:r>
      <w:proofErr w:type="spellEnd"/>
      <w:r w:rsidR="00352679" w:rsidRPr="00352679">
        <w:rPr>
          <w:rFonts w:ascii="Times New Roman" w:hAnsi="Times New Roman" w:cs="Times New Roman"/>
          <w:sz w:val="24"/>
          <w:szCs w:val="24"/>
        </w:rPr>
        <w:t>) недвижимого имущества (далее – Договор) по форме приложения № </w:t>
      </w:r>
      <w:r w:rsidR="00352679">
        <w:rPr>
          <w:rFonts w:ascii="Times New Roman" w:hAnsi="Times New Roman" w:cs="Times New Roman"/>
          <w:sz w:val="24"/>
          <w:szCs w:val="24"/>
        </w:rPr>
        <w:t>5</w:t>
      </w:r>
      <w:r w:rsidR="00352679" w:rsidRPr="00352679">
        <w:rPr>
          <w:rFonts w:ascii="Times New Roman" w:hAnsi="Times New Roman" w:cs="Times New Roman"/>
          <w:sz w:val="24"/>
          <w:szCs w:val="24"/>
        </w:rPr>
        <w:t xml:space="preserve"> </w:t>
      </w:r>
      <w:r w:rsidR="00352679">
        <w:rPr>
          <w:rFonts w:ascii="Times New Roman" w:hAnsi="Times New Roman" w:cs="Times New Roman"/>
          <w:sz w:val="24"/>
          <w:szCs w:val="24"/>
        </w:rPr>
        <w:t xml:space="preserve">Раздела </w:t>
      </w:r>
      <w:r w:rsidR="00352679">
        <w:rPr>
          <w:rFonts w:ascii="Times New Roman" w:hAnsi="Times New Roman" w:cs="Times New Roman"/>
          <w:sz w:val="24"/>
          <w:szCs w:val="24"/>
          <w:lang w:val="en-US"/>
        </w:rPr>
        <w:t>VII</w:t>
      </w:r>
      <w:r w:rsidR="00352679">
        <w:rPr>
          <w:rFonts w:ascii="Times New Roman" w:hAnsi="Times New Roman" w:cs="Times New Roman"/>
          <w:sz w:val="24"/>
          <w:szCs w:val="24"/>
        </w:rPr>
        <w:t xml:space="preserve"> </w:t>
      </w:r>
      <w:r w:rsidR="00352679" w:rsidRPr="00352679">
        <w:rPr>
          <w:rFonts w:ascii="Times New Roman" w:hAnsi="Times New Roman" w:cs="Times New Roman"/>
          <w:sz w:val="24"/>
          <w:szCs w:val="24"/>
        </w:rPr>
        <w:t>Аукционной документации.</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Организатор вправе отказаться от заключения Договора в случае</w:t>
      </w:r>
      <w:r>
        <w:rPr>
          <w:rFonts w:ascii="Times New Roman" w:hAnsi="Times New Roman" w:cs="Times New Roman"/>
          <w:color w:val="000000"/>
          <w:sz w:val="24"/>
          <w:szCs w:val="24"/>
        </w:rPr>
        <w:t>,</w:t>
      </w:r>
      <w:r w:rsidRPr="00352679">
        <w:rPr>
          <w:rFonts w:ascii="Times New Roman" w:hAnsi="Times New Roman" w:cs="Times New Roman"/>
          <w:color w:val="000000"/>
          <w:sz w:val="24"/>
          <w:szCs w:val="24"/>
        </w:rPr>
        <w:t xml:space="preserve"> если победитель Аукциона в установленный срок уклоняется от заключения Договора.</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 xml:space="preserve">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 и победитель утрачивает право на заключение указанного договора. </w:t>
      </w:r>
    </w:p>
    <w:p w:rsidR="003121BE" w:rsidRPr="00352679" w:rsidRDefault="00352679" w:rsidP="00FA4651">
      <w:pPr>
        <w:pStyle w:val="13"/>
        <w:shd w:val="clear" w:color="auto" w:fill="auto"/>
        <w:spacing w:before="0" w:after="0" w:line="240" w:lineRule="auto"/>
        <w:ind w:firstLine="567"/>
        <w:jc w:val="both"/>
        <w:rPr>
          <w:rFonts w:ascii="Times New Roman" w:hAnsi="Times New Roman" w:cs="Times New Roman"/>
          <w:b/>
          <w:sz w:val="24"/>
          <w:szCs w:val="24"/>
        </w:rPr>
      </w:pPr>
      <w:r w:rsidRPr="00352679">
        <w:rPr>
          <w:rFonts w:ascii="Times New Roman" w:hAnsi="Times New Roman" w:cs="Times New Roman"/>
          <w:color w:val="000000"/>
          <w:sz w:val="24"/>
          <w:szCs w:val="24"/>
        </w:rPr>
        <w:t>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121BE" w:rsidRPr="003121BE" w:rsidRDefault="00CC5353" w:rsidP="00FA4651">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Последствия признания аукциона несостоявшимся.</w:t>
      </w:r>
    </w:p>
    <w:p w:rsidR="00232B0D" w:rsidRDefault="00232B0D" w:rsidP="00FA4651">
      <w:pPr>
        <w:spacing w:line="240" w:lineRule="auto"/>
        <w:ind w:firstLine="567"/>
        <w:jc w:val="both"/>
        <w:rPr>
          <w:rFonts w:ascii="Times New Roman" w:hAnsi="Times New Roman" w:cs="Times New Roman"/>
          <w:sz w:val="28"/>
          <w:szCs w:val="28"/>
        </w:rPr>
      </w:pPr>
    </w:p>
    <w:p w:rsidR="00232B0D" w:rsidRPr="00BA6D84" w:rsidRDefault="00352679" w:rsidP="00FA465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5.1.</w:t>
      </w:r>
      <w:r w:rsidR="00232B0D" w:rsidRPr="00BA6D84">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3121BE" w:rsidRDefault="00BA6D84" w:rsidP="00FA4651">
      <w:pPr>
        <w:spacing w:line="240" w:lineRule="auto"/>
        <w:ind w:firstLine="567"/>
        <w:jc w:val="both"/>
        <w:rPr>
          <w:rFonts w:ascii="Times New Roman" w:hAnsi="Times New Roman" w:cs="Times New Roman"/>
          <w:b/>
          <w:sz w:val="28"/>
          <w:szCs w:val="28"/>
        </w:rPr>
      </w:pPr>
      <w:r w:rsidRPr="00BA6D84">
        <w:rPr>
          <w:rFonts w:ascii="Times New Roman" w:hAnsi="Times New Roman" w:cs="Times New Roman"/>
          <w:sz w:val="24"/>
          <w:szCs w:val="24"/>
        </w:rPr>
        <w:t xml:space="preserve">5.2. </w:t>
      </w:r>
      <w:r w:rsidR="00232B0D" w:rsidRPr="00BA6D84">
        <w:rPr>
          <w:rFonts w:ascii="Times New Roman" w:hAnsi="Times New Roman" w:cs="Times New Roman"/>
          <w:sz w:val="24"/>
          <w:szCs w:val="24"/>
        </w:rPr>
        <w:t xml:space="preserve">В случае признания торгов несостоявшимися, по основанию, не указанному в </w:t>
      </w:r>
      <w:r w:rsidR="00232B0D" w:rsidRPr="00FD67CE">
        <w:rPr>
          <w:rFonts w:ascii="Times New Roman" w:hAnsi="Times New Roman" w:cs="Times New Roman"/>
          <w:i/>
          <w:sz w:val="24"/>
          <w:szCs w:val="24"/>
        </w:rPr>
        <w:t xml:space="preserve">пункте 5.1. раздела </w:t>
      </w:r>
      <w:r w:rsidR="00232B0D" w:rsidRPr="00FD67CE">
        <w:rPr>
          <w:rFonts w:ascii="Times New Roman" w:hAnsi="Times New Roman" w:cs="Times New Roman"/>
          <w:i/>
          <w:sz w:val="24"/>
          <w:szCs w:val="24"/>
          <w:lang w:val="en-US"/>
        </w:rPr>
        <w:t>V</w:t>
      </w:r>
      <w:r w:rsidR="00232B0D" w:rsidRPr="00FD67CE">
        <w:rPr>
          <w:rFonts w:ascii="Times New Roman" w:hAnsi="Times New Roman" w:cs="Times New Roman"/>
          <w:i/>
          <w:sz w:val="24"/>
          <w:szCs w:val="24"/>
        </w:rPr>
        <w:t>. настоящей документации</w:t>
      </w:r>
      <w:r w:rsidR="00232B0D" w:rsidRPr="00BA6D84">
        <w:rPr>
          <w:rFonts w:ascii="Times New Roman" w:hAnsi="Times New Roman" w:cs="Times New Roman"/>
          <w:sz w:val="24"/>
          <w:szCs w:val="24"/>
        </w:rPr>
        <w:t>, Организатор торгов вправе объявить о проведении новых торгов в установленном порядке.</w:t>
      </w:r>
      <w:r w:rsidR="00232B0D" w:rsidRPr="00BA6D84">
        <w:rPr>
          <w:rFonts w:ascii="Times New Roman" w:hAnsi="Times New Roman" w:cs="Times New Roman"/>
          <w:b/>
          <w:sz w:val="24"/>
          <w:szCs w:val="24"/>
        </w:rPr>
        <w:t xml:space="preserve"> </w:t>
      </w:r>
      <w:r w:rsidR="003121BE">
        <w:rPr>
          <w:rFonts w:ascii="Times New Roman" w:hAnsi="Times New Roman" w:cs="Times New Roman"/>
          <w:b/>
          <w:sz w:val="28"/>
          <w:szCs w:val="28"/>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w:t>
      </w:r>
      <w:r w:rsidR="003121BE" w:rsidRPr="003121BE">
        <w:rPr>
          <w:rFonts w:ascii="Times New Roman" w:hAnsi="Times New Roman" w:cs="Times New Roman"/>
          <w:b/>
          <w:sz w:val="28"/>
          <w:szCs w:val="28"/>
        </w:rPr>
        <w:tab/>
        <w:t>Информационная карта аукциона.</w:t>
      </w:r>
    </w:p>
    <w:p w:rsidR="00572ED6" w:rsidRPr="00DD2314" w:rsidRDefault="00572ED6" w:rsidP="00572ED6">
      <w:pPr>
        <w:shd w:val="clear" w:color="auto" w:fill="FFFFFF"/>
        <w:spacing w:line="269" w:lineRule="exact"/>
        <w:jc w:val="both"/>
        <w:rPr>
          <w:rFonts w:ascii="Times New Roman" w:hAnsi="Times New Roman" w:cs="Times New Roman"/>
        </w:rPr>
      </w:pPr>
      <w:r w:rsidRPr="00DD2314">
        <w:rPr>
          <w:rFonts w:ascii="Times New Roman" w:hAnsi="Times New Roman" w:cs="Times New Roman"/>
        </w:rPr>
        <w:t xml:space="preserve">Нижеследующие </w:t>
      </w:r>
      <w:r w:rsidRPr="00DD2314">
        <w:rPr>
          <w:rFonts w:ascii="Times New Roman" w:hAnsi="Times New Roman" w:cs="Times New Roman"/>
          <w:b/>
        </w:rPr>
        <w:t>конкретные</w:t>
      </w:r>
      <w:r w:rsidRPr="00DD2314">
        <w:rPr>
          <w:rFonts w:ascii="Times New Roman" w:hAnsi="Times New Roman" w:cs="Times New Roman"/>
        </w:rPr>
        <w:t xml:space="preserve"> условия проведения открытого аукциона являются неотъемлемой частью настоящей документации об аукционе.</w:t>
      </w:r>
    </w:p>
    <w:tbl>
      <w:tblPr>
        <w:tblW w:w="10080" w:type="dxa"/>
        <w:tblInd w:w="-191" w:type="dxa"/>
        <w:tblLayout w:type="fixed"/>
        <w:tblLook w:val="0000" w:firstRow="0" w:lastRow="0" w:firstColumn="0" w:lastColumn="0" w:noHBand="0" w:noVBand="0"/>
      </w:tblPr>
      <w:tblGrid>
        <w:gridCol w:w="560"/>
        <w:gridCol w:w="2603"/>
        <w:gridCol w:w="6917"/>
      </w:tblGrid>
      <w:tr w:rsidR="007358B8" w:rsidRPr="007358B8" w:rsidTr="00DD2314">
        <w:trPr>
          <w:trHeight w:val="531"/>
        </w:trPr>
        <w:tc>
          <w:tcPr>
            <w:tcW w:w="560"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 п/п</w:t>
            </w:r>
          </w:p>
        </w:tc>
        <w:tc>
          <w:tcPr>
            <w:tcW w:w="2603"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Наименование разделов</w:t>
            </w:r>
          </w:p>
        </w:tc>
        <w:tc>
          <w:tcPr>
            <w:tcW w:w="6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358B8" w:rsidRPr="00DD2314" w:rsidRDefault="007358B8" w:rsidP="004F5A69">
            <w:pPr>
              <w:ind w:right="176"/>
              <w:jc w:val="center"/>
              <w:rPr>
                <w:rFonts w:ascii="Times New Roman" w:hAnsi="Times New Roman" w:cs="Times New Roman"/>
              </w:rPr>
            </w:pPr>
            <w:r w:rsidRPr="00DD2314">
              <w:rPr>
                <w:rFonts w:ascii="Times New Roman" w:hAnsi="Times New Roman" w:cs="Times New Roman"/>
                <w:b/>
              </w:rPr>
              <w:t>Содержание разделов</w:t>
            </w:r>
          </w:p>
        </w:tc>
      </w:tr>
      <w:tr w:rsidR="007358B8" w:rsidRPr="00DD2314" w:rsidTr="00DD2314">
        <w:trPr>
          <w:trHeight w:val="1519"/>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8422D8">
            <w:pPr>
              <w:spacing w:after="0"/>
              <w:jc w:val="center"/>
              <w:rPr>
                <w:rFonts w:ascii="Times New Roman" w:hAnsi="Times New Roman" w:cs="Times New Roman"/>
              </w:rPr>
            </w:pPr>
            <w:r w:rsidRPr="00DD2314">
              <w:rPr>
                <w:rFonts w:ascii="Times New Roman" w:hAnsi="Times New Roman" w:cs="Times New Roman"/>
              </w:rPr>
              <w:t>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8422D8">
            <w:pPr>
              <w:spacing w:after="0"/>
              <w:jc w:val="center"/>
              <w:rPr>
                <w:rFonts w:ascii="Times New Roman" w:hAnsi="Times New Roman" w:cs="Times New Roman"/>
              </w:rPr>
            </w:pPr>
            <w:r w:rsidRPr="00DD2314">
              <w:rPr>
                <w:rFonts w:ascii="Times New Roman" w:hAnsi="Times New Roman" w:cs="Times New Roman"/>
                <w:b/>
              </w:rPr>
              <w:t>Организатор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8422D8">
            <w:pPr>
              <w:snapToGrid w:val="0"/>
              <w:spacing w:after="0" w:line="240" w:lineRule="auto"/>
              <w:jc w:val="both"/>
              <w:rPr>
                <w:rFonts w:ascii="Times New Roman" w:hAnsi="Times New Roman" w:cs="Times New Roman"/>
              </w:rPr>
            </w:pPr>
            <w:r w:rsidRPr="00DD2314">
              <w:rPr>
                <w:rFonts w:ascii="Times New Roman" w:hAnsi="Times New Roman" w:cs="Times New Roman"/>
                <w:b/>
              </w:rPr>
              <w:t xml:space="preserve">Акционерное общество «Научно-исследовательский центр электронной вычислительной техники» (АО «НИЦЭВТ»). </w:t>
            </w:r>
          </w:p>
          <w:p w:rsidR="007358B8" w:rsidRPr="00DD2314" w:rsidRDefault="007358B8" w:rsidP="008422D8">
            <w:pPr>
              <w:pStyle w:val="ConsPlusNormal"/>
              <w:widowControl/>
              <w:snapToGrid w:val="0"/>
              <w:ind w:firstLine="0"/>
              <w:jc w:val="both"/>
              <w:rPr>
                <w:rFonts w:ascii="Times New Roman" w:hAnsi="Times New Roman" w:cs="Times New Roman"/>
                <w:sz w:val="22"/>
                <w:szCs w:val="22"/>
              </w:rPr>
            </w:pPr>
            <w:r w:rsidRPr="00DD2314">
              <w:rPr>
                <w:rFonts w:ascii="Times New Roman" w:hAnsi="Times New Roman" w:cs="Times New Roman"/>
                <w:sz w:val="22"/>
                <w:szCs w:val="22"/>
              </w:rPr>
              <w:t xml:space="preserve">Юридический адрес: 117587, </w:t>
            </w:r>
            <w:proofErr w:type="spellStart"/>
            <w:r w:rsidRPr="00DD2314">
              <w:rPr>
                <w:rFonts w:ascii="Times New Roman" w:hAnsi="Times New Roman" w:cs="Times New Roman"/>
                <w:sz w:val="22"/>
                <w:szCs w:val="22"/>
              </w:rPr>
              <w:t>г.Москва</w:t>
            </w:r>
            <w:proofErr w:type="spellEnd"/>
            <w:r w:rsidRPr="00DD2314">
              <w:rPr>
                <w:rFonts w:ascii="Times New Roman" w:hAnsi="Times New Roman" w:cs="Times New Roman"/>
                <w:sz w:val="22"/>
                <w:szCs w:val="22"/>
              </w:rPr>
              <w:t xml:space="preserve">, Варшавское шоссе, д.125. </w:t>
            </w:r>
          </w:p>
          <w:p w:rsidR="007358B8" w:rsidRPr="00DD2314" w:rsidRDefault="007358B8" w:rsidP="008422D8">
            <w:pPr>
              <w:pStyle w:val="ConsPlusNormal"/>
              <w:widowControl/>
              <w:snapToGrid w:val="0"/>
              <w:ind w:firstLine="0"/>
              <w:jc w:val="both"/>
              <w:rPr>
                <w:rFonts w:ascii="Times New Roman" w:hAnsi="Times New Roman" w:cs="Times New Roman"/>
                <w:sz w:val="22"/>
                <w:szCs w:val="22"/>
              </w:rPr>
            </w:pPr>
            <w:r w:rsidRPr="00DD2314">
              <w:rPr>
                <w:rFonts w:ascii="Times New Roman" w:hAnsi="Times New Roman" w:cs="Times New Roman"/>
                <w:sz w:val="22"/>
                <w:szCs w:val="22"/>
              </w:rPr>
              <w:t xml:space="preserve">Фактический адрес:117587, г. Москва, Варшавское шоссе, д.125. </w:t>
            </w:r>
          </w:p>
          <w:p w:rsidR="007358B8" w:rsidRDefault="007358B8" w:rsidP="00947F95">
            <w:pPr>
              <w:spacing w:after="0" w:line="240" w:lineRule="auto"/>
              <w:jc w:val="both"/>
              <w:rPr>
                <w:rFonts w:ascii="Times New Roman" w:hAnsi="Times New Roman" w:cs="Times New Roman"/>
              </w:rPr>
            </w:pPr>
            <w:r w:rsidRPr="00DD2314">
              <w:rPr>
                <w:rFonts w:ascii="Times New Roman" w:hAnsi="Times New Roman" w:cs="Times New Roman"/>
              </w:rPr>
              <w:t xml:space="preserve">Контактное лицо: Семенов </w:t>
            </w:r>
            <w:r w:rsidR="003A71B2" w:rsidRPr="00DD2314">
              <w:rPr>
                <w:rFonts w:ascii="Times New Roman" w:hAnsi="Times New Roman" w:cs="Times New Roman"/>
              </w:rPr>
              <w:t>В.Н.</w:t>
            </w:r>
            <w:r w:rsidR="00DF253C" w:rsidRPr="00DD2314">
              <w:rPr>
                <w:rFonts w:ascii="Times New Roman" w:hAnsi="Times New Roman" w:cs="Times New Roman"/>
              </w:rPr>
              <w:t xml:space="preserve"> </w:t>
            </w:r>
            <w:r w:rsidRPr="00DD2314">
              <w:rPr>
                <w:rFonts w:ascii="Times New Roman" w:hAnsi="Times New Roman" w:cs="Times New Roman"/>
              </w:rPr>
              <w:t xml:space="preserve">Электронная почта: svn@nicevt.ru </w:t>
            </w:r>
            <w:r w:rsidR="00DF253C" w:rsidRPr="00DD2314">
              <w:rPr>
                <w:rFonts w:ascii="Times New Roman" w:hAnsi="Times New Roman" w:cs="Times New Roman"/>
              </w:rPr>
              <w:t xml:space="preserve"> </w:t>
            </w:r>
            <w:r w:rsidRPr="00DD2314">
              <w:rPr>
                <w:rFonts w:ascii="Times New Roman" w:hAnsi="Times New Roman" w:cs="Times New Roman"/>
              </w:rPr>
              <w:t>Телефон: +7 (495) 319-77-27</w:t>
            </w:r>
          </w:p>
          <w:p w:rsidR="005D7B49" w:rsidRPr="00DD2314" w:rsidRDefault="005D7B49" w:rsidP="00947F95">
            <w:pPr>
              <w:spacing w:after="0" w:line="240" w:lineRule="auto"/>
              <w:jc w:val="both"/>
              <w:rPr>
                <w:rFonts w:ascii="Times New Roman" w:hAnsi="Times New Roman" w:cs="Times New Roman"/>
              </w:rPr>
            </w:pPr>
          </w:p>
        </w:tc>
      </w:tr>
      <w:tr w:rsidR="007358B8" w:rsidRPr="00DD2314" w:rsidTr="00AE7445">
        <w:trPr>
          <w:trHeight w:val="1835"/>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8422D8">
            <w:pPr>
              <w:spacing w:after="0"/>
              <w:jc w:val="center"/>
              <w:rPr>
                <w:rFonts w:ascii="Times New Roman" w:hAnsi="Times New Roman" w:cs="Times New Roman"/>
              </w:rPr>
            </w:pPr>
            <w:r w:rsidRPr="00DD2314">
              <w:rPr>
                <w:rFonts w:ascii="Times New Roman" w:hAnsi="Times New Roman" w:cs="Times New Roman"/>
              </w:rPr>
              <w:t>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8422D8">
            <w:pPr>
              <w:spacing w:after="0"/>
              <w:jc w:val="center"/>
              <w:rPr>
                <w:rFonts w:ascii="Times New Roman" w:hAnsi="Times New Roman" w:cs="Times New Roman"/>
              </w:rPr>
            </w:pPr>
            <w:r w:rsidRPr="00DD2314">
              <w:rPr>
                <w:rFonts w:ascii="Times New Roman" w:hAnsi="Times New Roman" w:cs="Times New Roman"/>
                <w:b/>
              </w:rPr>
              <w:t>Специализированная организация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8422D8">
            <w:pPr>
              <w:widowControl w:val="0"/>
              <w:spacing w:after="0" w:line="240" w:lineRule="auto"/>
              <w:rPr>
                <w:rFonts w:ascii="Times New Roman" w:hAnsi="Times New Roman" w:cs="Times New Roman"/>
              </w:rPr>
            </w:pPr>
            <w:r w:rsidRPr="00DD2314">
              <w:rPr>
                <w:rFonts w:ascii="Times New Roman" w:hAnsi="Times New Roman" w:cs="Times New Roman"/>
                <w:b/>
              </w:rPr>
              <w:t>Общество с ограниченной ответственностью  «</w:t>
            </w:r>
            <w:r w:rsidR="006F468C">
              <w:rPr>
                <w:rFonts w:ascii="Times New Roman" w:hAnsi="Times New Roman" w:cs="Times New Roman"/>
                <w:b/>
              </w:rPr>
              <w:t>БК Строй</w:t>
            </w:r>
            <w:r w:rsidRPr="00DD2314">
              <w:rPr>
                <w:rFonts w:ascii="Times New Roman" w:hAnsi="Times New Roman" w:cs="Times New Roman"/>
                <w:b/>
              </w:rPr>
              <w:t>»( ООО «</w:t>
            </w:r>
            <w:r w:rsidR="006F468C">
              <w:rPr>
                <w:rFonts w:ascii="Times New Roman" w:hAnsi="Times New Roman" w:cs="Times New Roman"/>
                <w:b/>
              </w:rPr>
              <w:t>БК Строй</w:t>
            </w:r>
            <w:r w:rsidRPr="00DD2314">
              <w:rPr>
                <w:rFonts w:ascii="Times New Roman" w:hAnsi="Times New Roman" w:cs="Times New Roman"/>
                <w:b/>
              </w:rPr>
              <w:t>»</w:t>
            </w:r>
            <w:r w:rsidRPr="00DD2314">
              <w:rPr>
                <w:rFonts w:ascii="Times New Roman" w:hAnsi="Times New Roman" w:cs="Times New Roman"/>
              </w:rPr>
              <w:t xml:space="preserve"> ).</w:t>
            </w:r>
          </w:p>
          <w:p w:rsidR="004221AB" w:rsidRDefault="007358B8" w:rsidP="008422D8">
            <w:pPr>
              <w:widowControl w:val="0"/>
              <w:spacing w:after="0" w:line="240" w:lineRule="auto"/>
              <w:rPr>
                <w:rFonts w:ascii="Times New Roman" w:hAnsi="Times New Roman" w:cs="Times New Roman"/>
              </w:rPr>
            </w:pPr>
            <w:r w:rsidRPr="00DD2314">
              <w:rPr>
                <w:rFonts w:ascii="Times New Roman" w:hAnsi="Times New Roman" w:cs="Times New Roman"/>
              </w:rPr>
              <w:t xml:space="preserve">Юридический адрес: </w:t>
            </w:r>
            <w:r w:rsidR="004221AB" w:rsidRPr="004221AB">
              <w:rPr>
                <w:rFonts w:ascii="Times New Roman" w:hAnsi="Times New Roman" w:cs="Times New Roman"/>
              </w:rPr>
              <w:t xml:space="preserve">141008, Московская область, </w:t>
            </w:r>
            <w:proofErr w:type="spellStart"/>
            <w:r w:rsidR="004221AB" w:rsidRPr="004221AB">
              <w:rPr>
                <w:rFonts w:ascii="Times New Roman" w:hAnsi="Times New Roman" w:cs="Times New Roman"/>
              </w:rPr>
              <w:t>г.о.Мытищи</w:t>
            </w:r>
            <w:proofErr w:type="spellEnd"/>
            <w:r w:rsidR="004221AB" w:rsidRPr="004221AB">
              <w:rPr>
                <w:rFonts w:ascii="Times New Roman" w:hAnsi="Times New Roman" w:cs="Times New Roman"/>
              </w:rPr>
              <w:t xml:space="preserve">, </w:t>
            </w:r>
            <w:proofErr w:type="spellStart"/>
            <w:r w:rsidR="004221AB" w:rsidRPr="004221AB">
              <w:rPr>
                <w:rFonts w:ascii="Times New Roman" w:hAnsi="Times New Roman" w:cs="Times New Roman"/>
              </w:rPr>
              <w:t>пр-кт</w:t>
            </w:r>
            <w:proofErr w:type="spellEnd"/>
            <w:r w:rsidR="004221AB" w:rsidRPr="004221AB">
              <w:rPr>
                <w:rFonts w:ascii="Times New Roman" w:hAnsi="Times New Roman" w:cs="Times New Roman"/>
              </w:rPr>
              <w:t xml:space="preserve"> </w:t>
            </w:r>
            <w:proofErr w:type="spellStart"/>
            <w:r w:rsidR="004221AB" w:rsidRPr="004221AB">
              <w:rPr>
                <w:rFonts w:ascii="Times New Roman" w:hAnsi="Times New Roman" w:cs="Times New Roman"/>
              </w:rPr>
              <w:t>Астрахова</w:t>
            </w:r>
            <w:proofErr w:type="spellEnd"/>
            <w:r w:rsidR="004221AB" w:rsidRPr="004221AB">
              <w:rPr>
                <w:rFonts w:ascii="Times New Roman" w:hAnsi="Times New Roman" w:cs="Times New Roman"/>
              </w:rPr>
              <w:t>, д.7, помещ.4</w:t>
            </w:r>
          </w:p>
          <w:p w:rsidR="007358B8" w:rsidRPr="00DD2314" w:rsidRDefault="007358B8" w:rsidP="008422D8">
            <w:pPr>
              <w:widowControl w:val="0"/>
              <w:spacing w:after="0" w:line="240" w:lineRule="auto"/>
              <w:rPr>
                <w:rFonts w:ascii="Times New Roman" w:hAnsi="Times New Roman" w:cs="Times New Roman"/>
              </w:rPr>
            </w:pPr>
            <w:r w:rsidRPr="00DD2314">
              <w:rPr>
                <w:rFonts w:ascii="Times New Roman" w:hAnsi="Times New Roman" w:cs="Times New Roman"/>
              </w:rPr>
              <w:t xml:space="preserve">Фактическое местонахождение/почтовый адрес: </w:t>
            </w:r>
            <w:r w:rsidR="00E8742B" w:rsidRPr="00DD2314">
              <w:rPr>
                <w:rFonts w:ascii="Times New Roman" w:hAnsi="Times New Roman" w:cs="Times New Roman"/>
              </w:rPr>
              <w:t xml:space="preserve">115114, г. Москва, ул. </w:t>
            </w:r>
            <w:proofErr w:type="spellStart"/>
            <w:r w:rsidR="00E8742B" w:rsidRPr="00DD2314">
              <w:rPr>
                <w:rFonts w:ascii="Times New Roman" w:hAnsi="Times New Roman" w:cs="Times New Roman"/>
              </w:rPr>
              <w:t>Летниковская</w:t>
            </w:r>
            <w:proofErr w:type="spellEnd"/>
            <w:r w:rsidR="00E8742B" w:rsidRPr="00DD2314">
              <w:rPr>
                <w:rFonts w:ascii="Times New Roman" w:hAnsi="Times New Roman" w:cs="Times New Roman"/>
              </w:rPr>
              <w:t>, д.10 стр.4, Бизнес-Центр  «Святогор», корпус А</w:t>
            </w:r>
            <w:r w:rsidRPr="00DD2314">
              <w:rPr>
                <w:rFonts w:ascii="Times New Roman" w:hAnsi="Times New Roman" w:cs="Times New Roman"/>
              </w:rPr>
              <w:t>.</w:t>
            </w:r>
          </w:p>
          <w:p w:rsidR="007358B8" w:rsidRDefault="007358B8" w:rsidP="00242892">
            <w:pPr>
              <w:widowControl w:val="0"/>
              <w:spacing w:after="0" w:line="240" w:lineRule="auto"/>
              <w:rPr>
                <w:rFonts w:ascii="Times New Roman" w:hAnsi="Times New Roman" w:cs="Times New Roman"/>
              </w:rPr>
            </w:pPr>
            <w:r w:rsidRPr="00DD2314">
              <w:rPr>
                <w:rFonts w:ascii="Times New Roman" w:hAnsi="Times New Roman" w:cs="Times New Roman"/>
              </w:rPr>
              <w:t xml:space="preserve">Контактное лицо: </w:t>
            </w:r>
            <w:proofErr w:type="spellStart"/>
            <w:r w:rsidRPr="00DD2314">
              <w:rPr>
                <w:rFonts w:ascii="Times New Roman" w:hAnsi="Times New Roman" w:cs="Times New Roman"/>
              </w:rPr>
              <w:t>Убушаева</w:t>
            </w:r>
            <w:proofErr w:type="spellEnd"/>
            <w:r w:rsidRPr="00DD2314">
              <w:rPr>
                <w:rFonts w:ascii="Times New Roman" w:hAnsi="Times New Roman" w:cs="Times New Roman"/>
              </w:rPr>
              <w:t xml:space="preserve"> </w:t>
            </w:r>
            <w:r w:rsidR="003A71B2" w:rsidRPr="00DD2314">
              <w:rPr>
                <w:rFonts w:ascii="Times New Roman" w:hAnsi="Times New Roman" w:cs="Times New Roman"/>
              </w:rPr>
              <w:t>У.С.</w:t>
            </w:r>
            <w:r w:rsidR="00DF253C" w:rsidRPr="00DD2314">
              <w:rPr>
                <w:rFonts w:ascii="Times New Roman" w:hAnsi="Times New Roman" w:cs="Times New Roman"/>
              </w:rPr>
              <w:t xml:space="preserve"> </w:t>
            </w:r>
            <w:r w:rsidRPr="00DD2314">
              <w:rPr>
                <w:rFonts w:ascii="Times New Roman" w:hAnsi="Times New Roman" w:cs="Times New Roman"/>
              </w:rPr>
              <w:t xml:space="preserve">Электронная почта: </w:t>
            </w:r>
            <w:hyperlink r:id="rId13" w:history="1">
              <w:r w:rsidR="00DF253C" w:rsidRPr="00DD2314">
                <w:rPr>
                  <w:rStyle w:val="af0"/>
                  <w:rFonts w:ascii="Times New Roman" w:hAnsi="Times New Roman" w:cs="Times New Roman"/>
                </w:rPr>
                <w:t>info@ust.msk.ru</w:t>
              </w:r>
            </w:hyperlink>
            <w:r w:rsidR="00DF253C" w:rsidRPr="00DD2314">
              <w:rPr>
                <w:rFonts w:ascii="Times New Roman" w:hAnsi="Times New Roman" w:cs="Times New Roman"/>
              </w:rPr>
              <w:t xml:space="preserve"> </w:t>
            </w:r>
            <w:r w:rsidRPr="00DD2314">
              <w:rPr>
                <w:rFonts w:ascii="Times New Roman" w:hAnsi="Times New Roman" w:cs="Times New Roman"/>
              </w:rPr>
              <w:t>Номер контактного телефона</w:t>
            </w:r>
            <w:r w:rsidR="00242892">
              <w:rPr>
                <w:rFonts w:ascii="Times New Roman" w:hAnsi="Times New Roman" w:cs="Times New Roman"/>
              </w:rPr>
              <w:t xml:space="preserve"> </w:t>
            </w:r>
            <w:r w:rsidR="00242892" w:rsidRPr="00242892">
              <w:rPr>
                <w:rFonts w:ascii="Times New Roman" w:hAnsi="Times New Roman" w:cs="Times New Roman"/>
              </w:rPr>
              <w:t>+7 (495) 909-94-19, +7 (495) 909-94-18</w:t>
            </w:r>
          </w:p>
          <w:p w:rsidR="005D7B49" w:rsidRPr="00DD2314" w:rsidRDefault="005D7B49" w:rsidP="00242892">
            <w:pPr>
              <w:widowControl w:val="0"/>
              <w:spacing w:after="0" w:line="240" w:lineRule="auto"/>
              <w:rPr>
                <w:rFonts w:ascii="Times New Roman" w:hAnsi="Times New Roman" w:cs="Times New Roman"/>
              </w:rPr>
            </w:pPr>
          </w:p>
        </w:tc>
      </w:tr>
      <w:tr w:rsidR="007358B8" w:rsidRPr="00DD2314" w:rsidTr="00DD2314">
        <w:trPr>
          <w:trHeight w:val="964"/>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rPr>
              <w:t>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Объект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C7E" w:rsidRPr="00DD2314" w:rsidRDefault="00F755D6" w:rsidP="006F468C">
            <w:pPr>
              <w:jc w:val="both"/>
              <w:rPr>
                <w:rFonts w:ascii="Times New Roman" w:hAnsi="Times New Roman" w:cs="Times New Roman"/>
              </w:rPr>
            </w:pPr>
            <w:r w:rsidRPr="00DD2314">
              <w:rPr>
                <w:rFonts w:ascii="Times New Roman" w:hAnsi="Times New Roman" w:cs="Times New Roman"/>
                <w:b/>
              </w:rPr>
              <w:t>Объекты недвижимого имущества</w:t>
            </w:r>
            <w:r w:rsidR="007358B8" w:rsidRPr="00DD2314">
              <w:rPr>
                <w:rFonts w:ascii="Times New Roman" w:hAnsi="Times New Roman" w:cs="Times New Roman"/>
                <w:b/>
              </w:rPr>
              <w:t>, расположенные по адресу:</w:t>
            </w:r>
            <w:r w:rsidR="00DD2314">
              <w:rPr>
                <w:rFonts w:ascii="Times New Roman" w:hAnsi="Times New Roman" w:cs="Times New Roman"/>
                <w:b/>
              </w:rPr>
              <w:t xml:space="preserve"> </w:t>
            </w:r>
            <w:r w:rsidR="007358B8" w:rsidRPr="00DD2314">
              <w:rPr>
                <w:rFonts w:ascii="Times New Roman" w:hAnsi="Times New Roman" w:cs="Times New Roman"/>
                <w:bCs/>
              </w:rPr>
              <w:t xml:space="preserve">117587, г. Москва, Варшавское шоссе, д.125 (в соответствии </w:t>
            </w:r>
            <w:r w:rsidR="007358B8" w:rsidRPr="00DD2314">
              <w:rPr>
                <w:rFonts w:ascii="Times New Roman" w:hAnsi="Times New Roman" w:cs="Times New Roman"/>
                <w:bCs/>
              </w:rPr>
              <w:br/>
            </w:r>
            <w:r w:rsidR="00AE7445" w:rsidRPr="00DD2314">
              <w:rPr>
                <w:rFonts w:ascii="Times New Roman" w:hAnsi="Times New Roman" w:cs="Times New Roman"/>
                <w:bCs/>
              </w:rPr>
              <w:t xml:space="preserve">с частью 1.2. «Сведения о об объекте аренды»  Раздела </w:t>
            </w:r>
            <w:r w:rsidR="005C398F" w:rsidRPr="00DD2314">
              <w:rPr>
                <w:rFonts w:ascii="Times New Roman" w:hAnsi="Times New Roman" w:cs="Times New Roman"/>
                <w:bCs/>
                <w:lang w:val="en-US"/>
              </w:rPr>
              <w:t>I</w:t>
            </w:r>
            <w:r w:rsidR="005C398F" w:rsidRPr="00DD2314">
              <w:rPr>
                <w:rFonts w:ascii="Times New Roman" w:hAnsi="Times New Roman" w:cs="Times New Roman"/>
                <w:bCs/>
              </w:rPr>
              <w:t xml:space="preserve"> аукционной документации</w:t>
            </w:r>
            <w:r w:rsidR="008422D8" w:rsidRPr="00DD2314">
              <w:rPr>
                <w:rFonts w:ascii="Times New Roman" w:hAnsi="Times New Roman" w:cs="Times New Roman"/>
                <w:bCs/>
              </w:rPr>
              <w:t>)</w:t>
            </w:r>
            <w:r w:rsidR="00F22F2B" w:rsidRPr="00DD2314">
              <w:rPr>
                <w:rFonts w:ascii="Times New Roman" w:hAnsi="Times New Roman" w:cs="Times New Roman"/>
                <w:bCs/>
              </w:rPr>
              <w:t xml:space="preserve">,  </w:t>
            </w:r>
            <w:r w:rsidR="00AC7C7E" w:rsidRPr="00DD2314">
              <w:rPr>
                <w:rFonts w:ascii="Times New Roman" w:hAnsi="Times New Roman" w:cs="Times New Roman"/>
                <w:bCs/>
              </w:rPr>
              <w:t xml:space="preserve">количество лотов – </w:t>
            </w:r>
            <w:r w:rsidR="006F468C">
              <w:rPr>
                <w:rFonts w:ascii="Times New Roman" w:hAnsi="Times New Roman" w:cs="Times New Roman"/>
                <w:bCs/>
              </w:rPr>
              <w:t>3</w:t>
            </w:r>
            <w:r w:rsidR="00AC7C7E" w:rsidRPr="00DD2314">
              <w:rPr>
                <w:rFonts w:ascii="Times New Roman" w:hAnsi="Times New Roman" w:cs="Times New Roman"/>
                <w:bCs/>
              </w:rPr>
              <w:t>(</w:t>
            </w:r>
            <w:r w:rsidR="006F468C">
              <w:rPr>
                <w:rFonts w:ascii="Times New Roman" w:hAnsi="Times New Roman" w:cs="Times New Roman"/>
                <w:bCs/>
              </w:rPr>
              <w:t>три</w:t>
            </w:r>
            <w:r w:rsidR="00AC7C7E" w:rsidRPr="00DD2314">
              <w:rPr>
                <w:rFonts w:ascii="Times New Roman" w:hAnsi="Times New Roman" w:cs="Times New Roman"/>
                <w:bCs/>
              </w:rPr>
              <w:t>)</w:t>
            </w:r>
          </w:p>
        </w:tc>
      </w:tr>
      <w:tr w:rsidR="007358B8" w:rsidRPr="00DD2314" w:rsidTr="00DD2314">
        <w:trPr>
          <w:trHeight w:val="672"/>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rPr>
              <w:t>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b/>
              </w:rPr>
            </w:pPr>
            <w:r w:rsidRPr="00DD2314">
              <w:rPr>
                <w:rFonts w:ascii="Times New Roman" w:hAnsi="Times New Roman" w:cs="Times New Roman"/>
                <w:b/>
              </w:rPr>
              <w:t>Целевое назначение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AE7445" w:rsidP="005C398F">
            <w:pPr>
              <w:jc w:val="both"/>
              <w:rPr>
                <w:rFonts w:ascii="Times New Roman" w:hAnsi="Times New Roman" w:cs="Times New Roman"/>
              </w:rPr>
            </w:pPr>
            <w:r w:rsidRPr="00DD2314">
              <w:rPr>
                <w:rFonts w:ascii="Times New Roman" w:hAnsi="Times New Roman" w:cs="Times New Roman"/>
              </w:rPr>
              <w:t xml:space="preserve">в соответствии с частью 1.2. «Сведения о об объекте аренды»  Раздела I </w:t>
            </w:r>
            <w:r w:rsidR="005C398F" w:rsidRPr="00DD2314">
              <w:rPr>
                <w:rFonts w:ascii="Times New Roman" w:hAnsi="Times New Roman" w:cs="Times New Roman"/>
              </w:rPr>
              <w:t>аукционной документации</w:t>
            </w:r>
          </w:p>
        </w:tc>
      </w:tr>
      <w:tr w:rsidR="007358B8" w:rsidRPr="00DD2314" w:rsidTr="006761AD">
        <w:trPr>
          <w:trHeight w:val="2130"/>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rPr>
              <w:t>5.</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both"/>
              <w:rPr>
                <w:rFonts w:ascii="Times New Roman" w:hAnsi="Times New Roman" w:cs="Times New Roman"/>
              </w:rPr>
            </w:pPr>
            <w:r w:rsidRPr="00DD2314">
              <w:rPr>
                <w:rFonts w:ascii="Times New Roman" w:hAnsi="Times New Roman" w:cs="Times New Roman"/>
                <w:b/>
              </w:rPr>
              <w:t>Начальная (минимальная)  цена лота за аренду  имущества, права на которое передаются по договору и срок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266" w:type="dxa"/>
              <w:tblLayout w:type="fixed"/>
              <w:tblLook w:val="04A0" w:firstRow="1" w:lastRow="0" w:firstColumn="1" w:lastColumn="0" w:noHBand="0" w:noVBand="1"/>
            </w:tblPr>
            <w:tblGrid>
              <w:gridCol w:w="1588"/>
              <w:gridCol w:w="2410"/>
              <w:gridCol w:w="2268"/>
            </w:tblGrid>
            <w:tr w:rsidR="004F5A69" w:rsidRPr="00DD2314" w:rsidTr="006F468C">
              <w:trPr>
                <w:trHeight w:val="566"/>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DD2314" w:rsidRDefault="004F5A69" w:rsidP="004F5A69">
                  <w:pPr>
                    <w:spacing w:after="0"/>
                    <w:jc w:val="center"/>
                    <w:rPr>
                      <w:rFonts w:ascii="Times New Roman" w:hAnsi="Times New Roman" w:cs="Times New Roman"/>
                      <w:b/>
                      <w:bCs/>
                      <w:color w:val="000000"/>
                      <w:lang w:eastAsia="ru-RU"/>
                    </w:rPr>
                  </w:pPr>
                  <w:r w:rsidRPr="00DD2314">
                    <w:rPr>
                      <w:rFonts w:ascii="Times New Roman" w:hAnsi="Times New Roman" w:cs="Times New Roman"/>
                      <w:b/>
                      <w:bCs/>
                      <w:color w:val="000000"/>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tcPr>
                <w:p w:rsidR="0087470B" w:rsidRDefault="00B75D7E" w:rsidP="004F5A69">
                  <w:pPr>
                    <w:spacing w:after="0"/>
                    <w:jc w:val="center"/>
                    <w:rPr>
                      <w:rFonts w:ascii="Times New Roman" w:hAnsi="Times New Roman" w:cs="Times New Roman"/>
                      <w:b/>
                      <w:bCs/>
                      <w:color w:val="000000"/>
                      <w:lang w:eastAsia="ru-RU"/>
                    </w:rPr>
                  </w:pPr>
                  <w:r w:rsidRPr="00B75D7E">
                    <w:rPr>
                      <w:rFonts w:ascii="Times New Roman" w:hAnsi="Times New Roman" w:cs="Times New Roman"/>
                      <w:b/>
                      <w:bCs/>
                      <w:color w:val="000000"/>
                      <w:lang w:eastAsia="ru-RU"/>
                    </w:rPr>
                    <w:t xml:space="preserve">Начальная (минимальная)  </w:t>
                  </w:r>
                </w:p>
                <w:p w:rsidR="004F5A69" w:rsidRPr="00DD2314" w:rsidRDefault="00B75D7E" w:rsidP="004F5A69">
                  <w:pPr>
                    <w:spacing w:after="0"/>
                    <w:jc w:val="center"/>
                    <w:rPr>
                      <w:rFonts w:ascii="Times New Roman" w:hAnsi="Times New Roman" w:cs="Times New Roman"/>
                      <w:b/>
                      <w:bCs/>
                      <w:color w:val="000000"/>
                      <w:lang w:eastAsia="ru-RU"/>
                    </w:rPr>
                  </w:pPr>
                  <w:r w:rsidRPr="00B75D7E">
                    <w:rPr>
                      <w:rFonts w:ascii="Times New Roman" w:hAnsi="Times New Roman" w:cs="Times New Roman"/>
                      <w:b/>
                      <w:bCs/>
                      <w:color w:val="000000"/>
                      <w:lang w:eastAsia="ru-RU"/>
                    </w:rPr>
                    <w:t>цена лота</w:t>
                  </w:r>
                  <w:r>
                    <w:rPr>
                      <w:rFonts w:ascii="Times New Roman" w:hAnsi="Times New Roman" w:cs="Times New Roman"/>
                      <w:b/>
                      <w:bCs/>
                      <w:color w:val="000000"/>
                      <w:lang w:eastAsia="ru-RU"/>
                    </w:rPr>
                    <w:t xml:space="preserve">, в руб. </w:t>
                  </w:r>
                </w:p>
              </w:tc>
              <w:tc>
                <w:tcPr>
                  <w:tcW w:w="2268" w:type="dxa"/>
                  <w:tcBorders>
                    <w:top w:val="single" w:sz="4" w:space="0" w:color="auto"/>
                    <w:left w:val="nil"/>
                    <w:bottom w:val="single" w:sz="4" w:space="0" w:color="auto"/>
                    <w:right w:val="single" w:sz="4" w:space="0" w:color="auto"/>
                  </w:tcBorders>
                  <w:shd w:val="clear" w:color="auto" w:fill="auto"/>
                  <w:vAlign w:val="center"/>
                </w:tcPr>
                <w:p w:rsidR="004F5A69" w:rsidRPr="00DD2314" w:rsidRDefault="004F5A69" w:rsidP="004F5A69">
                  <w:pPr>
                    <w:spacing w:after="0"/>
                    <w:jc w:val="center"/>
                    <w:rPr>
                      <w:rFonts w:ascii="Times New Roman" w:hAnsi="Times New Roman" w:cs="Times New Roman"/>
                      <w:b/>
                      <w:bCs/>
                      <w:color w:val="000000"/>
                      <w:lang w:eastAsia="ru-RU"/>
                    </w:rPr>
                  </w:pPr>
                  <w:r w:rsidRPr="00DD2314">
                    <w:rPr>
                      <w:rFonts w:ascii="Times New Roman" w:hAnsi="Times New Roman" w:cs="Times New Roman"/>
                      <w:b/>
                      <w:bCs/>
                      <w:color w:val="000000"/>
                      <w:lang w:eastAsia="ru-RU"/>
                    </w:rPr>
                    <w:t>Срок действия договора аренды</w:t>
                  </w:r>
                </w:p>
              </w:tc>
            </w:tr>
            <w:tr w:rsidR="006F468C" w:rsidRPr="00DD2314" w:rsidTr="006F468C">
              <w:trPr>
                <w:trHeight w:val="183"/>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6F468C" w:rsidRPr="00DD2314" w:rsidRDefault="006F468C" w:rsidP="006F468C">
                  <w:pPr>
                    <w:spacing w:after="0" w:line="240" w:lineRule="auto"/>
                    <w:rPr>
                      <w:rFonts w:ascii="Times New Roman" w:hAnsi="Times New Roman" w:cs="Times New Roman"/>
                      <w:color w:val="000000"/>
                      <w:lang w:eastAsia="ru-RU"/>
                    </w:rPr>
                  </w:pPr>
                  <w:r w:rsidRPr="00DD2314">
                    <w:rPr>
                      <w:rFonts w:ascii="Times New Roman" w:hAnsi="Times New Roman" w:cs="Times New Roman"/>
                      <w:color w:val="000000"/>
                      <w:lang w:eastAsia="ru-RU"/>
                    </w:rPr>
                    <w:t>1</w:t>
                  </w:r>
                </w:p>
              </w:tc>
              <w:tc>
                <w:tcPr>
                  <w:tcW w:w="2410" w:type="dxa"/>
                  <w:tcBorders>
                    <w:top w:val="single" w:sz="4" w:space="0" w:color="auto"/>
                    <w:bottom w:val="single" w:sz="4" w:space="0" w:color="auto"/>
                  </w:tcBorders>
                </w:tcPr>
                <w:p w:rsidR="006F468C" w:rsidRPr="000E6730" w:rsidRDefault="006761AD" w:rsidP="006761AD">
                  <w:pPr>
                    <w:jc w:val="center"/>
                    <w:rPr>
                      <w:rFonts w:ascii="Times New Roman" w:hAnsi="Times New Roman" w:cs="Times New Roman"/>
                    </w:rPr>
                  </w:pPr>
                  <w:r w:rsidRPr="006761AD">
                    <w:rPr>
                      <w:rFonts w:ascii="Times New Roman" w:hAnsi="Times New Roman" w:cs="Times New Roman"/>
                    </w:rPr>
                    <w:t>279 900,00</w:t>
                  </w:r>
                </w:p>
              </w:tc>
              <w:tc>
                <w:tcPr>
                  <w:tcW w:w="2268" w:type="dxa"/>
                  <w:tcBorders>
                    <w:top w:val="single" w:sz="4" w:space="0" w:color="auto"/>
                    <w:left w:val="single" w:sz="4" w:space="0" w:color="auto"/>
                    <w:bottom w:val="single" w:sz="4" w:space="0" w:color="auto"/>
                    <w:right w:val="single" w:sz="4" w:space="0" w:color="auto"/>
                  </w:tcBorders>
                </w:tcPr>
                <w:p w:rsidR="006F468C" w:rsidRPr="00DD2314" w:rsidRDefault="006F468C" w:rsidP="006F468C">
                  <w:pPr>
                    <w:spacing w:after="0" w:line="240" w:lineRule="auto"/>
                    <w:rPr>
                      <w:rFonts w:ascii="Times New Roman" w:eastAsia="Times New Roman" w:hAnsi="Times New Roman" w:cs="Times New Roman"/>
                      <w:lang w:eastAsia="ru-RU"/>
                    </w:rPr>
                  </w:pPr>
                  <w:r w:rsidRPr="00DD2314">
                    <w:rPr>
                      <w:rFonts w:ascii="Times New Roman" w:eastAsia="Times New Roman" w:hAnsi="Times New Roman" w:cs="Times New Roman"/>
                      <w:lang w:eastAsia="ru-RU"/>
                    </w:rPr>
                    <w:t>11 месяцев</w:t>
                  </w:r>
                </w:p>
              </w:tc>
            </w:tr>
          </w:tbl>
          <w:p w:rsidR="007358B8" w:rsidRPr="00DD2314" w:rsidRDefault="007358B8" w:rsidP="004F5A69">
            <w:pPr>
              <w:jc w:val="both"/>
              <w:rPr>
                <w:rFonts w:ascii="Times New Roman" w:hAnsi="Times New Roman" w:cs="Times New Roman"/>
              </w:rPr>
            </w:pPr>
          </w:p>
        </w:tc>
      </w:tr>
      <w:tr w:rsidR="007358B8" w:rsidRPr="00DD2314" w:rsidTr="00AE7445">
        <w:trPr>
          <w:trHeight w:val="1515"/>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rPr>
              <w:t>7.</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Величина повышения начальной цены договора («шаг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4F5A69">
            <w:pPr>
              <w:jc w:val="both"/>
              <w:rPr>
                <w:rFonts w:ascii="Times New Roman" w:hAnsi="Times New Roman" w:cs="Times New Roman"/>
              </w:rPr>
            </w:pPr>
            <w:r w:rsidRPr="00DD2314">
              <w:rPr>
                <w:rFonts w:ascii="Times New Roman" w:hAnsi="Times New Roman" w:cs="Times New Roman"/>
              </w:rPr>
              <w:t xml:space="preserve">«Шаг аукциона» устанавливается в размере 5 (пяти) процентов </w:t>
            </w:r>
            <w:r w:rsidRPr="00DD2314">
              <w:rPr>
                <w:rFonts w:ascii="Times New Roman" w:hAnsi="Times New Roman" w:cs="Times New Roman"/>
              </w:rPr>
              <w:br/>
              <w:t xml:space="preserve">от начальной цены арендной платы (цены лота), указанной </w:t>
            </w:r>
            <w:r w:rsidRPr="00DD2314">
              <w:rPr>
                <w:rFonts w:ascii="Times New Roman" w:hAnsi="Times New Roman" w:cs="Times New Roman"/>
              </w:rPr>
              <w:br/>
              <w:t xml:space="preserve">в извещении о проведении аукциона. </w:t>
            </w:r>
          </w:p>
        </w:tc>
      </w:tr>
      <w:tr w:rsidR="007358B8" w:rsidRPr="00DD2314" w:rsidTr="00321627">
        <w:trPr>
          <w:trHeight w:val="41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lastRenderedPageBreak/>
              <w:t>8.</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Место, дата и время начала и окончания приема заявок на 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52F1" w:rsidRPr="00DD2314" w:rsidRDefault="007358B8" w:rsidP="009F5ADE">
            <w:pPr>
              <w:spacing w:after="0" w:line="240" w:lineRule="auto"/>
              <w:jc w:val="both"/>
              <w:rPr>
                <w:rFonts w:ascii="Times New Roman" w:hAnsi="Times New Roman" w:cs="Times New Roman"/>
              </w:rPr>
            </w:pPr>
            <w:r w:rsidRPr="00DD2314">
              <w:rPr>
                <w:rFonts w:ascii="Times New Roman" w:hAnsi="Times New Roman" w:cs="Times New Roman"/>
                <w:spacing w:val="-4"/>
              </w:rPr>
              <w:t xml:space="preserve">Заявки на участие в аукционе принимаются по адресу: </w:t>
            </w:r>
            <w:r w:rsidR="009C52F1" w:rsidRPr="00DD2314">
              <w:rPr>
                <w:rFonts w:ascii="Times New Roman" w:hAnsi="Times New Roman" w:cs="Times New Roman"/>
              </w:rPr>
              <w:t xml:space="preserve">115114, </w:t>
            </w:r>
            <w:r w:rsidR="00321627">
              <w:rPr>
                <w:rFonts w:ascii="Times New Roman" w:hAnsi="Times New Roman" w:cs="Times New Roman"/>
              </w:rPr>
              <w:t xml:space="preserve"> </w:t>
            </w:r>
            <w:r w:rsidR="009C52F1" w:rsidRPr="00DD2314">
              <w:rPr>
                <w:rFonts w:ascii="Times New Roman" w:hAnsi="Times New Roman" w:cs="Times New Roman"/>
              </w:rPr>
              <w:t xml:space="preserve">г. Москва, ул. </w:t>
            </w:r>
            <w:proofErr w:type="spellStart"/>
            <w:r w:rsidR="009C52F1" w:rsidRPr="00DD2314">
              <w:rPr>
                <w:rFonts w:ascii="Times New Roman" w:hAnsi="Times New Roman" w:cs="Times New Roman"/>
              </w:rPr>
              <w:t>Летниковская</w:t>
            </w:r>
            <w:proofErr w:type="spellEnd"/>
            <w:r w:rsidR="009C52F1" w:rsidRPr="00DD2314">
              <w:rPr>
                <w:rFonts w:ascii="Times New Roman" w:hAnsi="Times New Roman" w:cs="Times New Roman"/>
              </w:rPr>
              <w:t>, д.10 стр.4, Бизнес-Центр  «Святогор», корпус А</w:t>
            </w:r>
            <w:r w:rsidRPr="00DD2314">
              <w:rPr>
                <w:rFonts w:ascii="Times New Roman" w:hAnsi="Times New Roman" w:cs="Times New Roman"/>
              </w:rPr>
              <w:t>,</w:t>
            </w:r>
            <w:r w:rsidR="009F5ADE" w:rsidRPr="00DD2314">
              <w:rPr>
                <w:rFonts w:ascii="Times New Roman" w:hAnsi="Times New Roman" w:cs="Times New Roman"/>
              </w:rPr>
              <w:t xml:space="preserve"> с </w:t>
            </w:r>
            <w:r w:rsidRPr="00DD2314">
              <w:rPr>
                <w:rFonts w:ascii="Times New Roman" w:hAnsi="Times New Roman" w:cs="Times New Roman"/>
              </w:rPr>
              <w:t>«</w:t>
            </w:r>
            <w:r w:rsidR="006761AD">
              <w:rPr>
                <w:rFonts w:ascii="Times New Roman" w:hAnsi="Times New Roman" w:cs="Times New Roman"/>
              </w:rPr>
              <w:t>04</w:t>
            </w:r>
            <w:r w:rsidR="006034B6" w:rsidRPr="00DD2314">
              <w:rPr>
                <w:rFonts w:ascii="Times New Roman" w:hAnsi="Times New Roman" w:cs="Times New Roman"/>
              </w:rPr>
              <w:t xml:space="preserve">» </w:t>
            </w:r>
            <w:r w:rsidR="006761AD">
              <w:rPr>
                <w:rFonts w:ascii="Times New Roman" w:hAnsi="Times New Roman" w:cs="Times New Roman"/>
              </w:rPr>
              <w:t>сентября</w:t>
            </w:r>
            <w:r w:rsidR="006F468C">
              <w:rPr>
                <w:rFonts w:ascii="Times New Roman" w:hAnsi="Times New Roman" w:cs="Times New Roman"/>
              </w:rPr>
              <w:t xml:space="preserve"> </w:t>
            </w:r>
            <w:r w:rsidR="00D059A7" w:rsidRPr="00DD2314">
              <w:rPr>
                <w:rFonts w:ascii="Times New Roman" w:hAnsi="Times New Roman" w:cs="Times New Roman"/>
              </w:rPr>
              <w:t xml:space="preserve"> </w:t>
            </w:r>
            <w:r w:rsidRPr="00DD2314">
              <w:rPr>
                <w:rFonts w:ascii="Times New Roman" w:hAnsi="Times New Roman" w:cs="Times New Roman"/>
              </w:rPr>
              <w:t>20</w:t>
            </w:r>
            <w:r w:rsidR="00C53ED8" w:rsidRPr="00DD2314">
              <w:rPr>
                <w:rFonts w:ascii="Times New Roman" w:hAnsi="Times New Roman" w:cs="Times New Roman"/>
              </w:rPr>
              <w:t>2</w:t>
            </w:r>
            <w:r w:rsidR="00242892">
              <w:rPr>
                <w:rFonts w:ascii="Times New Roman" w:hAnsi="Times New Roman" w:cs="Times New Roman"/>
              </w:rPr>
              <w:t>4</w:t>
            </w:r>
            <w:r w:rsidRPr="00DD2314">
              <w:rPr>
                <w:rFonts w:ascii="Times New Roman" w:hAnsi="Times New Roman" w:cs="Times New Roman"/>
              </w:rPr>
              <w:t>г.</w:t>
            </w:r>
            <w:r w:rsidR="009F5ADE" w:rsidRPr="00DD2314">
              <w:rPr>
                <w:rFonts w:ascii="Times New Roman" w:hAnsi="Times New Roman" w:cs="Times New Roman"/>
              </w:rPr>
              <w:t xml:space="preserve"> </w:t>
            </w:r>
            <w:r w:rsidRPr="00DD2314">
              <w:rPr>
                <w:rFonts w:ascii="Times New Roman" w:hAnsi="Times New Roman" w:cs="Times New Roman"/>
              </w:rPr>
              <w:t xml:space="preserve">по </w:t>
            </w:r>
            <w:r w:rsidR="009F5ADE" w:rsidRPr="00DD2314">
              <w:rPr>
                <w:rFonts w:ascii="Times New Roman" w:hAnsi="Times New Roman" w:cs="Times New Roman"/>
              </w:rPr>
              <w:t xml:space="preserve"> </w:t>
            </w:r>
            <w:r w:rsidRPr="00DD2314">
              <w:rPr>
                <w:rFonts w:ascii="Times New Roman" w:hAnsi="Times New Roman" w:cs="Times New Roman"/>
              </w:rPr>
              <w:t>«</w:t>
            </w:r>
            <w:r w:rsidR="006761AD">
              <w:rPr>
                <w:rFonts w:ascii="Times New Roman" w:hAnsi="Times New Roman" w:cs="Times New Roman"/>
              </w:rPr>
              <w:t>30</w:t>
            </w:r>
            <w:r w:rsidRPr="00DD2314">
              <w:rPr>
                <w:rFonts w:ascii="Times New Roman" w:hAnsi="Times New Roman" w:cs="Times New Roman"/>
              </w:rPr>
              <w:t>»</w:t>
            </w:r>
            <w:r w:rsidR="00242892">
              <w:rPr>
                <w:rFonts w:ascii="Times New Roman" w:hAnsi="Times New Roman" w:cs="Times New Roman"/>
              </w:rPr>
              <w:t xml:space="preserve"> </w:t>
            </w:r>
            <w:r w:rsidR="006761AD">
              <w:rPr>
                <w:rFonts w:ascii="Times New Roman" w:hAnsi="Times New Roman" w:cs="Times New Roman"/>
              </w:rPr>
              <w:t>сентября</w:t>
            </w:r>
            <w:r w:rsidR="006F468C">
              <w:rPr>
                <w:rFonts w:ascii="Times New Roman" w:hAnsi="Times New Roman" w:cs="Times New Roman"/>
              </w:rPr>
              <w:t xml:space="preserve"> </w:t>
            </w:r>
            <w:r w:rsidRPr="00DD2314">
              <w:rPr>
                <w:rFonts w:ascii="Times New Roman" w:hAnsi="Times New Roman" w:cs="Times New Roman"/>
              </w:rPr>
              <w:t>20</w:t>
            </w:r>
            <w:r w:rsidR="00C53ED8" w:rsidRPr="00DD2314">
              <w:rPr>
                <w:rFonts w:ascii="Times New Roman" w:hAnsi="Times New Roman" w:cs="Times New Roman"/>
              </w:rPr>
              <w:t>2</w:t>
            </w:r>
            <w:r w:rsidR="00242892">
              <w:rPr>
                <w:rFonts w:ascii="Times New Roman" w:hAnsi="Times New Roman" w:cs="Times New Roman"/>
              </w:rPr>
              <w:t>4</w:t>
            </w:r>
            <w:r w:rsidRPr="00DD2314">
              <w:rPr>
                <w:rFonts w:ascii="Times New Roman" w:hAnsi="Times New Roman" w:cs="Times New Roman"/>
              </w:rPr>
              <w:t>г.</w:t>
            </w:r>
            <w:r w:rsidR="009F5ADE" w:rsidRPr="00DD2314">
              <w:rPr>
                <w:rFonts w:ascii="Times New Roman" w:hAnsi="Times New Roman" w:cs="Times New Roman"/>
              </w:rPr>
              <w:t>, т</w:t>
            </w:r>
            <w:r w:rsidRPr="00DD2314">
              <w:rPr>
                <w:rFonts w:ascii="Times New Roman" w:hAnsi="Times New Roman" w:cs="Times New Roman"/>
              </w:rPr>
              <w:t xml:space="preserve">елефон: </w:t>
            </w:r>
            <w:r w:rsidR="00DF253C" w:rsidRPr="00DD2314">
              <w:rPr>
                <w:rFonts w:ascii="Times New Roman" w:hAnsi="Times New Roman" w:cs="Times New Roman"/>
                <w:color w:val="000000"/>
              </w:rPr>
              <w:t>+7 (495) 909-94-19, +7 (495) 909-94-18</w:t>
            </w:r>
            <w:r w:rsidR="00242892">
              <w:rPr>
                <w:rFonts w:ascii="Times New Roman" w:hAnsi="Times New Roman" w:cs="Times New Roman"/>
                <w:color w:val="000000"/>
              </w:rPr>
              <w:t xml:space="preserve"> </w:t>
            </w:r>
            <w:r w:rsidRPr="00DD2314">
              <w:rPr>
                <w:rFonts w:ascii="Times New Roman" w:hAnsi="Times New Roman" w:cs="Times New Roman"/>
              </w:rPr>
              <w:t>ежедневно, с 10:00 до 18.00 часов московского времени,</w:t>
            </w:r>
            <w:r w:rsidR="00DF253C" w:rsidRPr="00DD2314">
              <w:rPr>
                <w:rFonts w:ascii="Times New Roman" w:hAnsi="Times New Roman" w:cs="Times New Roman"/>
              </w:rPr>
              <w:t xml:space="preserve"> </w:t>
            </w:r>
            <w:r w:rsidRPr="00DD2314">
              <w:rPr>
                <w:rFonts w:ascii="Times New Roman" w:hAnsi="Times New Roman" w:cs="Times New Roman"/>
              </w:rPr>
              <w:t>в</w:t>
            </w:r>
            <w:r w:rsidR="00DF253C" w:rsidRPr="00DD2314">
              <w:rPr>
                <w:rFonts w:ascii="Times New Roman" w:hAnsi="Times New Roman" w:cs="Times New Roman"/>
              </w:rPr>
              <w:t xml:space="preserve"> </w:t>
            </w:r>
            <w:r w:rsidRPr="00DD2314">
              <w:rPr>
                <w:rFonts w:ascii="Times New Roman" w:hAnsi="Times New Roman" w:cs="Times New Roman"/>
              </w:rPr>
              <w:t xml:space="preserve">пятницу и предпраздничные дни с 10:00 до 17.00 часов. </w:t>
            </w:r>
            <w:r w:rsidRPr="00DD2314">
              <w:rPr>
                <w:rFonts w:ascii="Times New Roman" w:hAnsi="Times New Roman" w:cs="Times New Roman"/>
                <w:b/>
              </w:rPr>
              <w:t>«</w:t>
            </w:r>
            <w:r w:rsidR="006761AD">
              <w:rPr>
                <w:rFonts w:ascii="Times New Roman" w:hAnsi="Times New Roman" w:cs="Times New Roman"/>
                <w:b/>
              </w:rPr>
              <w:t>30</w:t>
            </w:r>
            <w:r w:rsidRPr="00DD2314">
              <w:rPr>
                <w:rFonts w:ascii="Times New Roman" w:hAnsi="Times New Roman" w:cs="Times New Roman"/>
                <w:b/>
              </w:rPr>
              <w:t xml:space="preserve">» </w:t>
            </w:r>
            <w:r w:rsidR="006761AD">
              <w:rPr>
                <w:rFonts w:ascii="Times New Roman" w:hAnsi="Times New Roman" w:cs="Times New Roman"/>
                <w:b/>
              </w:rPr>
              <w:t>сентября</w:t>
            </w:r>
            <w:r w:rsidR="00B75D7E">
              <w:rPr>
                <w:rFonts w:ascii="Times New Roman" w:hAnsi="Times New Roman" w:cs="Times New Roman"/>
                <w:b/>
              </w:rPr>
              <w:t xml:space="preserve"> </w:t>
            </w:r>
            <w:r w:rsidRPr="00DD2314">
              <w:rPr>
                <w:rFonts w:ascii="Times New Roman" w:hAnsi="Times New Roman" w:cs="Times New Roman"/>
                <w:b/>
              </w:rPr>
              <w:t>20</w:t>
            </w:r>
            <w:r w:rsidR="00C53ED8" w:rsidRPr="00DD2314">
              <w:rPr>
                <w:rFonts w:ascii="Times New Roman" w:hAnsi="Times New Roman" w:cs="Times New Roman"/>
                <w:b/>
              </w:rPr>
              <w:t>2</w:t>
            </w:r>
            <w:r w:rsidR="00242892">
              <w:rPr>
                <w:rFonts w:ascii="Times New Roman" w:hAnsi="Times New Roman" w:cs="Times New Roman"/>
                <w:b/>
              </w:rPr>
              <w:t>4</w:t>
            </w:r>
            <w:r w:rsidR="00321627">
              <w:rPr>
                <w:rFonts w:ascii="Times New Roman" w:hAnsi="Times New Roman" w:cs="Times New Roman"/>
                <w:b/>
              </w:rPr>
              <w:t xml:space="preserve"> </w:t>
            </w:r>
            <w:r w:rsidRPr="00DD2314">
              <w:rPr>
                <w:rFonts w:ascii="Times New Roman" w:hAnsi="Times New Roman" w:cs="Times New Roman"/>
                <w:b/>
              </w:rPr>
              <w:t>г</w:t>
            </w:r>
            <w:r w:rsidRPr="00DD2314">
              <w:rPr>
                <w:rFonts w:ascii="Times New Roman" w:hAnsi="Times New Roman" w:cs="Times New Roman"/>
              </w:rPr>
              <w:t>.(в день окончания приема заявок) заявки принимаются</w:t>
            </w:r>
            <w:r w:rsidR="00321627">
              <w:rPr>
                <w:rFonts w:ascii="Times New Roman" w:hAnsi="Times New Roman" w:cs="Times New Roman"/>
              </w:rPr>
              <w:t xml:space="preserve"> </w:t>
            </w:r>
            <w:r w:rsidRPr="00DD2314">
              <w:rPr>
                <w:rFonts w:ascii="Times New Roman" w:hAnsi="Times New Roman" w:cs="Times New Roman"/>
              </w:rPr>
              <w:t xml:space="preserve">с </w:t>
            </w:r>
            <w:r w:rsidR="009F5ADE" w:rsidRPr="00DD2314">
              <w:rPr>
                <w:rFonts w:ascii="Times New Roman" w:hAnsi="Times New Roman" w:cs="Times New Roman"/>
              </w:rPr>
              <w:t>09</w:t>
            </w:r>
            <w:r w:rsidRPr="00DD2314">
              <w:rPr>
                <w:rFonts w:ascii="Times New Roman" w:hAnsi="Times New Roman" w:cs="Times New Roman"/>
              </w:rPr>
              <w:t xml:space="preserve">:00 до </w:t>
            </w:r>
            <w:r w:rsidR="009F5ADE" w:rsidRPr="00DD2314">
              <w:rPr>
                <w:rFonts w:ascii="Times New Roman" w:hAnsi="Times New Roman" w:cs="Times New Roman"/>
              </w:rPr>
              <w:t>10</w:t>
            </w:r>
            <w:r w:rsidR="00A97DEF" w:rsidRPr="00DD2314">
              <w:rPr>
                <w:rFonts w:ascii="Times New Roman" w:hAnsi="Times New Roman" w:cs="Times New Roman"/>
              </w:rPr>
              <w:t>:00</w:t>
            </w:r>
            <w:r w:rsidRPr="00DD2314">
              <w:rPr>
                <w:rFonts w:ascii="Times New Roman" w:hAnsi="Times New Roman" w:cs="Times New Roman"/>
              </w:rPr>
              <w:t xml:space="preserve"> часов </w:t>
            </w:r>
            <w:proofErr w:type="spellStart"/>
            <w:r w:rsidRPr="00DD2314">
              <w:rPr>
                <w:rFonts w:ascii="Times New Roman" w:hAnsi="Times New Roman" w:cs="Times New Roman"/>
              </w:rPr>
              <w:t>моск</w:t>
            </w:r>
            <w:r w:rsidR="009C52F1" w:rsidRPr="00DD2314">
              <w:rPr>
                <w:rFonts w:ascii="Times New Roman" w:hAnsi="Times New Roman" w:cs="Times New Roman"/>
              </w:rPr>
              <w:t>.</w:t>
            </w:r>
            <w:r w:rsidRPr="00DD2314">
              <w:rPr>
                <w:rFonts w:ascii="Times New Roman" w:hAnsi="Times New Roman" w:cs="Times New Roman"/>
              </w:rPr>
              <w:t>вр</w:t>
            </w:r>
            <w:proofErr w:type="spellEnd"/>
            <w:r w:rsidR="009C52F1" w:rsidRPr="00DD2314">
              <w:rPr>
                <w:rFonts w:ascii="Times New Roman" w:hAnsi="Times New Roman" w:cs="Times New Roman"/>
              </w:rPr>
              <w:t>.</w:t>
            </w:r>
          </w:p>
          <w:p w:rsidR="009F5ADE" w:rsidRPr="00DD2314" w:rsidRDefault="007358B8" w:rsidP="009F5ADE">
            <w:pPr>
              <w:spacing w:after="0" w:line="240" w:lineRule="auto"/>
              <w:jc w:val="both"/>
              <w:rPr>
                <w:rFonts w:ascii="Times New Roman" w:hAnsi="Times New Roman" w:cs="Times New Roman"/>
              </w:rPr>
            </w:pPr>
            <w:r w:rsidRPr="00DD2314">
              <w:rPr>
                <w:rFonts w:ascii="Times New Roman" w:hAnsi="Times New Roman" w:cs="Times New Roman"/>
              </w:rPr>
              <w:t xml:space="preserve"> Заявки</w:t>
            </w:r>
            <w:r w:rsidR="009C52F1" w:rsidRPr="00DD2314">
              <w:rPr>
                <w:rFonts w:ascii="Times New Roman" w:hAnsi="Times New Roman" w:cs="Times New Roman"/>
              </w:rPr>
              <w:t xml:space="preserve"> </w:t>
            </w:r>
            <w:r w:rsidRPr="00DD2314">
              <w:rPr>
                <w:rFonts w:ascii="Times New Roman" w:hAnsi="Times New Roman" w:cs="Times New Roman"/>
              </w:rPr>
              <w:t>не принимаются в выходные и нерабочие праздничные дни.</w:t>
            </w:r>
            <w:r w:rsidRPr="00DD2314">
              <w:rPr>
                <w:rFonts w:ascii="Times New Roman" w:hAnsi="Times New Roman" w:cs="Times New Roman"/>
                <w:color w:val="000000"/>
              </w:rPr>
              <w:t xml:space="preserve"> </w:t>
            </w:r>
            <w:r w:rsidR="009C52F1" w:rsidRPr="00DD2314">
              <w:rPr>
                <w:rFonts w:ascii="Times New Roman" w:hAnsi="Times New Roman" w:cs="Times New Roman"/>
                <w:color w:val="000000"/>
              </w:rPr>
              <w:t xml:space="preserve"> </w:t>
            </w:r>
            <w:r w:rsidRPr="00DD2314">
              <w:rPr>
                <w:rFonts w:ascii="Times New Roman" w:hAnsi="Times New Roman" w:cs="Times New Roman"/>
                <w:color w:val="000000"/>
              </w:rPr>
              <w:t xml:space="preserve">В здании бизнес-центра действует пропускной режим. </w:t>
            </w:r>
            <w:r w:rsidRPr="00DD2314">
              <w:rPr>
                <w:rFonts w:ascii="Times New Roman" w:hAnsi="Times New Roman" w:cs="Times New Roman"/>
              </w:rPr>
              <w:t>Для оформления пропуска Заявителю необходимо представить документ</w:t>
            </w:r>
            <w:r w:rsidR="009C52F1" w:rsidRPr="00DD2314">
              <w:rPr>
                <w:rFonts w:ascii="Times New Roman" w:hAnsi="Times New Roman" w:cs="Times New Roman"/>
              </w:rPr>
              <w:t>,</w:t>
            </w:r>
            <w:r w:rsidRPr="00DD2314">
              <w:rPr>
                <w:rFonts w:ascii="Times New Roman" w:hAnsi="Times New Roman" w:cs="Times New Roman"/>
              </w:rPr>
              <w:t xml:space="preserve"> удостоверяющий личность (пропуск оформляется на физическое лицо). </w:t>
            </w:r>
          </w:p>
          <w:p w:rsidR="007358B8" w:rsidRPr="00DD2314" w:rsidRDefault="007358B8" w:rsidP="009F5ADE">
            <w:pPr>
              <w:spacing w:after="0" w:line="240" w:lineRule="auto"/>
              <w:jc w:val="both"/>
              <w:rPr>
                <w:rFonts w:ascii="Times New Roman" w:hAnsi="Times New Roman" w:cs="Times New Roman"/>
              </w:rPr>
            </w:pPr>
            <w:r w:rsidRPr="00DD2314">
              <w:rPr>
                <w:rFonts w:ascii="Times New Roman" w:hAnsi="Times New Roman" w:cs="Times New Roman"/>
              </w:rPr>
              <w:t xml:space="preserve">Подача </w:t>
            </w:r>
            <w:r w:rsidRPr="00DD2314">
              <w:rPr>
                <w:rFonts w:ascii="Times New Roman" w:hAnsi="Times New Roman" w:cs="Times New Roman"/>
                <w:spacing w:val="-4"/>
              </w:rPr>
              <w:t>заявок на участие в аукционе</w:t>
            </w:r>
            <w:r w:rsidRPr="00DD2314">
              <w:rPr>
                <w:rFonts w:ascii="Times New Roman" w:hAnsi="Times New Roman" w:cs="Times New Roman"/>
              </w:rPr>
              <w:t xml:space="preserve"> </w:t>
            </w:r>
            <w:r w:rsidRPr="00DD2314">
              <w:rPr>
                <w:rFonts w:ascii="Times New Roman" w:hAnsi="Times New Roman" w:cs="Times New Roman"/>
              </w:rPr>
              <w:br/>
              <w:t xml:space="preserve">в форме электронных документов не предусмотрена. Заявки </w:t>
            </w:r>
            <w:r w:rsidRPr="00DD2314">
              <w:rPr>
                <w:rFonts w:ascii="Times New Roman" w:hAnsi="Times New Roman" w:cs="Times New Roman"/>
              </w:rPr>
              <w:br/>
              <w:t xml:space="preserve">на участие в аукционе, поданные позднее установленного срока, </w:t>
            </w:r>
            <w:r w:rsidRPr="00DD2314">
              <w:rPr>
                <w:rFonts w:ascii="Times New Roman" w:hAnsi="Times New Roman" w:cs="Times New Roman"/>
              </w:rPr>
              <w:br/>
              <w:t>не рассматриваются.</w:t>
            </w:r>
          </w:p>
        </w:tc>
      </w:tr>
      <w:tr w:rsidR="007358B8" w:rsidRPr="00DD2314" w:rsidTr="00AE7445">
        <w:trPr>
          <w:trHeight w:val="1818"/>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9.</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Место, дата и время</w:t>
            </w:r>
          </w:p>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начала и окончания</w:t>
            </w:r>
          </w:p>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 xml:space="preserve">рассмотрения </w:t>
            </w:r>
            <w:r w:rsidRPr="00DD2314">
              <w:rPr>
                <w:rFonts w:ascii="Times New Roman" w:hAnsi="Times New Roman" w:cs="Times New Roman"/>
                <w:b/>
              </w:rPr>
              <w:br/>
              <w:t>заявок на</w:t>
            </w:r>
          </w:p>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участие в аукционе</w:t>
            </w:r>
          </w:p>
          <w:p w:rsidR="007358B8" w:rsidRPr="00DD2314" w:rsidRDefault="007358B8" w:rsidP="004F5A69">
            <w:pPr>
              <w:spacing w:after="0"/>
              <w:jc w:val="center"/>
              <w:rPr>
                <w:rFonts w:ascii="Times New Roman" w:hAnsi="Times New Roman" w:cs="Times New Roman"/>
                <w:b/>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rPr>
              <w:t>Место рассмотрения заявок на участие в аукционе:</w:t>
            </w:r>
          </w:p>
          <w:p w:rsidR="007358B8" w:rsidRPr="00DD2314" w:rsidRDefault="007358B8" w:rsidP="004F5A69">
            <w:pPr>
              <w:spacing w:after="0"/>
              <w:rPr>
                <w:rFonts w:ascii="Times New Roman" w:hAnsi="Times New Roman" w:cs="Times New Roman"/>
              </w:rPr>
            </w:pPr>
            <w:r w:rsidRPr="00DD2314">
              <w:rPr>
                <w:rFonts w:ascii="Times New Roman" w:hAnsi="Times New Roman" w:cs="Times New Roman"/>
                <w:b/>
                <w:bCs/>
              </w:rPr>
              <w:t>117587, г. Москва, Варшавское шоссе, д.125.</w:t>
            </w:r>
          </w:p>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rPr>
              <w:t>Начало рассмотрения заявок на участие в аукционе:</w:t>
            </w:r>
          </w:p>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b/>
              </w:rPr>
              <w:t>«</w:t>
            </w:r>
            <w:r w:rsidR="006761AD">
              <w:rPr>
                <w:rFonts w:ascii="Times New Roman" w:hAnsi="Times New Roman" w:cs="Times New Roman"/>
                <w:b/>
              </w:rPr>
              <w:t>30</w:t>
            </w:r>
            <w:r w:rsidRPr="00DD2314">
              <w:rPr>
                <w:rFonts w:ascii="Times New Roman" w:hAnsi="Times New Roman" w:cs="Times New Roman"/>
                <w:b/>
              </w:rPr>
              <w:t xml:space="preserve">» </w:t>
            </w:r>
            <w:r w:rsidR="006761AD">
              <w:rPr>
                <w:rFonts w:ascii="Times New Roman" w:hAnsi="Times New Roman" w:cs="Times New Roman"/>
                <w:b/>
              </w:rPr>
              <w:t>сентября</w:t>
            </w:r>
            <w:r w:rsidR="00E450FB">
              <w:rPr>
                <w:rFonts w:ascii="Times New Roman" w:hAnsi="Times New Roman" w:cs="Times New Roman"/>
                <w:b/>
              </w:rPr>
              <w:t xml:space="preserve"> </w:t>
            </w:r>
            <w:r w:rsidRPr="00DD2314">
              <w:rPr>
                <w:rFonts w:ascii="Times New Roman" w:hAnsi="Times New Roman" w:cs="Times New Roman"/>
                <w:b/>
              </w:rPr>
              <w:t>20</w:t>
            </w:r>
            <w:r w:rsidR="00C53ED8" w:rsidRPr="00DD2314">
              <w:rPr>
                <w:rFonts w:ascii="Times New Roman" w:hAnsi="Times New Roman" w:cs="Times New Roman"/>
                <w:b/>
              </w:rPr>
              <w:t>2</w:t>
            </w:r>
            <w:r w:rsidR="00242892">
              <w:rPr>
                <w:rFonts w:ascii="Times New Roman" w:hAnsi="Times New Roman" w:cs="Times New Roman"/>
                <w:b/>
              </w:rPr>
              <w:t>4</w:t>
            </w:r>
            <w:r w:rsidRPr="00DD2314">
              <w:rPr>
                <w:rFonts w:ascii="Times New Roman" w:hAnsi="Times New Roman" w:cs="Times New Roman"/>
                <w:b/>
              </w:rPr>
              <w:t>г. в 1</w:t>
            </w:r>
            <w:r w:rsidR="00D059A7" w:rsidRPr="00DD2314">
              <w:rPr>
                <w:rFonts w:ascii="Times New Roman" w:hAnsi="Times New Roman" w:cs="Times New Roman"/>
                <w:b/>
              </w:rPr>
              <w:t>0</w:t>
            </w:r>
            <w:r w:rsidRPr="00DD2314">
              <w:rPr>
                <w:rFonts w:ascii="Times New Roman" w:hAnsi="Times New Roman" w:cs="Times New Roman"/>
                <w:b/>
              </w:rPr>
              <w:t>:</w:t>
            </w:r>
            <w:r w:rsidR="00A97DEF" w:rsidRPr="00DD2314">
              <w:rPr>
                <w:rFonts w:ascii="Times New Roman" w:hAnsi="Times New Roman" w:cs="Times New Roman"/>
                <w:b/>
              </w:rPr>
              <w:t>00</w:t>
            </w:r>
            <w:r w:rsidRPr="00DD2314">
              <w:rPr>
                <w:rFonts w:ascii="Times New Roman" w:hAnsi="Times New Roman" w:cs="Times New Roman"/>
                <w:b/>
              </w:rPr>
              <w:t xml:space="preserve"> час.</w:t>
            </w:r>
            <w:r w:rsidRPr="00DD2314">
              <w:rPr>
                <w:rFonts w:ascii="Times New Roman" w:hAnsi="Times New Roman" w:cs="Times New Roman"/>
              </w:rPr>
              <w:t xml:space="preserve"> по московскому времени.</w:t>
            </w:r>
          </w:p>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rPr>
              <w:t>Окончание рассмотрения заявок на участие в аукционе:</w:t>
            </w:r>
          </w:p>
          <w:p w:rsidR="007358B8" w:rsidRPr="00DD2314" w:rsidRDefault="007358B8" w:rsidP="006761AD">
            <w:pPr>
              <w:spacing w:after="0"/>
              <w:jc w:val="both"/>
              <w:rPr>
                <w:rFonts w:ascii="Times New Roman" w:hAnsi="Times New Roman" w:cs="Times New Roman"/>
              </w:rPr>
            </w:pPr>
            <w:r w:rsidRPr="00DD2314">
              <w:rPr>
                <w:rFonts w:ascii="Times New Roman" w:hAnsi="Times New Roman" w:cs="Times New Roman"/>
                <w:b/>
              </w:rPr>
              <w:t>«</w:t>
            </w:r>
            <w:r w:rsidR="006761AD">
              <w:rPr>
                <w:rFonts w:ascii="Times New Roman" w:hAnsi="Times New Roman" w:cs="Times New Roman"/>
                <w:b/>
              </w:rPr>
              <w:t>30</w:t>
            </w:r>
            <w:r w:rsidRPr="00DD2314">
              <w:rPr>
                <w:rFonts w:ascii="Times New Roman" w:hAnsi="Times New Roman" w:cs="Times New Roman"/>
                <w:b/>
              </w:rPr>
              <w:t xml:space="preserve">» </w:t>
            </w:r>
            <w:r w:rsidR="006761AD">
              <w:rPr>
                <w:rFonts w:ascii="Times New Roman" w:hAnsi="Times New Roman" w:cs="Times New Roman"/>
                <w:b/>
              </w:rPr>
              <w:t>сентября</w:t>
            </w:r>
            <w:r w:rsidR="00242892">
              <w:rPr>
                <w:rFonts w:ascii="Times New Roman" w:hAnsi="Times New Roman" w:cs="Times New Roman"/>
                <w:b/>
              </w:rPr>
              <w:t xml:space="preserve"> </w:t>
            </w:r>
            <w:r w:rsidRPr="00DD2314">
              <w:rPr>
                <w:rFonts w:ascii="Times New Roman" w:hAnsi="Times New Roman" w:cs="Times New Roman"/>
                <w:b/>
              </w:rPr>
              <w:t>20</w:t>
            </w:r>
            <w:r w:rsidR="00C53ED8" w:rsidRPr="00DD2314">
              <w:rPr>
                <w:rFonts w:ascii="Times New Roman" w:hAnsi="Times New Roman" w:cs="Times New Roman"/>
                <w:b/>
              </w:rPr>
              <w:t>2</w:t>
            </w:r>
            <w:r w:rsidR="00242892">
              <w:rPr>
                <w:rFonts w:ascii="Times New Roman" w:hAnsi="Times New Roman" w:cs="Times New Roman"/>
                <w:b/>
              </w:rPr>
              <w:t>4</w:t>
            </w:r>
            <w:r w:rsidRPr="00DD2314">
              <w:rPr>
                <w:rFonts w:ascii="Times New Roman" w:hAnsi="Times New Roman" w:cs="Times New Roman"/>
                <w:b/>
              </w:rPr>
              <w:t>г. в 1</w:t>
            </w:r>
            <w:r w:rsidR="00E450FB">
              <w:rPr>
                <w:rFonts w:ascii="Times New Roman" w:hAnsi="Times New Roman" w:cs="Times New Roman"/>
                <w:b/>
              </w:rPr>
              <w:t>2</w:t>
            </w:r>
            <w:r w:rsidRPr="00DD2314">
              <w:rPr>
                <w:rFonts w:ascii="Times New Roman" w:hAnsi="Times New Roman" w:cs="Times New Roman"/>
                <w:b/>
              </w:rPr>
              <w:t>:00 час</w:t>
            </w:r>
            <w:r w:rsidRPr="00DD2314">
              <w:rPr>
                <w:rFonts w:ascii="Times New Roman" w:hAnsi="Times New Roman" w:cs="Times New Roman"/>
              </w:rPr>
              <w:t>. по московскому времени.</w:t>
            </w:r>
          </w:p>
        </w:tc>
      </w:tr>
      <w:tr w:rsidR="007358B8" w:rsidRPr="00DD2314" w:rsidTr="00AE7445">
        <w:trPr>
          <w:trHeight w:val="6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10.</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Место, дата и время проведения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4F5A69">
            <w:pPr>
              <w:spacing w:after="0"/>
              <w:rPr>
                <w:rFonts w:ascii="Times New Roman" w:hAnsi="Times New Roman" w:cs="Times New Roman"/>
                <w:b/>
                <w:bCs/>
              </w:rPr>
            </w:pPr>
            <w:r w:rsidRPr="00DD2314">
              <w:rPr>
                <w:rFonts w:ascii="Times New Roman" w:hAnsi="Times New Roman" w:cs="Times New Roman"/>
                <w:b/>
                <w:bCs/>
              </w:rPr>
              <w:t>117587, г. Москва, Варшавское шоссе, д.125</w:t>
            </w:r>
          </w:p>
          <w:p w:rsidR="007358B8" w:rsidRPr="00DD2314" w:rsidRDefault="007358B8" w:rsidP="006761AD">
            <w:pPr>
              <w:spacing w:after="0"/>
              <w:rPr>
                <w:rFonts w:ascii="Times New Roman" w:hAnsi="Times New Roman" w:cs="Times New Roman"/>
              </w:rPr>
            </w:pPr>
            <w:r w:rsidRPr="00DD2314">
              <w:rPr>
                <w:rFonts w:ascii="Times New Roman" w:hAnsi="Times New Roman" w:cs="Times New Roman"/>
                <w:b/>
              </w:rPr>
              <w:t>«</w:t>
            </w:r>
            <w:r w:rsidR="006F468C">
              <w:rPr>
                <w:rFonts w:ascii="Times New Roman" w:hAnsi="Times New Roman" w:cs="Times New Roman"/>
                <w:b/>
              </w:rPr>
              <w:t>0</w:t>
            </w:r>
            <w:r w:rsidR="006761AD">
              <w:rPr>
                <w:rFonts w:ascii="Times New Roman" w:hAnsi="Times New Roman" w:cs="Times New Roman"/>
                <w:b/>
              </w:rPr>
              <w:t>1</w:t>
            </w:r>
            <w:r w:rsidR="006F468C">
              <w:rPr>
                <w:rFonts w:ascii="Times New Roman" w:hAnsi="Times New Roman" w:cs="Times New Roman"/>
                <w:b/>
              </w:rPr>
              <w:t>»</w:t>
            </w:r>
            <w:r w:rsidRPr="00DD2314">
              <w:rPr>
                <w:rFonts w:ascii="Times New Roman" w:hAnsi="Times New Roman" w:cs="Times New Roman"/>
                <w:b/>
              </w:rPr>
              <w:t xml:space="preserve"> </w:t>
            </w:r>
            <w:r w:rsidR="006761AD">
              <w:rPr>
                <w:rFonts w:ascii="Times New Roman" w:hAnsi="Times New Roman" w:cs="Times New Roman"/>
                <w:b/>
              </w:rPr>
              <w:t>октября</w:t>
            </w:r>
            <w:r w:rsidR="006F468C">
              <w:rPr>
                <w:rFonts w:ascii="Times New Roman" w:hAnsi="Times New Roman" w:cs="Times New Roman"/>
                <w:b/>
              </w:rPr>
              <w:t xml:space="preserve"> </w:t>
            </w:r>
            <w:r w:rsidR="006034B6" w:rsidRPr="00DD2314">
              <w:rPr>
                <w:rFonts w:ascii="Times New Roman" w:hAnsi="Times New Roman" w:cs="Times New Roman"/>
                <w:b/>
              </w:rPr>
              <w:t xml:space="preserve"> </w:t>
            </w:r>
            <w:r w:rsidRPr="00DD2314">
              <w:rPr>
                <w:rFonts w:ascii="Times New Roman" w:hAnsi="Times New Roman" w:cs="Times New Roman"/>
                <w:b/>
              </w:rPr>
              <w:t>20</w:t>
            </w:r>
            <w:r w:rsidR="00C53ED8" w:rsidRPr="00DD2314">
              <w:rPr>
                <w:rFonts w:ascii="Times New Roman" w:hAnsi="Times New Roman" w:cs="Times New Roman"/>
                <w:b/>
              </w:rPr>
              <w:t>2</w:t>
            </w:r>
            <w:r w:rsidR="00242892">
              <w:rPr>
                <w:rFonts w:ascii="Times New Roman" w:hAnsi="Times New Roman" w:cs="Times New Roman"/>
                <w:b/>
              </w:rPr>
              <w:t>4</w:t>
            </w:r>
            <w:r w:rsidRPr="00DD2314">
              <w:rPr>
                <w:rFonts w:ascii="Times New Roman" w:hAnsi="Times New Roman" w:cs="Times New Roman"/>
                <w:b/>
              </w:rPr>
              <w:t>г</w:t>
            </w:r>
            <w:r w:rsidRPr="00DD2314">
              <w:rPr>
                <w:rFonts w:ascii="Times New Roman" w:hAnsi="Times New Roman" w:cs="Times New Roman"/>
              </w:rPr>
              <w:t xml:space="preserve">. в </w:t>
            </w:r>
            <w:r w:rsidRPr="00DD2314">
              <w:rPr>
                <w:rFonts w:ascii="Times New Roman" w:hAnsi="Times New Roman" w:cs="Times New Roman"/>
                <w:b/>
              </w:rPr>
              <w:t>1</w:t>
            </w:r>
            <w:r w:rsidR="00321627">
              <w:rPr>
                <w:rFonts w:ascii="Times New Roman" w:hAnsi="Times New Roman" w:cs="Times New Roman"/>
                <w:b/>
              </w:rPr>
              <w:t>0</w:t>
            </w:r>
            <w:r w:rsidRPr="00DD2314">
              <w:rPr>
                <w:rFonts w:ascii="Times New Roman" w:hAnsi="Times New Roman" w:cs="Times New Roman"/>
                <w:b/>
              </w:rPr>
              <w:t>:00</w:t>
            </w:r>
            <w:r w:rsidRPr="00DD2314">
              <w:rPr>
                <w:rFonts w:ascii="Times New Roman" w:hAnsi="Times New Roman" w:cs="Times New Roman"/>
              </w:rPr>
              <w:t xml:space="preserve"> по московскому времени</w:t>
            </w:r>
          </w:p>
        </w:tc>
      </w:tr>
      <w:tr w:rsidR="007358B8" w:rsidRPr="00DD2314" w:rsidTr="00AE7445">
        <w:trPr>
          <w:trHeight w:val="1254"/>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Дата начала и окончания предоставления разъяснений документации об аукционе участнику</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048" w:rsidRPr="00DD2314" w:rsidRDefault="00295048" w:rsidP="00295048">
            <w:pPr>
              <w:spacing w:after="0" w:line="240" w:lineRule="auto"/>
              <w:jc w:val="both"/>
              <w:rPr>
                <w:rFonts w:ascii="Times New Roman" w:hAnsi="Times New Roman" w:cs="Times New Roman"/>
              </w:rPr>
            </w:pPr>
            <w:r w:rsidRPr="00DD2314">
              <w:rPr>
                <w:rFonts w:ascii="Times New Roman" w:hAnsi="Times New Roman" w:cs="Times New Roman"/>
              </w:rPr>
              <w:t>Дата начала предоставления участникам аукциона разъяснений положений документации об аукционе: «</w:t>
            </w:r>
            <w:r w:rsidR="006761AD">
              <w:rPr>
                <w:rFonts w:ascii="Times New Roman" w:hAnsi="Times New Roman" w:cs="Times New Roman"/>
              </w:rPr>
              <w:t>04</w:t>
            </w:r>
            <w:r w:rsidRPr="00DD2314">
              <w:rPr>
                <w:rFonts w:ascii="Times New Roman" w:hAnsi="Times New Roman" w:cs="Times New Roman"/>
              </w:rPr>
              <w:t>»</w:t>
            </w:r>
            <w:r w:rsidR="00242892">
              <w:rPr>
                <w:rFonts w:ascii="Times New Roman" w:hAnsi="Times New Roman" w:cs="Times New Roman"/>
              </w:rPr>
              <w:t xml:space="preserve"> </w:t>
            </w:r>
            <w:r w:rsidR="006761AD">
              <w:rPr>
                <w:rFonts w:ascii="Times New Roman" w:hAnsi="Times New Roman" w:cs="Times New Roman"/>
              </w:rPr>
              <w:t>сентября</w:t>
            </w:r>
            <w:r w:rsidRPr="00DD2314">
              <w:rPr>
                <w:rFonts w:ascii="Times New Roman" w:hAnsi="Times New Roman" w:cs="Times New Roman"/>
              </w:rPr>
              <w:t xml:space="preserve"> 202</w:t>
            </w:r>
            <w:r w:rsidR="00242892">
              <w:rPr>
                <w:rFonts w:ascii="Times New Roman" w:hAnsi="Times New Roman" w:cs="Times New Roman"/>
              </w:rPr>
              <w:t>4</w:t>
            </w:r>
            <w:r w:rsidRPr="00DD2314">
              <w:rPr>
                <w:rFonts w:ascii="Times New Roman" w:hAnsi="Times New Roman" w:cs="Times New Roman"/>
              </w:rPr>
              <w:t>г.</w:t>
            </w:r>
          </w:p>
          <w:p w:rsidR="007358B8" w:rsidRPr="00DD2314" w:rsidRDefault="00295048" w:rsidP="006761AD">
            <w:pPr>
              <w:spacing w:after="0"/>
              <w:jc w:val="both"/>
              <w:rPr>
                <w:rFonts w:ascii="Times New Roman" w:hAnsi="Times New Roman" w:cs="Times New Roman"/>
                <w:b/>
              </w:rPr>
            </w:pPr>
            <w:r w:rsidRPr="00DD2314">
              <w:rPr>
                <w:rFonts w:ascii="Times New Roman" w:hAnsi="Times New Roman" w:cs="Times New Roman"/>
              </w:rPr>
              <w:t>Дата окончания предоставления участникам аукциона разъяснений положений документации об аукционе: «</w:t>
            </w:r>
            <w:r w:rsidR="00AD38BD">
              <w:rPr>
                <w:rFonts w:ascii="Times New Roman" w:hAnsi="Times New Roman" w:cs="Times New Roman"/>
              </w:rPr>
              <w:t>2</w:t>
            </w:r>
            <w:r w:rsidR="006761AD">
              <w:rPr>
                <w:rFonts w:ascii="Times New Roman" w:hAnsi="Times New Roman" w:cs="Times New Roman"/>
              </w:rPr>
              <w:t>6</w:t>
            </w:r>
            <w:r w:rsidRPr="00DD2314">
              <w:rPr>
                <w:rFonts w:ascii="Times New Roman" w:hAnsi="Times New Roman" w:cs="Times New Roman"/>
              </w:rPr>
              <w:t>»</w:t>
            </w:r>
            <w:r w:rsidR="006761AD">
              <w:rPr>
                <w:rFonts w:ascii="Times New Roman" w:hAnsi="Times New Roman" w:cs="Times New Roman"/>
              </w:rPr>
              <w:t xml:space="preserve"> сентября</w:t>
            </w:r>
            <w:r w:rsidR="00AD38BD">
              <w:rPr>
                <w:rFonts w:ascii="Times New Roman" w:hAnsi="Times New Roman" w:cs="Times New Roman"/>
              </w:rPr>
              <w:t xml:space="preserve"> </w:t>
            </w:r>
            <w:r w:rsidR="00242892">
              <w:rPr>
                <w:rFonts w:ascii="Times New Roman" w:hAnsi="Times New Roman" w:cs="Times New Roman"/>
              </w:rPr>
              <w:t xml:space="preserve"> </w:t>
            </w:r>
            <w:r w:rsidRPr="00DD2314">
              <w:rPr>
                <w:rFonts w:ascii="Times New Roman" w:hAnsi="Times New Roman" w:cs="Times New Roman"/>
              </w:rPr>
              <w:t>202</w:t>
            </w:r>
            <w:r w:rsidR="00242892">
              <w:rPr>
                <w:rFonts w:ascii="Times New Roman" w:hAnsi="Times New Roman" w:cs="Times New Roman"/>
              </w:rPr>
              <w:t>4</w:t>
            </w:r>
            <w:r w:rsidRPr="00DD2314">
              <w:rPr>
                <w:rFonts w:ascii="Times New Roman" w:hAnsi="Times New Roman" w:cs="Times New Roman"/>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AD38BD">
              <w:rPr>
                <w:rFonts w:ascii="Times New Roman" w:hAnsi="Times New Roman" w:cs="Times New Roman"/>
              </w:rPr>
              <w:t>2</w:t>
            </w:r>
            <w:r w:rsidR="006761AD">
              <w:rPr>
                <w:rFonts w:ascii="Times New Roman" w:hAnsi="Times New Roman" w:cs="Times New Roman"/>
              </w:rPr>
              <w:t>4</w:t>
            </w:r>
            <w:r w:rsidRPr="00DD2314">
              <w:rPr>
                <w:rFonts w:ascii="Times New Roman" w:hAnsi="Times New Roman" w:cs="Times New Roman"/>
              </w:rPr>
              <w:t>»</w:t>
            </w:r>
            <w:r w:rsidR="006761AD">
              <w:rPr>
                <w:rFonts w:ascii="Times New Roman" w:hAnsi="Times New Roman" w:cs="Times New Roman"/>
              </w:rPr>
              <w:t xml:space="preserve"> сентября</w:t>
            </w:r>
            <w:r w:rsidRPr="00DD2314">
              <w:rPr>
                <w:rFonts w:ascii="Times New Roman" w:hAnsi="Times New Roman" w:cs="Times New Roman"/>
              </w:rPr>
              <w:t xml:space="preserve"> 202</w:t>
            </w:r>
            <w:r w:rsidR="00242892">
              <w:rPr>
                <w:rFonts w:ascii="Times New Roman" w:hAnsi="Times New Roman" w:cs="Times New Roman"/>
              </w:rPr>
              <w:t>4</w:t>
            </w:r>
            <w:r w:rsidRPr="00DD2314">
              <w:rPr>
                <w:rFonts w:ascii="Times New Roman" w:hAnsi="Times New Roman" w:cs="Times New Roman"/>
              </w:rPr>
              <w:t>г</w:t>
            </w:r>
            <w:r w:rsidR="009F5ADE" w:rsidRPr="00DD2314">
              <w:rPr>
                <w:rFonts w:ascii="Times New Roman" w:hAnsi="Times New Roman" w:cs="Times New Roman"/>
              </w:rPr>
              <w:t>.</w:t>
            </w:r>
          </w:p>
        </w:tc>
      </w:tr>
      <w:tr w:rsidR="007358B8" w:rsidRPr="00DD2314" w:rsidTr="00AE7445">
        <w:trPr>
          <w:trHeight w:val="7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b/>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83162A">
            <w:pPr>
              <w:spacing w:after="0"/>
              <w:jc w:val="both"/>
              <w:rPr>
                <w:rFonts w:ascii="Times New Roman" w:hAnsi="Times New Roman" w:cs="Times New Roman"/>
              </w:rPr>
            </w:pPr>
            <w:r w:rsidRPr="00DD2314">
              <w:rPr>
                <w:rFonts w:ascii="Times New Roman" w:hAnsi="Times New Roman" w:cs="Times New Roman"/>
              </w:rPr>
              <w:t xml:space="preserve">В соответствии с </w:t>
            </w:r>
            <w:r w:rsidR="0083162A" w:rsidRPr="00DD2314">
              <w:rPr>
                <w:rFonts w:ascii="Times New Roman" w:hAnsi="Times New Roman" w:cs="Times New Roman"/>
              </w:rPr>
              <w:t>условиями</w:t>
            </w:r>
            <w:r w:rsidRPr="00DD2314">
              <w:rPr>
                <w:rFonts w:ascii="Times New Roman" w:hAnsi="Times New Roman" w:cs="Times New Roman"/>
              </w:rPr>
              <w:t xml:space="preserve"> договора аренды</w:t>
            </w:r>
          </w:p>
        </w:tc>
      </w:tr>
      <w:tr w:rsidR="007358B8" w:rsidRPr="00DD2314" w:rsidTr="00321627">
        <w:trPr>
          <w:trHeight w:val="8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napToGrid w:val="0"/>
              <w:spacing w:after="0"/>
              <w:jc w:val="center"/>
              <w:rPr>
                <w:rFonts w:ascii="Times New Roman" w:hAnsi="Times New Roman" w:cs="Times New Roman"/>
                <w:b/>
              </w:rPr>
            </w:pPr>
          </w:p>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Место, дата и время, проведения осмотра объектов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321627">
            <w:pPr>
              <w:spacing w:after="0"/>
              <w:jc w:val="both"/>
              <w:rPr>
                <w:rFonts w:ascii="Times New Roman" w:hAnsi="Times New Roman" w:cs="Times New Roman"/>
              </w:rPr>
            </w:pPr>
            <w:r w:rsidRPr="00DD2314">
              <w:rPr>
                <w:rFonts w:ascii="Times New Roman" w:hAnsi="Times New Roman" w:cs="Times New Roman"/>
              </w:rPr>
              <w:t xml:space="preserve">Осмотр объекта производится в </w:t>
            </w:r>
            <w:r w:rsidR="00321627">
              <w:rPr>
                <w:rFonts w:ascii="Times New Roman" w:hAnsi="Times New Roman" w:cs="Times New Roman"/>
              </w:rPr>
              <w:t xml:space="preserve">сроки </w:t>
            </w:r>
            <w:r w:rsidRPr="00DD2314">
              <w:rPr>
                <w:rFonts w:ascii="Times New Roman" w:hAnsi="Times New Roman" w:cs="Times New Roman"/>
              </w:rPr>
              <w:t xml:space="preserve"> проведения </w:t>
            </w:r>
            <w:r w:rsidR="00321627">
              <w:rPr>
                <w:rFonts w:ascii="Times New Roman" w:hAnsi="Times New Roman" w:cs="Times New Roman"/>
              </w:rPr>
              <w:t xml:space="preserve">аукциона </w:t>
            </w:r>
            <w:r w:rsidRPr="00DD2314">
              <w:rPr>
                <w:rFonts w:ascii="Times New Roman" w:hAnsi="Times New Roman" w:cs="Times New Roman"/>
              </w:rPr>
              <w:t>по месту нахождения объектов аукциона</w:t>
            </w:r>
            <w:r w:rsidRPr="00DD2314">
              <w:rPr>
                <w:rFonts w:ascii="Times New Roman" w:hAnsi="Times New Roman" w:cs="Times New Roman"/>
                <w:b/>
                <w:bCs/>
              </w:rPr>
              <w:t xml:space="preserve">. </w:t>
            </w:r>
            <w:r w:rsidR="00321627">
              <w:rPr>
                <w:rFonts w:ascii="Times New Roman" w:hAnsi="Times New Roman" w:cs="Times New Roman"/>
                <w:bCs/>
              </w:rPr>
              <w:t xml:space="preserve">Контактные </w:t>
            </w:r>
            <w:r w:rsidRPr="00DD2314">
              <w:rPr>
                <w:rFonts w:ascii="Times New Roman" w:hAnsi="Times New Roman" w:cs="Times New Roman"/>
              </w:rPr>
              <w:t xml:space="preserve">данные для организации осмотра </w:t>
            </w:r>
            <w:r w:rsidR="00DF253C" w:rsidRPr="00DD2314">
              <w:rPr>
                <w:rFonts w:ascii="Times New Roman" w:hAnsi="Times New Roman" w:cs="Times New Roman"/>
              </w:rPr>
              <w:t xml:space="preserve"> </w:t>
            </w:r>
            <w:r w:rsidRPr="00DD2314">
              <w:rPr>
                <w:rFonts w:ascii="Times New Roman" w:hAnsi="Times New Roman" w:cs="Times New Roman"/>
              </w:rPr>
              <w:t>нежилых помещений указаны в п.</w:t>
            </w:r>
            <w:r w:rsidR="00DF253C" w:rsidRPr="00DD2314">
              <w:rPr>
                <w:rFonts w:ascii="Times New Roman" w:hAnsi="Times New Roman" w:cs="Times New Roman"/>
              </w:rPr>
              <w:t>2</w:t>
            </w:r>
            <w:r w:rsidRPr="00DD2314">
              <w:rPr>
                <w:rFonts w:ascii="Times New Roman" w:hAnsi="Times New Roman" w:cs="Times New Roman"/>
              </w:rPr>
              <w:t xml:space="preserve"> Информационной карты.</w:t>
            </w:r>
          </w:p>
        </w:tc>
      </w:tr>
      <w:tr w:rsidR="007358B8" w:rsidRPr="00DD2314" w:rsidTr="0087470B">
        <w:trPr>
          <w:trHeight w:val="784"/>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Требования к участникам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4F5A69" w:rsidP="00DF253C">
            <w:pPr>
              <w:spacing w:after="0"/>
              <w:jc w:val="both"/>
              <w:rPr>
                <w:rFonts w:ascii="Times New Roman" w:hAnsi="Times New Roman" w:cs="Times New Roman"/>
              </w:rPr>
            </w:pPr>
            <w:r w:rsidRPr="00DD2314">
              <w:rPr>
                <w:rFonts w:ascii="Times New Roman" w:hAnsi="Times New Roman" w:cs="Times New Roman"/>
              </w:rPr>
              <w:t xml:space="preserve">в соответствии с частью </w:t>
            </w:r>
            <w:r w:rsidR="00DF253C" w:rsidRPr="00DD2314">
              <w:rPr>
                <w:rFonts w:ascii="Times New Roman" w:hAnsi="Times New Roman" w:cs="Times New Roman"/>
              </w:rPr>
              <w:t>2</w:t>
            </w:r>
            <w:r w:rsidRPr="00DD2314">
              <w:rPr>
                <w:rFonts w:ascii="Times New Roman" w:hAnsi="Times New Roman" w:cs="Times New Roman"/>
              </w:rPr>
              <w:t>.</w:t>
            </w:r>
            <w:r w:rsidR="00DF253C" w:rsidRPr="00DD2314">
              <w:rPr>
                <w:rFonts w:ascii="Times New Roman" w:hAnsi="Times New Roman" w:cs="Times New Roman"/>
              </w:rPr>
              <w:t>1</w:t>
            </w:r>
            <w:r w:rsidRPr="00DD2314">
              <w:rPr>
                <w:rFonts w:ascii="Times New Roman" w:hAnsi="Times New Roman" w:cs="Times New Roman"/>
              </w:rPr>
              <w:t>. Раздела I</w:t>
            </w:r>
            <w:r w:rsidR="00DF253C" w:rsidRPr="00DD2314">
              <w:rPr>
                <w:rFonts w:ascii="Times New Roman" w:hAnsi="Times New Roman" w:cs="Times New Roman"/>
                <w:lang w:val="en-US"/>
              </w:rPr>
              <w:t>I</w:t>
            </w:r>
            <w:r w:rsidRPr="00DD2314">
              <w:rPr>
                <w:rFonts w:ascii="Times New Roman" w:hAnsi="Times New Roman" w:cs="Times New Roman"/>
              </w:rPr>
              <w:t xml:space="preserve"> настоящей документации «</w:t>
            </w:r>
            <w:r w:rsidR="00DF253C" w:rsidRPr="00DD2314">
              <w:rPr>
                <w:rFonts w:ascii="Times New Roman" w:hAnsi="Times New Roman" w:cs="Times New Roman"/>
              </w:rPr>
              <w:t xml:space="preserve">Условия участия в аукционе» </w:t>
            </w:r>
          </w:p>
        </w:tc>
      </w:tr>
      <w:tr w:rsidR="007358B8" w:rsidRPr="00DD2314" w:rsidTr="00AE7445">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FA4651" w:rsidP="004F5A69">
            <w:pPr>
              <w:spacing w:after="0"/>
              <w:jc w:val="center"/>
              <w:rPr>
                <w:rFonts w:ascii="Times New Roman" w:hAnsi="Times New Roman" w:cs="Times New Roman"/>
              </w:rPr>
            </w:pPr>
            <w:r w:rsidRPr="00DD2314">
              <w:rPr>
                <w:rFonts w:ascii="Times New Roman" w:hAnsi="Times New Roman" w:cs="Times New Roman"/>
              </w:rPr>
              <w:t>15.</w:t>
            </w:r>
            <w:r w:rsidR="007358B8" w:rsidRPr="00DD2314">
              <w:rPr>
                <w:rFonts w:ascii="Times New Roman" w:hAnsi="Times New Roman" w:cs="Times New Roman"/>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napToGrid w:val="0"/>
              <w:spacing w:after="0"/>
              <w:jc w:val="center"/>
              <w:rPr>
                <w:rFonts w:ascii="Times New Roman" w:hAnsi="Times New Roman" w:cs="Times New Roman"/>
              </w:rPr>
            </w:pPr>
          </w:p>
          <w:p w:rsidR="007358B8" w:rsidRPr="00DD2314" w:rsidRDefault="007358B8" w:rsidP="00DF253C">
            <w:pPr>
              <w:spacing w:after="0"/>
              <w:jc w:val="center"/>
              <w:rPr>
                <w:rFonts w:ascii="Times New Roman" w:hAnsi="Times New Roman" w:cs="Times New Roman"/>
              </w:rPr>
            </w:pPr>
            <w:r w:rsidRPr="00DD2314">
              <w:rPr>
                <w:rFonts w:ascii="Times New Roman" w:hAnsi="Times New Roman" w:cs="Times New Roman"/>
                <w:b/>
              </w:rPr>
              <w:t xml:space="preserve">Требования к содержанию, составу и форме заявки на участие в аукционе </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DF253C" w:rsidP="00DF253C">
            <w:pPr>
              <w:spacing w:after="0"/>
              <w:jc w:val="both"/>
              <w:rPr>
                <w:rFonts w:ascii="Times New Roman" w:hAnsi="Times New Roman" w:cs="Times New Roman"/>
              </w:rPr>
            </w:pPr>
            <w:r w:rsidRPr="00DD2314">
              <w:rPr>
                <w:rFonts w:ascii="Times New Roman" w:hAnsi="Times New Roman" w:cs="Times New Roman"/>
              </w:rPr>
              <w:t>в соответствии с частью 2.2. Раздела II настоящей документации «Условия участия в аукционе»</w:t>
            </w:r>
          </w:p>
        </w:tc>
      </w:tr>
      <w:tr w:rsidR="00242892" w:rsidRPr="00DD2314" w:rsidTr="003C4E76">
        <w:trPr>
          <w:cantSplit/>
          <w:trHeight w:val="1911"/>
        </w:trPr>
        <w:tc>
          <w:tcPr>
            <w:tcW w:w="560" w:type="dxa"/>
            <w:tcBorders>
              <w:top w:val="single" w:sz="4" w:space="0" w:color="000000"/>
              <w:left w:val="single" w:sz="4" w:space="0" w:color="000000"/>
              <w:bottom w:val="single" w:sz="4" w:space="0" w:color="000000"/>
            </w:tcBorders>
            <w:shd w:val="clear" w:color="auto" w:fill="auto"/>
            <w:vAlign w:val="center"/>
          </w:tcPr>
          <w:p w:rsidR="00242892" w:rsidRPr="00DD2314" w:rsidRDefault="00242892" w:rsidP="00DF253C">
            <w:pPr>
              <w:spacing w:after="0"/>
              <w:jc w:val="center"/>
              <w:rPr>
                <w:rFonts w:ascii="Times New Roman" w:hAnsi="Times New Roman" w:cs="Times New Roman"/>
              </w:rPr>
            </w:pPr>
            <w:r w:rsidRPr="00DD2314">
              <w:rPr>
                <w:rFonts w:ascii="Times New Roman" w:hAnsi="Times New Roman" w:cs="Times New Roman"/>
              </w:rPr>
              <w:lastRenderedPageBreak/>
              <w:t>16.</w:t>
            </w:r>
          </w:p>
        </w:tc>
        <w:tc>
          <w:tcPr>
            <w:tcW w:w="2603" w:type="dxa"/>
            <w:tcBorders>
              <w:top w:val="single" w:sz="4" w:space="0" w:color="000000"/>
              <w:left w:val="single" w:sz="4" w:space="0" w:color="000000"/>
              <w:bottom w:val="single" w:sz="4" w:space="0" w:color="000000"/>
            </w:tcBorders>
            <w:shd w:val="clear" w:color="auto" w:fill="auto"/>
            <w:vAlign w:val="center"/>
          </w:tcPr>
          <w:p w:rsidR="00242892" w:rsidRPr="00DD2314" w:rsidRDefault="00242892" w:rsidP="00DF253C">
            <w:pPr>
              <w:spacing w:after="0"/>
              <w:jc w:val="center"/>
              <w:rPr>
                <w:rFonts w:ascii="Times New Roman" w:hAnsi="Times New Roman" w:cs="Times New Roman"/>
              </w:rPr>
            </w:pPr>
            <w:r w:rsidRPr="00DD2314">
              <w:rPr>
                <w:rFonts w:ascii="Times New Roman" w:hAnsi="Times New Roman" w:cs="Times New Roman"/>
                <w:b/>
                <w:bCs/>
              </w:rPr>
              <w:t>Задаток на участие в аукционе, размер задатка, срок и порядок внесения задатка, реквизиты счета для перечисления задатка</w:t>
            </w:r>
          </w:p>
        </w:tc>
        <w:tc>
          <w:tcPr>
            <w:tcW w:w="6917" w:type="dxa"/>
            <w:tcBorders>
              <w:top w:val="single" w:sz="4" w:space="0" w:color="000000"/>
              <w:left w:val="single" w:sz="4" w:space="0" w:color="000000"/>
              <w:right w:val="single" w:sz="4" w:space="0" w:color="000000"/>
            </w:tcBorders>
            <w:shd w:val="clear" w:color="auto" w:fill="auto"/>
            <w:vAlign w:val="center"/>
          </w:tcPr>
          <w:p w:rsidR="001625E4" w:rsidRPr="001625E4" w:rsidRDefault="004E39A5" w:rsidP="001625E4">
            <w:pPr>
              <w:autoSpaceDE w:val="0"/>
              <w:spacing w:after="0"/>
              <w:jc w:val="both"/>
              <w:rPr>
                <w:rFonts w:ascii="Times New Roman" w:hAnsi="Times New Roman" w:cs="Times New Roman"/>
              </w:rPr>
            </w:pPr>
            <w:r>
              <w:rPr>
                <w:rFonts w:ascii="Times New Roman" w:hAnsi="Times New Roman" w:cs="Times New Roman"/>
              </w:rPr>
              <w:t xml:space="preserve">предусмотрен в сумме </w:t>
            </w:r>
            <w:r w:rsidRPr="004E39A5">
              <w:rPr>
                <w:rFonts w:ascii="Times New Roman" w:hAnsi="Times New Roman" w:cs="Times New Roman"/>
              </w:rPr>
              <w:t>279 900,00 (двести семьдесят девять тысяч девятьсот)рублей 00 копеек,  в том числе НДС</w:t>
            </w:r>
          </w:p>
          <w:p w:rsidR="001625E4" w:rsidRDefault="001625E4" w:rsidP="001625E4">
            <w:pPr>
              <w:autoSpaceDE w:val="0"/>
              <w:spacing w:after="0"/>
              <w:jc w:val="both"/>
              <w:rPr>
                <w:rFonts w:ascii="Times New Roman" w:hAnsi="Times New Roman" w:cs="Times New Roman"/>
              </w:rPr>
            </w:pPr>
          </w:p>
          <w:p w:rsidR="001625E4" w:rsidRPr="00402F8C" w:rsidRDefault="001625E4" w:rsidP="001625E4">
            <w:pPr>
              <w:autoSpaceDE w:val="0"/>
              <w:spacing w:after="0"/>
              <w:jc w:val="both"/>
              <w:rPr>
                <w:rFonts w:ascii="Times New Roman" w:hAnsi="Times New Roman" w:cs="Times New Roman"/>
              </w:rPr>
            </w:pPr>
            <w:r w:rsidRPr="00402F8C">
              <w:rPr>
                <w:rFonts w:ascii="Times New Roman" w:hAnsi="Times New Roman" w:cs="Times New Roman"/>
              </w:rPr>
              <w:t xml:space="preserve">Организатор аукциона и Специализированная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 </w:t>
            </w:r>
          </w:p>
          <w:p w:rsidR="00242892" w:rsidRPr="00402F8C" w:rsidRDefault="001625E4" w:rsidP="001625E4">
            <w:pPr>
              <w:autoSpaceDE w:val="0"/>
              <w:spacing w:after="0"/>
              <w:jc w:val="both"/>
              <w:rPr>
                <w:rFonts w:ascii="Times New Roman" w:hAnsi="Times New Roman" w:cs="Times New Roman"/>
              </w:rPr>
            </w:pPr>
            <w:r w:rsidRPr="00402F8C">
              <w:rPr>
                <w:rFonts w:ascii="Times New Roman" w:hAnsi="Times New Roman" w:cs="Times New Roman"/>
              </w:rPr>
              <w:t>Для участия в аукционе заявитель обеспечивает перечисление задатка. Задаток должен поступить на счет Организатора Торгов до даты начала рассмотрения заявок на участие в аукционе, а именно до «</w:t>
            </w:r>
            <w:r w:rsidR="004E39A5" w:rsidRPr="00402F8C">
              <w:rPr>
                <w:rFonts w:ascii="Times New Roman" w:hAnsi="Times New Roman" w:cs="Times New Roman"/>
              </w:rPr>
              <w:t>30</w:t>
            </w:r>
            <w:r w:rsidRPr="00402F8C">
              <w:rPr>
                <w:rFonts w:ascii="Times New Roman" w:hAnsi="Times New Roman" w:cs="Times New Roman"/>
              </w:rPr>
              <w:t xml:space="preserve">» </w:t>
            </w:r>
            <w:r w:rsidR="004E39A5" w:rsidRPr="00402F8C">
              <w:rPr>
                <w:rFonts w:ascii="Times New Roman" w:hAnsi="Times New Roman" w:cs="Times New Roman"/>
              </w:rPr>
              <w:t>сентября</w:t>
            </w:r>
            <w:r w:rsidRPr="00402F8C">
              <w:rPr>
                <w:rFonts w:ascii="Times New Roman" w:hAnsi="Times New Roman" w:cs="Times New Roman"/>
              </w:rPr>
              <w:t xml:space="preserve"> 2024г</w:t>
            </w:r>
          </w:p>
          <w:p w:rsidR="001625E4" w:rsidRPr="00402F8C" w:rsidRDefault="001625E4" w:rsidP="001625E4">
            <w:pPr>
              <w:spacing w:after="0" w:line="240" w:lineRule="auto"/>
              <w:ind w:firstLine="567"/>
              <w:jc w:val="both"/>
              <w:rPr>
                <w:rFonts w:ascii="Times New Roman" w:hAnsi="Times New Roman" w:cs="Times New Roman"/>
              </w:rPr>
            </w:pPr>
            <w:r w:rsidRPr="00402F8C">
              <w:rPr>
                <w:rFonts w:ascii="Times New Roman" w:hAnsi="Times New Roman" w:cs="Times New Roman"/>
              </w:rPr>
              <w:t>Реквизиты для перечисления задатка:</w:t>
            </w:r>
          </w:p>
          <w:p w:rsidR="001625E4" w:rsidRPr="00402F8C" w:rsidRDefault="001625E4" w:rsidP="001625E4">
            <w:pPr>
              <w:spacing w:after="0" w:line="240" w:lineRule="auto"/>
              <w:ind w:firstLine="567"/>
              <w:jc w:val="both"/>
              <w:rPr>
                <w:rFonts w:ascii="Times New Roman" w:hAnsi="Times New Roman" w:cs="Times New Roman"/>
                <w:i/>
              </w:rPr>
            </w:pPr>
            <w:r w:rsidRPr="00402F8C">
              <w:rPr>
                <w:rFonts w:ascii="Times New Roman" w:hAnsi="Times New Roman" w:cs="Times New Roman"/>
                <w:i/>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1625E4" w:rsidRPr="00402F8C" w:rsidRDefault="001625E4" w:rsidP="001625E4">
            <w:pPr>
              <w:spacing w:after="0" w:line="240" w:lineRule="auto"/>
              <w:ind w:firstLine="567"/>
              <w:jc w:val="both"/>
              <w:rPr>
                <w:rFonts w:ascii="Times New Roman" w:hAnsi="Times New Roman" w:cs="Times New Roman"/>
                <w:i/>
              </w:rPr>
            </w:pPr>
            <w:r w:rsidRPr="00402F8C">
              <w:rPr>
                <w:rFonts w:ascii="Times New Roman" w:hAnsi="Times New Roman" w:cs="Times New Roman"/>
                <w:i/>
              </w:rPr>
              <w:t xml:space="preserve">Банковские реквизиты: р/с 40702 810 2 0000 0182860 в Банк ПАО «Промсвязьбанк», г. Москва, к/с 30101 810 4 0000 0000555, БИК 044525555. </w:t>
            </w:r>
          </w:p>
          <w:p w:rsidR="001625E4" w:rsidRPr="00402F8C" w:rsidRDefault="001625E4" w:rsidP="001625E4">
            <w:pPr>
              <w:spacing w:after="0" w:line="240" w:lineRule="auto"/>
              <w:ind w:firstLine="567"/>
              <w:jc w:val="both"/>
              <w:rPr>
                <w:rFonts w:ascii="Times New Roman" w:hAnsi="Times New Roman" w:cs="Times New Roman"/>
              </w:rPr>
            </w:pPr>
            <w:r w:rsidRPr="00402F8C">
              <w:rPr>
                <w:rFonts w:ascii="Times New Roman" w:hAnsi="Times New Roman" w:cs="Times New Roman"/>
                <w:i/>
              </w:rPr>
              <w:t xml:space="preserve">Назначение платежа: «Задаток для участия в аукционе на право заключения договора аренды на объект по адресу: _____, площадью ___ кв. м, Лот № </w:t>
            </w:r>
            <w:r w:rsidR="004E39A5" w:rsidRPr="00402F8C">
              <w:rPr>
                <w:rFonts w:ascii="Times New Roman" w:hAnsi="Times New Roman" w:cs="Times New Roman"/>
                <w:i/>
              </w:rPr>
              <w:t>1</w:t>
            </w:r>
            <w:r w:rsidRPr="00402F8C">
              <w:rPr>
                <w:rFonts w:ascii="Times New Roman" w:hAnsi="Times New Roman" w:cs="Times New Roman"/>
                <w:i/>
              </w:rPr>
              <w:t>»</w:t>
            </w:r>
            <w:r w:rsidRPr="00402F8C">
              <w:rPr>
                <w:rFonts w:ascii="Times New Roman" w:hAnsi="Times New Roman" w:cs="Times New Roman"/>
              </w:rPr>
              <w:t>, НДС не облагается</w:t>
            </w:r>
          </w:p>
          <w:p w:rsidR="001625E4" w:rsidRDefault="001625E4" w:rsidP="001625E4">
            <w:pPr>
              <w:autoSpaceDE w:val="0"/>
              <w:spacing w:after="0"/>
              <w:jc w:val="both"/>
              <w:rPr>
                <w:rFonts w:ascii="Times New Roman" w:hAnsi="Times New Roman" w:cs="Times New Roman"/>
              </w:rPr>
            </w:pPr>
            <w:bookmarkStart w:id="1" w:name="_GoBack"/>
            <w:bookmarkEnd w:id="1"/>
          </w:p>
          <w:p w:rsidR="001625E4" w:rsidRPr="00DD2314" w:rsidRDefault="001625E4" w:rsidP="001625E4">
            <w:pPr>
              <w:autoSpaceDE w:val="0"/>
              <w:spacing w:after="0"/>
              <w:jc w:val="both"/>
              <w:rPr>
                <w:rFonts w:ascii="Times New Roman" w:hAnsi="Times New Roman" w:cs="Times New Roman"/>
              </w:rPr>
            </w:pPr>
          </w:p>
        </w:tc>
      </w:tr>
      <w:tr w:rsidR="007358B8" w:rsidRPr="00DD2314" w:rsidTr="00444408">
        <w:trPr>
          <w:trHeight w:val="1037"/>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FA4651" w:rsidP="004F5A69">
            <w:pPr>
              <w:jc w:val="center"/>
              <w:rPr>
                <w:rFonts w:ascii="Times New Roman" w:hAnsi="Times New Roman" w:cs="Times New Roman"/>
              </w:rPr>
            </w:pPr>
            <w:r w:rsidRPr="00DD2314">
              <w:rPr>
                <w:rFonts w:ascii="Times New Roman" w:hAnsi="Times New Roman" w:cs="Times New Roman"/>
              </w:rPr>
              <w:t>17</w:t>
            </w:r>
            <w:r w:rsidR="007358B8" w:rsidRPr="00DD2314">
              <w:rPr>
                <w:rFonts w:ascii="Times New Roman" w:hAnsi="Times New Roman" w:cs="Times New Roman"/>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Размер обеспечения исполнения договора, срок и порядок его предоставления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4F5A69">
            <w:pPr>
              <w:jc w:val="both"/>
              <w:rPr>
                <w:rFonts w:ascii="Times New Roman" w:hAnsi="Times New Roman" w:cs="Times New Roman"/>
              </w:rPr>
            </w:pPr>
            <w:r w:rsidRPr="00DD2314">
              <w:rPr>
                <w:rFonts w:ascii="Times New Roman" w:hAnsi="Times New Roman" w:cs="Times New Roman"/>
              </w:rPr>
              <w:t>Не предусмотрено</w:t>
            </w:r>
          </w:p>
        </w:tc>
      </w:tr>
    </w:tbl>
    <w:p w:rsidR="007358B8" w:rsidRPr="00DD2314" w:rsidRDefault="007358B8" w:rsidP="007358B8">
      <w:pPr>
        <w:tabs>
          <w:tab w:val="left" w:pos="2070"/>
        </w:tabs>
        <w:rPr>
          <w:rFonts w:ascii="Times New Roman" w:hAnsi="Times New Roman" w:cs="Times New Roman"/>
          <w:b/>
        </w:rPr>
      </w:pPr>
    </w:p>
    <w:p w:rsidR="007358B8" w:rsidRPr="00DD2314" w:rsidRDefault="007358B8" w:rsidP="00572ED6">
      <w:pPr>
        <w:shd w:val="clear" w:color="auto" w:fill="FFFFFF"/>
        <w:spacing w:line="269" w:lineRule="exact"/>
        <w:jc w:val="both"/>
        <w:rPr>
          <w:rFonts w:ascii="Times New Roman" w:hAnsi="Times New Roman" w:cs="Times New Roman"/>
        </w:rPr>
      </w:pPr>
    </w:p>
    <w:p w:rsidR="003121BE" w:rsidRPr="00DD2314" w:rsidRDefault="003121BE">
      <w:pPr>
        <w:rPr>
          <w:rFonts w:ascii="Times New Roman" w:eastAsia="Arial Narrow" w:hAnsi="Times New Roman" w:cs="Times New Roman"/>
          <w:b/>
        </w:rPr>
      </w:pPr>
      <w:r w:rsidRPr="00DD2314">
        <w:rPr>
          <w:rFonts w:ascii="Times New Roman" w:hAnsi="Times New Roman" w:cs="Times New Roman"/>
          <w:b/>
        </w:rPr>
        <w:br w:type="page"/>
      </w:r>
    </w:p>
    <w:p w:rsidR="003121BE" w:rsidRPr="003121BE" w:rsidRDefault="00CC5353" w:rsidP="00CC5353">
      <w:pPr>
        <w:pStyle w:val="13"/>
        <w:spacing w:after="0" w:line="240" w:lineRule="auto"/>
        <w:ind w:firstLine="56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VII.</w:t>
      </w:r>
      <w:r w:rsidR="003121BE" w:rsidRPr="003121BE">
        <w:rPr>
          <w:rFonts w:ascii="Times New Roman" w:hAnsi="Times New Roman" w:cs="Times New Roman"/>
          <w:b/>
          <w:sz w:val="28"/>
          <w:szCs w:val="28"/>
        </w:rPr>
        <w:tab/>
        <w:t>Приложения</w:t>
      </w:r>
    </w:p>
    <w:p w:rsidR="003121BE" w:rsidRDefault="00F44B09" w:rsidP="003121BE">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t>7</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Приложение №1 – Форма заявки на участие в аукционе</w:t>
      </w:r>
    </w:p>
    <w:p w:rsidR="007119EE" w:rsidRPr="00022178" w:rsidRDefault="00022178" w:rsidP="007119EE">
      <w:pPr>
        <w:rPr>
          <w:rFonts w:ascii="Times New Roman" w:hAnsi="Times New Roman" w:cs="Times New Roman"/>
          <w:b/>
          <w:sz w:val="24"/>
          <w:szCs w:val="24"/>
        </w:rPr>
      </w:pPr>
      <w:r w:rsidRPr="00022178">
        <w:rPr>
          <w:rFonts w:ascii="Times New Roman" w:hAnsi="Times New Roman" w:cs="Times New Roman"/>
          <w:b/>
          <w:sz w:val="24"/>
          <w:szCs w:val="24"/>
        </w:rPr>
        <w:t xml:space="preserve">7.1.1. </w:t>
      </w:r>
    </w:p>
    <w:p w:rsidR="007119EE" w:rsidRP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На бланке организации</w:t>
      </w:r>
      <w:r w:rsidR="00B7076E">
        <w:rPr>
          <w:rFonts w:ascii="Times New Roman" w:hAnsi="Times New Roman" w:cs="Times New Roman"/>
          <w:sz w:val="24"/>
          <w:szCs w:val="24"/>
        </w:rPr>
        <w:t xml:space="preserve">(при наличии) </w:t>
      </w:r>
      <w:r w:rsidRPr="007119EE">
        <w:rPr>
          <w:rFonts w:ascii="Times New Roman" w:hAnsi="Times New Roman" w:cs="Times New Roman"/>
          <w:sz w:val="24"/>
          <w:szCs w:val="24"/>
        </w:rPr>
        <w:t xml:space="preserve">                                                                            </w:t>
      </w:r>
    </w:p>
    <w:p w:rsid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Дата, исходящий номер</w:t>
      </w:r>
    </w:p>
    <w:p w:rsidR="00CC5353"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Организатору торгов-</w:t>
      </w:r>
    </w:p>
    <w:p w:rsidR="00B7076E"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АО</w:t>
      </w:r>
      <w:r w:rsidR="00B7076E" w:rsidRPr="00FA4651">
        <w:rPr>
          <w:rFonts w:ascii="Times New Roman" w:hAnsi="Times New Roman" w:cs="Times New Roman"/>
          <w:b/>
          <w:sz w:val="24"/>
          <w:szCs w:val="24"/>
        </w:rPr>
        <w:t xml:space="preserve"> «Научно-исследовательский </w:t>
      </w:r>
    </w:p>
    <w:p w:rsidR="00B7076E" w:rsidRPr="00FA4651" w:rsidRDefault="00B7076E"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центр электронной вычислительной техники» </w:t>
      </w:r>
      <w:r w:rsidRPr="00FA4651">
        <w:rPr>
          <w:rFonts w:ascii="Times New Roman" w:hAnsi="Times New Roman" w:cs="Times New Roman"/>
          <w:b/>
          <w:sz w:val="24"/>
          <w:szCs w:val="24"/>
        </w:rPr>
        <w:br/>
        <w:t>(АО «НИЦЭВТ»)</w:t>
      </w:r>
    </w:p>
    <w:p w:rsidR="00B7076E" w:rsidRPr="00B7076E" w:rsidRDefault="00B7076E" w:rsidP="00B707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8"/>
          <w:szCs w:val="28"/>
        </w:rPr>
      </w:pPr>
    </w:p>
    <w:p w:rsidR="00B7076E" w:rsidRPr="00B7076E" w:rsidRDefault="00B7076E" w:rsidP="00B7076E">
      <w:pPr>
        <w:jc w:val="center"/>
        <w:rPr>
          <w:rFonts w:ascii="Times New Roman" w:hAnsi="Times New Roman" w:cs="Times New Roman"/>
          <w:b/>
          <w:sz w:val="28"/>
          <w:szCs w:val="28"/>
        </w:rPr>
      </w:pPr>
      <w:r w:rsidRPr="00B7076E">
        <w:rPr>
          <w:rFonts w:ascii="Times New Roman" w:hAnsi="Times New Roman" w:cs="Times New Roman"/>
          <w:b/>
          <w:sz w:val="28"/>
          <w:szCs w:val="28"/>
        </w:rPr>
        <w:t>ЗАЯВКА</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на участие в открытом аукционе на право заключения </w:t>
      </w:r>
      <w:r w:rsidR="00F755D6" w:rsidRPr="00F755D6">
        <w:rPr>
          <w:rFonts w:ascii="Times New Roman" w:hAnsi="Times New Roman" w:cs="Times New Roman"/>
          <w:sz w:val="24"/>
          <w:szCs w:val="24"/>
        </w:rPr>
        <w:t>договора аренды объектов недвижимого имущества</w:t>
      </w:r>
      <w:r w:rsidRPr="00FA4651">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по Лоту  №_____ </w:t>
      </w:r>
    </w:p>
    <w:p w:rsidR="008B1595"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1. Изучив документацию об аукционе на право заключения д</w:t>
      </w:r>
      <w:r w:rsidR="00F755D6" w:rsidRPr="00F755D6">
        <w:rPr>
          <w:rFonts w:ascii="Times New Roman" w:hAnsi="Times New Roman" w:cs="Times New Roman"/>
          <w:sz w:val="24"/>
          <w:szCs w:val="24"/>
        </w:rPr>
        <w:t>оговора аренды объектов недвижимого имущества</w:t>
      </w:r>
      <w:r w:rsidRPr="00B7076E">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r>
        <w:rPr>
          <w:rFonts w:ascii="Times New Roman" w:hAnsi="Times New Roman" w:cs="Times New Roman"/>
          <w:sz w:val="24"/>
          <w:szCs w:val="24"/>
        </w:rPr>
        <w:t xml:space="preserve"> по лоту №</w:t>
      </w:r>
      <w:r w:rsidR="00C3389B">
        <w:rPr>
          <w:rFonts w:ascii="Times New Roman" w:hAnsi="Times New Roman" w:cs="Times New Roman"/>
          <w:sz w:val="24"/>
          <w:szCs w:val="24"/>
        </w:rPr>
        <w:t>__</w:t>
      </w:r>
      <w:r w:rsidR="00022178">
        <w:rPr>
          <w:rFonts w:ascii="Times New Roman" w:hAnsi="Times New Roman" w:cs="Times New Roman"/>
          <w:sz w:val="24"/>
          <w:szCs w:val="24"/>
        </w:rPr>
        <w:t xml:space="preserve"> </w:t>
      </w:r>
      <w:r w:rsidR="008B1595">
        <w:rPr>
          <w:rFonts w:ascii="Times New Roman" w:hAnsi="Times New Roman" w:cs="Times New Roman"/>
          <w:sz w:val="24"/>
          <w:szCs w:val="24"/>
        </w:rPr>
        <w:t xml:space="preserve"> </w:t>
      </w:r>
      <w:r w:rsidR="00F96855">
        <w:rPr>
          <w:rFonts w:ascii="Times New Roman" w:hAnsi="Times New Roman" w:cs="Times New Roman"/>
          <w:sz w:val="24"/>
          <w:szCs w:val="24"/>
        </w:rPr>
        <w:t xml:space="preserve"> </w:t>
      </w:r>
    </w:p>
    <w:p w:rsidR="00C3389B" w:rsidRDefault="00C3389B" w:rsidP="00FA4651">
      <w:pPr>
        <w:spacing w:after="0" w:line="240" w:lineRule="auto"/>
        <w:jc w:val="both"/>
        <w:rPr>
          <w:rFonts w:ascii="Times New Roman" w:hAnsi="Times New Roman" w:cs="Times New Roman"/>
          <w:sz w:val="24"/>
          <w:szCs w:val="24"/>
        </w:rPr>
      </w:pPr>
    </w:p>
    <w:p w:rsidR="00F96855" w:rsidRDefault="00F96855"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 , </w:t>
      </w:r>
    </w:p>
    <w:p w:rsidR="00F96855" w:rsidRDefault="00F96855" w:rsidP="00FA4651">
      <w:pPr>
        <w:spacing w:after="0" w:line="240" w:lineRule="auto"/>
        <w:jc w:val="center"/>
        <w:rPr>
          <w:rFonts w:ascii="Times New Roman" w:hAnsi="Times New Roman" w:cs="Times New Roman"/>
          <w:sz w:val="24"/>
          <w:szCs w:val="24"/>
        </w:rPr>
      </w:pPr>
      <w:r w:rsidRPr="00F96855">
        <w:rPr>
          <w:rFonts w:ascii="Times New Roman" w:hAnsi="Times New Roman" w:cs="Times New Roman"/>
          <w:i/>
          <w:sz w:val="24"/>
          <w:szCs w:val="24"/>
        </w:rPr>
        <w:t>(наименование лота</w:t>
      </w:r>
      <w:r>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sidR="008B1595">
        <w:rPr>
          <w:rFonts w:ascii="Times New Roman" w:hAnsi="Times New Roman" w:cs="Times New Roman"/>
          <w:sz w:val="24"/>
          <w:szCs w:val="24"/>
        </w:rPr>
        <w:t>АО «НИЦЭВТ»</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 xml:space="preserve">2. Сведения о </w:t>
      </w:r>
      <w:r w:rsidR="008B1595">
        <w:rPr>
          <w:rFonts w:ascii="Times New Roman" w:hAnsi="Times New Roman" w:cs="Times New Roman"/>
          <w:sz w:val="24"/>
          <w:szCs w:val="24"/>
        </w:rPr>
        <w:t>Претенденте</w:t>
      </w:r>
      <w:r w:rsidRPr="00B7076E">
        <w:rPr>
          <w:rFonts w:ascii="Times New Roman" w:hAnsi="Times New Roman" w:cs="Times New Roman"/>
          <w:sz w:val="24"/>
          <w:szCs w:val="24"/>
        </w:rPr>
        <w:t xml:space="preserve">: </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6"/>
        <w:gridCol w:w="5279"/>
      </w:tblGrid>
      <w:tr w:rsidR="00B7076E" w:rsidRPr="00B7076E" w:rsidTr="00BF15C2">
        <w:trPr>
          <w:trHeight w:val="1100"/>
        </w:trPr>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rPr>
          <w:trHeight w:val="223"/>
        </w:trPr>
        <w:tc>
          <w:tcPr>
            <w:tcW w:w="3964" w:type="dxa"/>
            <w:shd w:val="clear" w:color="auto" w:fill="auto"/>
          </w:tcPr>
          <w:p w:rsidR="0083162A"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ИНН/КПП/ОГРН, </w:t>
            </w:r>
          </w:p>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дата постановки на налоговый учет</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 xml:space="preserve">Почтовый адрес:          </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1B7326"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Место нахождения</w:t>
            </w:r>
          </w:p>
          <w:p w:rsidR="00B7076E" w:rsidRPr="00B7076E" w:rsidRDefault="001B7326"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w:t>
            </w:r>
            <w:r w:rsidR="00B7076E" w:rsidRPr="00B7076E">
              <w:rPr>
                <w:rFonts w:ascii="Times New Roman" w:hAnsi="Times New Roman" w:cs="Times New Roman"/>
                <w:sz w:val="24"/>
                <w:szCs w:val="24"/>
              </w:rPr>
              <w:t>:</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 (факс):</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c>
          <w:tcPr>
            <w:tcW w:w="396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адрес электронной почты</w:t>
            </w:r>
            <w:r w:rsidR="001B7326">
              <w:rPr>
                <w:rFonts w:ascii="Times New Roman" w:hAnsi="Times New Roman" w:cs="Times New Roman"/>
                <w:sz w:val="24"/>
                <w:szCs w:val="24"/>
              </w:rPr>
              <w:t>:</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bl>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б) для физического лица</w:t>
      </w:r>
      <w:r w:rsidR="008B1595">
        <w:rPr>
          <w:rFonts w:ascii="Times New Roman" w:hAnsi="Times New Roman" w:cs="Times New Roman"/>
          <w:sz w:val="24"/>
          <w:szCs w:val="24"/>
        </w:rPr>
        <w:t>( в том числе индивидуального предпринимателя)</w:t>
      </w:r>
      <w:r w:rsidRPr="00B7076E">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641"/>
      </w:tblGrid>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Фамилия, имя, отчество:</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263535">
        <w:tc>
          <w:tcPr>
            <w:tcW w:w="3794" w:type="dxa"/>
            <w:shd w:val="clear" w:color="auto" w:fill="auto"/>
          </w:tcPr>
          <w:p w:rsidR="001B7326" w:rsidRPr="001B7326"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ИНН/</w:t>
            </w:r>
            <w:r>
              <w:rPr>
                <w:rFonts w:ascii="Times New Roman" w:hAnsi="Times New Roman" w:cs="Times New Roman"/>
                <w:sz w:val="24"/>
                <w:szCs w:val="24"/>
              </w:rPr>
              <w:t xml:space="preserve"> </w:t>
            </w:r>
            <w:r w:rsidRPr="001B7326">
              <w:rPr>
                <w:rFonts w:ascii="Times New Roman" w:hAnsi="Times New Roman" w:cs="Times New Roman"/>
                <w:sz w:val="24"/>
                <w:szCs w:val="24"/>
              </w:rPr>
              <w:t>ОГР</w:t>
            </w:r>
            <w:r w:rsidR="00BF15C2">
              <w:rPr>
                <w:rFonts w:ascii="Times New Roman" w:hAnsi="Times New Roman" w:cs="Times New Roman"/>
                <w:sz w:val="24"/>
                <w:szCs w:val="24"/>
              </w:rPr>
              <w:t>Н</w:t>
            </w:r>
            <w:r>
              <w:rPr>
                <w:rFonts w:ascii="Times New Roman" w:hAnsi="Times New Roman" w:cs="Times New Roman"/>
                <w:sz w:val="24"/>
                <w:szCs w:val="24"/>
              </w:rPr>
              <w:t>ИП</w:t>
            </w:r>
            <w:r w:rsidRPr="001B7326">
              <w:rPr>
                <w:rFonts w:ascii="Times New Roman" w:hAnsi="Times New Roman" w:cs="Times New Roman"/>
                <w:sz w:val="24"/>
                <w:szCs w:val="24"/>
              </w:rPr>
              <w:t xml:space="preserve">, </w:t>
            </w:r>
          </w:p>
          <w:p w:rsidR="0083162A" w:rsidRPr="00B7076E"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lastRenderedPageBreak/>
              <w:t>дата постановки на налоговый учет</w:t>
            </w:r>
            <w:r>
              <w:rPr>
                <w:rFonts w:ascii="Times New Roman" w:hAnsi="Times New Roman" w:cs="Times New Roman"/>
                <w:sz w:val="24"/>
                <w:szCs w:val="24"/>
              </w:rPr>
              <w:t>(</w:t>
            </w:r>
            <w:r w:rsidRPr="001B7326">
              <w:rPr>
                <w:rFonts w:ascii="Times New Roman" w:hAnsi="Times New Roman" w:cs="Times New Roman"/>
                <w:i/>
                <w:sz w:val="24"/>
                <w:szCs w:val="24"/>
              </w:rPr>
              <w:t>для индивидуального предпринимателя</w:t>
            </w:r>
            <w:r>
              <w:rPr>
                <w:rFonts w:ascii="Times New Roman" w:hAnsi="Times New Roman" w:cs="Times New Roman"/>
                <w:sz w:val="24"/>
                <w:szCs w:val="24"/>
              </w:rPr>
              <w:t>)</w:t>
            </w:r>
          </w:p>
        </w:tc>
        <w:tc>
          <w:tcPr>
            <w:tcW w:w="651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lastRenderedPageBreak/>
              <w:t>Паспортные данные:</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Сведения о месте жительства:</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1B7326" w:rsidRPr="00B7076E" w:rsidTr="00263535">
        <w:tc>
          <w:tcPr>
            <w:tcW w:w="379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адрес электронной почты:</w:t>
            </w:r>
          </w:p>
        </w:tc>
        <w:tc>
          <w:tcPr>
            <w:tcW w:w="651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p>
        </w:tc>
      </w:tr>
    </w:tbl>
    <w:p w:rsidR="001B7326" w:rsidRDefault="001B7326" w:rsidP="00FA4651">
      <w:pPr>
        <w:spacing w:line="240" w:lineRule="auto"/>
        <w:jc w:val="both"/>
        <w:rPr>
          <w:rFonts w:ascii="Times New Roman" w:hAnsi="Times New Roman" w:cs="Times New Roman"/>
          <w:sz w:val="24"/>
          <w:szCs w:val="24"/>
        </w:rPr>
      </w:pP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B7076E" w:rsidRDefault="008B159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00B7076E" w:rsidRPr="00B7076E">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F96855" w:rsidRPr="00F96855" w:rsidRDefault="00022178"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F96855">
        <w:rPr>
          <w:rFonts w:ascii="Times New Roman" w:hAnsi="Times New Roman" w:cs="Times New Roman"/>
          <w:sz w:val="24"/>
          <w:szCs w:val="24"/>
        </w:rPr>
        <w:t xml:space="preserve"> Настоящим, Претендент подтверждает </w:t>
      </w:r>
      <w:r w:rsidR="00F96855" w:rsidRPr="00F96855">
        <w:rPr>
          <w:rFonts w:ascii="Times New Roman" w:hAnsi="Times New Roman" w:cs="Times New Roman"/>
          <w:sz w:val="24"/>
          <w:szCs w:val="24"/>
        </w:rPr>
        <w:t xml:space="preserve"> соответств</w:t>
      </w:r>
      <w:r w:rsidR="00F96855">
        <w:rPr>
          <w:rFonts w:ascii="Times New Roman" w:hAnsi="Times New Roman" w:cs="Times New Roman"/>
          <w:sz w:val="24"/>
          <w:szCs w:val="24"/>
        </w:rPr>
        <w:t>ие</w:t>
      </w:r>
      <w:r w:rsidR="00F96855" w:rsidRPr="00F96855">
        <w:rPr>
          <w:rFonts w:ascii="Times New Roman" w:hAnsi="Times New Roman" w:cs="Times New Roman"/>
          <w:sz w:val="24"/>
          <w:szCs w:val="24"/>
        </w:rPr>
        <w:t xml:space="preserve"> следующим требованиям:</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sidR="00310C9C">
        <w:rPr>
          <w:rFonts w:ascii="Times New Roman" w:hAnsi="Times New Roman" w:cs="Times New Roman"/>
          <w:sz w:val="24"/>
          <w:szCs w:val="24"/>
        </w:rPr>
        <w:t>/</w:t>
      </w:r>
      <w:r w:rsidRPr="00F96855">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sidR="00310C9C">
        <w:rPr>
          <w:rFonts w:ascii="Times New Roman" w:hAnsi="Times New Roman" w:cs="Times New Roman"/>
          <w:sz w:val="24"/>
          <w:szCs w:val="24"/>
        </w:rPr>
        <w:t xml:space="preserve"> (</w:t>
      </w:r>
      <w:r w:rsidR="00310C9C" w:rsidRPr="00310C9C">
        <w:rPr>
          <w:rFonts w:ascii="Times New Roman" w:hAnsi="Times New Roman" w:cs="Times New Roman"/>
          <w:i/>
          <w:sz w:val="20"/>
          <w:szCs w:val="20"/>
        </w:rPr>
        <w:t>нужное выбрать</w:t>
      </w:r>
      <w:r w:rsidR="00310C9C">
        <w:rPr>
          <w:rFonts w:ascii="Times New Roman" w:hAnsi="Times New Roman" w:cs="Times New Roman"/>
          <w:sz w:val="24"/>
          <w:szCs w:val="24"/>
        </w:rPr>
        <w:t xml:space="preserve"> )</w:t>
      </w:r>
      <w:r w:rsidRPr="00F96855">
        <w:rPr>
          <w:rFonts w:ascii="Times New Roman" w:hAnsi="Times New Roman" w:cs="Times New Roman"/>
          <w:sz w:val="24"/>
          <w:szCs w:val="24"/>
        </w:rPr>
        <w:t>;</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w:t>
      </w:r>
      <w:proofErr w:type="spellStart"/>
      <w:r w:rsidRPr="00F96855">
        <w:rPr>
          <w:rFonts w:ascii="Times New Roman" w:hAnsi="Times New Roman" w:cs="Times New Roman"/>
          <w:sz w:val="24"/>
          <w:szCs w:val="24"/>
        </w:rPr>
        <w:t>непроведение</w:t>
      </w:r>
      <w:proofErr w:type="spellEnd"/>
      <w:r w:rsidRPr="00F96855">
        <w:rPr>
          <w:rFonts w:ascii="Times New Roman" w:hAnsi="Times New Roman" w:cs="Times New Roman"/>
          <w:sz w:val="24"/>
          <w:szCs w:val="24"/>
        </w:rPr>
        <w:t xml:space="preserve">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310C9C">
        <w:rPr>
          <w:rFonts w:ascii="Times New Roman" w:hAnsi="Times New Roman" w:cs="Times New Roman"/>
          <w:sz w:val="24"/>
          <w:szCs w:val="24"/>
        </w:rPr>
        <w:t>конкурсного</w:t>
      </w:r>
      <w:r w:rsidRPr="00F96855">
        <w:rPr>
          <w:rFonts w:ascii="Times New Roman" w:hAnsi="Times New Roman" w:cs="Times New Roman"/>
          <w:sz w:val="24"/>
          <w:szCs w:val="24"/>
        </w:rPr>
        <w:t xml:space="preserve">  производства;</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w:t>
      </w:r>
      <w:proofErr w:type="spellStart"/>
      <w:r w:rsidRPr="00F96855">
        <w:rPr>
          <w:rFonts w:ascii="Times New Roman" w:hAnsi="Times New Roman" w:cs="Times New Roman"/>
          <w:sz w:val="24"/>
          <w:szCs w:val="24"/>
        </w:rPr>
        <w:t>неприостановление</w:t>
      </w:r>
      <w:proofErr w:type="spellEnd"/>
      <w:r w:rsidRPr="00F96855">
        <w:rPr>
          <w:rFonts w:ascii="Times New Roman" w:hAnsi="Times New Roman" w:cs="Times New Roman"/>
          <w:sz w:val="24"/>
          <w:szCs w:val="24"/>
        </w:rPr>
        <w:t xml:space="preserve"> деятельности в порядке, предусмотренном Кодексом Российской Федерации об административных правонарушениях, </w:t>
      </w:r>
    </w:p>
    <w:p w:rsidR="00F96855" w:rsidRPr="00B7076E"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и административного наказания в виде дисквалификации</w:t>
      </w:r>
      <w:r w:rsidR="009F5ADE">
        <w:rPr>
          <w:rFonts w:ascii="Times New Roman" w:hAnsi="Times New Roman" w:cs="Times New Roman"/>
          <w:sz w:val="24"/>
          <w:szCs w:val="24"/>
        </w:rPr>
        <w:t>.</w:t>
      </w: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B7076E" w:rsidRPr="00B7076E">
        <w:rPr>
          <w:rFonts w:ascii="Times New Roman" w:hAnsi="Times New Roman" w:cs="Times New Roman"/>
          <w:sz w:val="24"/>
          <w:szCs w:val="24"/>
        </w:rPr>
        <w:t xml:space="preserve">. В случае признания победителем аукциона </w:t>
      </w:r>
      <w:r w:rsidR="008B1595">
        <w:rPr>
          <w:rFonts w:ascii="Times New Roman" w:hAnsi="Times New Roman" w:cs="Times New Roman"/>
          <w:sz w:val="24"/>
          <w:szCs w:val="24"/>
        </w:rPr>
        <w:t>Прете</w:t>
      </w:r>
      <w:r>
        <w:rPr>
          <w:rFonts w:ascii="Times New Roman" w:hAnsi="Times New Roman" w:cs="Times New Roman"/>
          <w:sz w:val="24"/>
          <w:szCs w:val="24"/>
        </w:rPr>
        <w:t>н</w:t>
      </w:r>
      <w:r w:rsidR="008B1595">
        <w:rPr>
          <w:rFonts w:ascii="Times New Roman" w:hAnsi="Times New Roman" w:cs="Times New Roman"/>
          <w:sz w:val="24"/>
          <w:szCs w:val="24"/>
        </w:rPr>
        <w:t>дент</w:t>
      </w:r>
      <w:r w:rsidR="00B7076E" w:rsidRPr="00B7076E">
        <w:rPr>
          <w:rFonts w:ascii="Times New Roman" w:hAnsi="Times New Roman" w:cs="Times New Roman"/>
          <w:sz w:val="24"/>
          <w:szCs w:val="24"/>
        </w:rPr>
        <w:t xml:space="preserve"> обязуется:</w:t>
      </w:r>
    </w:p>
    <w:p w:rsidR="00B7076E" w:rsidRP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-заключить договор аренды </w:t>
      </w:r>
      <w:r w:rsidR="008B1595">
        <w:rPr>
          <w:rFonts w:ascii="Times New Roman" w:hAnsi="Times New Roman" w:cs="Times New Roman"/>
          <w:sz w:val="24"/>
          <w:szCs w:val="24"/>
        </w:rPr>
        <w:t>в</w:t>
      </w:r>
      <w:r w:rsidR="008B1595" w:rsidRPr="008B1595">
        <w:rPr>
          <w:rFonts w:ascii="Times New Roman" w:hAnsi="Times New Roman" w:cs="Times New Roman"/>
          <w:sz w:val="24"/>
          <w:szCs w:val="24"/>
        </w:rPr>
        <w:t xml:space="preserve"> течение 10 дней со дня окончания проведения аукциона</w:t>
      </w:r>
      <w:r w:rsidRPr="00B7076E">
        <w:rPr>
          <w:rFonts w:ascii="Times New Roman" w:hAnsi="Times New Roman" w:cs="Times New Roman"/>
          <w:sz w:val="24"/>
          <w:szCs w:val="24"/>
        </w:rPr>
        <w:t>;</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sidR="008B1595">
        <w:rPr>
          <w:rFonts w:ascii="Times New Roman" w:hAnsi="Times New Roman" w:cs="Times New Roman"/>
          <w:sz w:val="24"/>
          <w:szCs w:val="24"/>
        </w:rPr>
        <w:t xml:space="preserve"> по лоту №___</w:t>
      </w:r>
      <w:r w:rsidRPr="00B7076E">
        <w:rPr>
          <w:rFonts w:ascii="Times New Roman" w:hAnsi="Times New Roman" w:cs="Times New Roman"/>
          <w:sz w:val="24"/>
          <w:szCs w:val="24"/>
        </w:rPr>
        <w:t xml:space="preserve">, </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B7076E" w:rsidRPr="00B7076E">
        <w:rPr>
          <w:rFonts w:ascii="Times New Roman" w:hAnsi="Times New Roman" w:cs="Times New Roman"/>
          <w:sz w:val="24"/>
          <w:szCs w:val="24"/>
        </w:rPr>
        <w:t xml:space="preserve">. </w:t>
      </w:r>
      <w:r w:rsidRPr="00310C9C">
        <w:rPr>
          <w:rFonts w:ascii="Times New Roman" w:hAnsi="Times New Roman" w:cs="Times New Roman"/>
          <w:sz w:val="24"/>
          <w:szCs w:val="24"/>
        </w:rPr>
        <w:t xml:space="preserve">Претендент </w:t>
      </w:r>
      <w:r w:rsidR="00B7076E" w:rsidRPr="00B7076E">
        <w:rPr>
          <w:rFonts w:ascii="Times New Roman" w:hAnsi="Times New Roman" w:cs="Times New Roman"/>
          <w:sz w:val="24"/>
          <w:szCs w:val="24"/>
        </w:rPr>
        <w:t>осведомлен о техническом состоянии предмета аренды и согласен с тем, что:</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00310C9C" w:rsidRPr="00310C9C">
        <w:rPr>
          <w:rFonts w:ascii="Times New Roman" w:hAnsi="Times New Roman" w:cs="Times New Roman"/>
          <w:sz w:val="24"/>
          <w:szCs w:val="24"/>
        </w:rPr>
        <w:t>Претендент</w:t>
      </w:r>
      <w:r w:rsidR="00310C9C">
        <w:rPr>
          <w:rFonts w:ascii="Times New Roman" w:hAnsi="Times New Roman" w:cs="Times New Roman"/>
          <w:sz w:val="24"/>
          <w:szCs w:val="24"/>
        </w:rPr>
        <w:t>у</w:t>
      </w:r>
      <w:r w:rsidR="00310C9C" w:rsidRPr="00310C9C">
        <w:rPr>
          <w:rFonts w:ascii="Times New Roman" w:hAnsi="Times New Roman" w:cs="Times New Roman"/>
          <w:sz w:val="24"/>
          <w:szCs w:val="24"/>
        </w:rPr>
        <w:t xml:space="preserve"> </w:t>
      </w:r>
      <w:r w:rsidRPr="00B7076E">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случае, если данные действия предусмотрены законодательством </w:t>
      </w:r>
      <w:r w:rsidR="008B1595">
        <w:rPr>
          <w:rFonts w:ascii="Times New Roman" w:hAnsi="Times New Roman" w:cs="Times New Roman"/>
          <w:sz w:val="24"/>
          <w:szCs w:val="24"/>
        </w:rPr>
        <w:t xml:space="preserve">РФ </w:t>
      </w:r>
      <w:r w:rsidRPr="00B7076E">
        <w:rPr>
          <w:rFonts w:ascii="Times New Roman" w:hAnsi="Times New Roman" w:cs="Times New Roman"/>
          <w:sz w:val="24"/>
          <w:szCs w:val="24"/>
        </w:rPr>
        <w:t>и иными нормативными правовыми актами.</w:t>
      </w:r>
    </w:p>
    <w:p w:rsidR="005743CD" w:rsidRPr="005743CD" w:rsidRDefault="005743CD" w:rsidP="00FA4651">
      <w:pPr>
        <w:spacing w:after="0" w:line="240" w:lineRule="auto"/>
        <w:jc w:val="both"/>
        <w:rPr>
          <w:rFonts w:ascii="Times New Roman" w:hAnsi="Times New Roman" w:cs="Times New Roman"/>
          <w:sz w:val="24"/>
          <w:szCs w:val="24"/>
        </w:rPr>
      </w:pPr>
      <w:r w:rsidRPr="005743CD">
        <w:rPr>
          <w:rFonts w:ascii="Times New Roman" w:hAnsi="Times New Roman" w:cs="Times New Roman"/>
          <w:sz w:val="24"/>
          <w:szCs w:val="24"/>
        </w:rPr>
        <w:lastRenderedPageBreak/>
        <w:t>- В случае заключения договора задаток не возвращается, а  засчитывается как гарантийный взнос в счет исполнения обязательств по заключенному договору  в соответствии с пунктом 5 статьи 448 Гражданского Кодекса РФ.</w:t>
      </w:r>
      <w:r w:rsidR="00876933">
        <w:rPr>
          <w:rFonts w:ascii="Times New Roman" w:hAnsi="Times New Roman" w:cs="Times New Roman"/>
          <w:sz w:val="24"/>
          <w:szCs w:val="24"/>
        </w:rPr>
        <w:t>(по лотам №№1-4)</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8B1595">
        <w:rPr>
          <w:rFonts w:ascii="Times New Roman" w:hAnsi="Times New Roman" w:cs="Times New Roman"/>
          <w:sz w:val="24"/>
          <w:szCs w:val="24"/>
        </w:rPr>
        <w:t>, Специализированной организацией</w:t>
      </w:r>
      <w:r w:rsidR="00B7076E" w:rsidRPr="00B7076E">
        <w:rPr>
          <w:rFonts w:ascii="Times New Roman" w:hAnsi="Times New Roman" w:cs="Times New Roman"/>
          <w:sz w:val="24"/>
          <w:szCs w:val="24"/>
        </w:rPr>
        <w:t xml:space="preserve"> нами уполномочен ___________________________________.</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(Ф.И.О., телефон </w:t>
      </w:r>
      <w:r w:rsidR="001B7326">
        <w:rPr>
          <w:rFonts w:ascii="Times New Roman" w:hAnsi="Times New Roman" w:cs="Times New Roman"/>
          <w:sz w:val="24"/>
          <w:szCs w:val="24"/>
        </w:rPr>
        <w:t xml:space="preserve">представителя </w:t>
      </w:r>
      <w:proofErr w:type="spellStart"/>
      <w:r w:rsidR="001B7326">
        <w:rPr>
          <w:rFonts w:ascii="Times New Roman" w:hAnsi="Times New Roman" w:cs="Times New Roman"/>
          <w:sz w:val="24"/>
          <w:szCs w:val="24"/>
        </w:rPr>
        <w:t>Претедента</w:t>
      </w:r>
      <w:proofErr w:type="spellEnd"/>
      <w:r w:rsidRPr="00B7076E">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Все сведения о проведении аукциона просим сообщать уполномоченному лицу. </w:t>
      </w:r>
    </w:p>
    <w:p w:rsidR="00B7076E" w:rsidRPr="00B7076E" w:rsidRDefault="008B1595" w:rsidP="00FA4651">
      <w:pPr>
        <w:spacing w:line="240" w:lineRule="auto"/>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 xml:space="preserve">. Сведения о банковских реквизитах Заявителя:_______________________ </w:t>
      </w:r>
    </w:p>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1B7326" w:rsidRPr="00B7076E" w:rsidRDefault="008B1595" w:rsidP="001B7326">
      <w:pPr>
        <w:rPr>
          <w:rFonts w:ascii="Times New Roman" w:hAnsi="Times New Roman" w:cs="Times New Roman"/>
          <w:sz w:val="24"/>
          <w:szCs w:val="24"/>
        </w:rPr>
      </w:pPr>
      <w:r w:rsidRPr="008B1595">
        <w:rPr>
          <w:rFonts w:ascii="Times New Roman" w:hAnsi="Times New Roman" w:cs="Times New Roman"/>
          <w:sz w:val="24"/>
          <w:szCs w:val="24"/>
        </w:rPr>
        <w:t>Претендент</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t xml:space="preserve"> __________________________        _____________________</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М.П.</w:t>
      </w:r>
    </w:p>
    <w:p w:rsidR="00022178" w:rsidRDefault="00022178">
      <w:pPr>
        <w:rPr>
          <w:rFonts w:ascii="Times New Roman" w:hAnsi="Times New Roman" w:cs="Times New Roman"/>
          <w:b/>
          <w:sz w:val="28"/>
          <w:szCs w:val="28"/>
        </w:rPr>
      </w:pPr>
    </w:p>
    <w:p w:rsidR="00022178" w:rsidRDefault="00022178">
      <w:pPr>
        <w:rPr>
          <w:rFonts w:ascii="Times New Roman" w:hAnsi="Times New Roman" w:cs="Times New Roman"/>
          <w:b/>
          <w:sz w:val="28"/>
          <w:szCs w:val="28"/>
        </w:rPr>
      </w:pPr>
    </w:p>
    <w:p w:rsidR="001B7326" w:rsidRDefault="001B7326">
      <w:pPr>
        <w:rPr>
          <w:rFonts w:ascii="Times New Roman" w:hAnsi="Times New Roman" w:cs="Times New Roman"/>
          <w:b/>
          <w:sz w:val="28"/>
          <w:szCs w:val="28"/>
        </w:rPr>
      </w:pPr>
      <w:r>
        <w:rPr>
          <w:rFonts w:ascii="Times New Roman" w:hAnsi="Times New Roman" w:cs="Times New Roman"/>
          <w:b/>
          <w:sz w:val="28"/>
          <w:szCs w:val="28"/>
        </w:rPr>
        <w:br w:type="page"/>
      </w:r>
    </w:p>
    <w:p w:rsidR="00B7076E" w:rsidRDefault="00B7076E">
      <w:pPr>
        <w:rPr>
          <w:rFonts w:ascii="Times New Roman" w:hAnsi="Times New Roman" w:cs="Times New Roman"/>
          <w:b/>
          <w:sz w:val="28"/>
          <w:szCs w:val="28"/>
        </w:rPr>
      </w:pPr>
    </w:p>
    <w:p w:rsidR="00310C9C" w:rsidRPr="00310C9C" w:rsidRDefault="00310C9C" w:rsidP="00310C9C">
      <w:pPr>
        <w:ind w:right="-289"/>
        <w:jc w:val="center"/>
        <w:rPr>
          <w:rFonts w:ascii="Times New Roman" w:hAnsi="Times New Roman" w:cs="Times New Roman"/>
          <w:b/>
          <w:sz w:val="24"/>
          <w:szCs w:val="24"/>
        </w:rPr>
      </w:pPr>
      <w:bookmarkStart w:id="2" w:name="_Toc258003690"/>
      <w:r w:rsidRPr="00310C9C">
        <w:rPr>
          <w:rFonts w:ascii="Times New Roman" w:hAnsi="Times New Roman" w:cs="Times New Roman"/>
          <w:b/>
          <w:sz w:val="24"/>
          <w:szCs w:val="24"/>
        </w:rPr>
        <w:t>ОПИСЬ ДОКУМЕНТОВ,</w:t>
      </w:r>
    </w:p>
    <w:p w:rsidR="00310C9C" w:rsidRPr="00310C9C" w:rsidRDefault="00310C9C" w:rsidP="00310C9C">
      <w:pPr>
        <w:keepNext/>
        <w:jc w:val="center"/>
        <w:outlineLvl w:val="2"/>
        <w:rPr>
          <w:rFonts w:ascii="Times New Roman" w:hAnsi="Times New Roman" w:cs="Times New Roman"/>
          <w:b/>
          <w:bCs/>
          <w:sz w:val="24"/>
          <w:szCs w:val="24"/>
        </w:rPr>
      </w:pPr>
      <w:r w:rsidRPr="00310C9C">
        <w:rPr>
          <w:rFonts w:ascii="Times New Roman" w:hAnsi="Times New Roman" w:cs="Times New Roman"/>
          <w:b/>
          <w:bCs/>
          <w:sz w:val="24"/>
          <w:szCs w:val="24"/>
        </w:rPr>
        <w:t xml:space="preserve">ВХОДЯЩИХ В СОСТАВ ЗАЯВКИ НА УЧАСТИЕ В АУКЦИОНЕ </w:t>
      </w:r>
    </w:p>
    <w:p w:rsidR="00310C9C" w:rsidRPr="00310C9C" w:rsidRDefault="00310C9C" w:rsidP="00310C9C">
      <w:pPr>
        <w:ind w:right="-289" w:firstLine="567"/>
        <w:jc w:val="both"/>
        <w:rPr>
          <w:rFonts w:ascii="Times New Roman" w:hAnsi="Times New Roman" w:cs="Times New Roman"/>
          <w:sz w:val="24"/>
          <w:szCs w:val="24"/>
        </w:rPr>
      </w:pPr>
    </w:p>
    <w:p w:rsidR="00310C9C" w:rsidRPr="00310C9C" w:rsidRDefault="00310C9C" w:rsidP="00310C9C">
      <w:pPr>
        <w:keepNext/>
        <w:ind w:firstLine="540"/>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Настоящим ______________________________________________________________________  </w:t>
      </w:r>
    </w:p>
    <w:p w:rsidR="00310C9C" w:rsidRPr="00310C9C" w:rsidRDefault="00310C9C" w:rsidP="00310C9C">
      <w:pPr>
        <w:keepNext/>
        <w:ind w:firstLine="540"/>
        <w:jc w:val="both"/>
        <w:rPr>
          <w:rFonts w:ascii="Times New Roman" w:hAnsi="Times New Roman" w:cs="Times New Roman"/>
          <w:color w:val="000000"/>
          <w:sz w:val="24"/>
          <w:szCs w:val="24"/>
          <w:vertAlign w:val="superscript"/>
        </w:rPr>
      </w:pPr>
      <w:r w:rsidRPr="00310C9C">
        <w:rPr>
          <w:rFonts w:ascii="Times New Roman" w:hAnsi="Times New Roman" w:cs="Times New Roman"/>
          <w:color w:val="000000"/>
          <w:sz w:val="24"/>
          <w:szCs w:val="24"/>
          <w:vertAlign w:val="superscript"/>
        </w:rPr>
        <w:t>(полное наименование для юридических лиц/ФИО для физических лиц)</w:t>
      </w:r>
    </w:p>
    <w:p w:rsidR="00310C9C" w:rsidRPr="00310C9C" w:rsidRDefault="00310C9C" w:rsidP="00310C9C">
      <w:pPr>
        <w:keepNext/>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подтверждает, что для участия в аукционе на право заключения </w:t>
      </w:r>
      <w:r w:rsidR="00F755D6" w:rsidRPr="00F755D6">
        <w:rPr>
          <w:rFonts w:ascii="Times New Roman" w:hAnsi="Times New Roman" w:cs="Times New Roman"/>
          <w:color w:val="000000"/>
          <w:sz w:val="24"/>
          <w:szCs w:val="24"/>
        </w:rPr>
        <w:t>договор</w:t>
      </w:r>
      <w:r w:rsidR="00F755D6">
        <w:rPr>
          <w:rFonts w:ascii="Times New Roman" w:hAnsi="Times New Roman" w:cs="Times New Roman"/>
          <w:color w:val="000000"/>
          <w:sz w:val="24"/>
          <w:szCs w:val="24"/>
        </w:rPr>
        <w:t>ов</w:t>
      </w:r>
      <w:r w:rsidR="00F755D6" w:rsidRPr="00F755D6">
        <w:rPr>
          <w:rFonts w:ascii="Times New Roman" w:hAnsi="Times New Roman" w:cs="Times New Roman"/>
          <w:color w:val="000000"/>
          <w:sz w:val="24"/>
          <w:szCs w:val="24"/>
        </w:rPr>
        <w:t xml:space="preserve"> аренды объектов недвижимого имущества</w:t>
      </w:r>
      <w:r w:rsidRPr="00310C9C">
        <w:rPr>
          <w:rFonts w:ascii="Times New Roman" w:hAnsi="Times New Roman" w:cs="Times New Roman"/>
          <w:color w:val="000000"/>
          <w:sz w:val="24"/>
          <w:szCs w:val="24"/>
        </w:rPr>
        <w:t>, находящихся в собственности Акционерного общества «Научно-исследовательский центр электронной вычислительной техники»</w:t>
      </w:r>
    </w:p>
    <w:p w:rsidR="00310C9C" w:rsidRPr="00310C9C" w:rsidRDefault="00310C9C" w:rsidP="00310C9C">
      <w:pPr>
        <w:keepNext/>
        <w:jc w:val="both"/>
        <w:rPr>
          <w:rFonts w:ascii="Times New Roman" w:hAnsi="Times New Roman" w:cs="Times New Roman"/>
          <w:sz w:val="24"/>
          <w:szCs w:val="24"/>
        </w:rPr>
      </w:pPr>
      <w:r w:rsidRPr="00310C9C">
        <w:rPr>
          <w:rFonts w:ascii="Times New Roman" w:hAnsi="Times New Roman" w:cs="Times New Roman"/>
          <w:color w:val="000000"/>
          <w:sz w:val="24"/>
          <w:szCs w:val="24"/>
        </w:rPr>
        <w:t>по Лоту  №_____</w:t>
      </w:r>
      <w:r w:rsidRPr="00310C9C">
        <w:rPr>
          <w:rFonts w:ascii="Times New Roman" w:hAnsi="Times New Roman" w:cs="Times New Roman"/>
          <w:sz w:val="24"/>
          <w:szCs w:val="24"/>
        </w:rPr>
        <w:t>, направляются нижеперечисленные документы:</w:t>
      </w:r>
    </w:p>
    <w:bookmarkEnd w:id="2"/>
    <w:p w:rsidR="00310C9C" w:rsidRPr="00310C9C" w:rsidRDefault="00310C9C" w:rsidP="00310C9C">
      <w:pPr>
        <w:keepNext/>
        <w:jc w:val="both"/>
        <w:rPr>
          <w:rFonts w:ascii="Times New Roman" w:hAnsi="Times New Roman" w:cs="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398"/>
        <w:gridCol w:w="1989"/>
        <w:gridCol w:w="2036"/>
      </w:tblGrid>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w:t>
            </w:r>
          </w:p>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п/п</w:t>
            </w:r>
          </w:p>
        </w:tc>
        <w:tc>
          <w:tcPr>
            <w:tcW w:w="5138"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Наименование документа</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 страницы</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Количество страниц</w:t>
            </w: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1</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2</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3</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4</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r w:rsidRPr="00310C9C">
              <w:rPr>
                <w:rFonts w:ascii="Times New Roman" w:hAnsi="Times New Roman" w:cs="Times New Roman"/>
                <w:b/>
                <w:color w:val="000000"/>
                <w:sz w:val="24"/>
                <w:szCs w:val="24"/>
              </w:rPr>
              <w:t>…</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7E5055" w:rsidTr="00263535">
        <w:tc>
          <w:tcPr>
            <w:tcW w:w="5812" w:type="dxa"/>
            <w:gridSpan w:val="2"/>
          </w:tcPr>
          <w:p w:rsidR="00310C9C" w:rsidRPr="007E5055" w:rsidRDefault="00310C9C" w:rsidP="002D1C11">
            <w:pPr>
              <w:keepNext/>
              <w:spacing w:after="0"/>
              <w:jc w:val="both"/>
              <w:rPr>
                <w:rFonts w:ascii="Times New Roman" w:hAnsi="Times New Roman" w:cs="Times New Roman"/>
                <w:color w:val="000000"/>
                <w:sz w:val="24"/>
                <w:szCs w:val="24"/>
              </w:rPr>
            </w:pPr>
            <w:r w:rsidRPr="007E5055">
              <w:rPr>
                <w:rFonts w:ascii="Times New Roman" w:hAnsi="Times New Roman" w:cs="Times New Roman"/>
                <w:color w:val="000000"/>
                <w:sz w:val="24"/>
                <w:szCs w:val="24"/>
              </w:rPr>
              <w:t>Итого количество страниц</w:t>
            </w: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r>
    </w:tbl>
    <w:p w:rsidR="002D1C11" w:rsidRPr="007E5055" w:rsidRDefault="002D1C11"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p>
    <w:p w:rsidR="00310C9C" w:rsidRPr="00310C9C" w:rsidRDefault="00310C9C"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r w:rsidRPr="00310C9C">
        <w:rPr>
          <w:rFonts w:ascii="Times New Roman" w:hAnsi="Times New Roman" w:cs="Times New Roman"/>
          <w:b/>
          <w:i/>
          <w:sz w:val="24"/>
          <w:szCs w:val="24"/>
        </w:rPr>
        <w:t xml:space="preserve">Примечания: </w:t>
      </w:r>
      <w:r w:rsidRPr="00310C9C">
        <w:rPr>
          <w:rFonts w:ascii="Times New Roman" w:hAnsi="Times New Roman" w:cs="Times New Roman"/>
          <w:i/>
          <w:sz w:val="24"/>
          <w:szCs w:val="24"/>
        </w:rPr>
        <w:t>В каждом пункте описи указывать название конкретного документа, предоставляемого в составе аукционной заявки.</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rPr>
      </w:pPr>
      <w:r w:rsidRPr="00310C9C">
        <w:rPr>
          <w:rFonts w:ascii="Times New Roman" w:hAnsi="Times New Roman" w:cs="Times New Roman"/>
          <w:b/>
          <w:sz w:val="24"/>
          <w:szCs w:val="24"/>
        </w:rPr>
        <w:t xml:space="preserve">Заполняется </w:t>
      </w:r>
      <w:r>
        <w:rPr>
          <w:rFonts w:ascii="Times New Roman" w:hAnsi="Times New Roman" w:cs="Times New Roman"/>
          <w:b/>
          <w:sz w:val="24"/>
          <w:szCs w:val="24"/>
        </w:rPr>
        <w:t>Специализированной организацией</w:t>
      </w:r>
      <w:r w:rsidRPr="00310C9C">
        <w:rPr>
          <w:rFonts w:ascii="Times New Roman" w:hAnsi="Times New Roman" w:cs="Times New Roman"/>
          <w:b/>
          <w:sz w:val="24"/>
          <w:szCs w:val="24"/>
        </w:rPr>
        <w:t>:</w:t>
      </w:r>
    </w:p>
    <w:p w:rsidR="00310C9C" w:rsidRPr="00310C9C" w:rsidRDefault="00310C9C" w:rsidP="00310C9C">
      <w:pPr>
        <w:jc w:val="both"/>
        <w:rPr>
          <w:rFonts w:ascii="Times New Roman" w:hAnsi="Times New Roman" w:cs="Times New Roman"/>
          <w:b/>
          <w:sz w:val="24"/>
          <w:szCs w:val="24"/>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Заявка принята «_______»____________20</w:t>
      </w:r>
      <w:r w:rsidR="002C3A37">
        <w:rPr>
          <w:rFonts w:ascii="Times New Roman" w:hAnsi="Times New Roman" w:cs="Times New Roman"/>
          <w:b/>
          <w:sz w:val="24"/>
          <w:szCs w:val="24"/>
          <w:u w:val="single"/>
        </w:rPr>
        <w:t>2</w:t>
      </w:r>
      <w:r w:rsidR="007F7D30">
        <w:rPr>
          <w:rFonts w:ascii="Times New Roman" w:hAnsi="Times New Roman" w:cs="Times New Roman"/>
          <w:b/>
          <w:sz w:val="24"/>
          <w:szCs w:val="24"/>
          <w:u w:val="single"/>
        </w:rPr>
        <w:t>4</w:t>
      </w:r>
      <w:r w:rsidRPr="00310C9C">
        <w:rPr>
          <w:rFonts w:ascii="Times New Roman" w:hAnsi="Times New Roman" w:cs="Times New Roman"/>
          <w:b/>
          <w:sz w:val="24"/>
          <w:szCs w:val="24"/>
          <w:u w:val="single"/>
        </w:rPr>
        <w:t>г. «____»час._____ «____»мин.</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 xml:space="preserve">__________________________ _________________________________ </w:t>
      </w:r>
    </w:p>
    <w:p w:rsidR="00310C9C" w:rsidRPr="00310C9C" w:rsidRDefault="00310C9C" w:rsidP="00310C9C">
      <w:pPr>
        <w:jc w:val="both"/>
        <w:rPr>
          <w:rFonts w:ascii="Times New Roman" w:hAnsi="Times New Roman" w:cs="Times New Roman"/>
          <w:b/>
          <w:i/>
          <w:sz w:val="24"/>
          <w:szCs w:val="24"/>
          <w:u w:val="single"/>
        </w:rPr>
      </w:pPr>
      <w:r w:rsidRPr="00310C9C">
        <w:rPr>
          <w:rFonts w:ascii="Times New Roman" w:hAnsi="Times New Roman" w:cs="Times New Roman"/>
          <w:b/>
          <w:i/>
          <w:sz w:val="24"/>
          <w:szCs w:val="24"/>
          <w:u w:val="single"/>
        </w:rPr>
        <w:t>(ФИО)                                                       (подпись)</w:t>
      </w:r>
    </w:p>
    <w:p w:rsidR="00310C9C" w:rsidRPr="00625F9B" w:rsidRDefault="00310C9C" w:rsidP="00310C9C">
      <w:pPr>
        <w:jc w:val="both"/>
        <w:rPr>
          <w:b/>
          <w:i/>
          <w:sz w:val="24"/>
          <w:szCs w:val="24"/>
          <w:u w:val="single"/>
        </w:rPr>
      </w:pPr>
    </w:p>
    <w:p w:rsidR="009E43BB" w:rsidRDefault="009E43BB">
      <w:pPr>
        <w:rPr>
          <w:rFonts w:ascii="Times New Roman" w:hAnsi="Times New Roman" w:cs="Times New Roman"/>
          <w:b/>
          <w:sz w:val="28"/>
          <w:szCs w:val="28"/>
        </w:rPr>
      </w:pPr>
      <w:r>
        <w:rPr>
          <w:rFonts w:ascii="Times New Roman" w:hAnsi="Times New Roman" w:cs="Times New Roman"/>
          <w:b/>
          <w:sz w:val="28"/>
          <w:szCs w:val="28"/>
        </w:rPr>
        <w:br w:type="page"/>
      </w:r>
    </w:p>
    <w:p w:rsidR="00DB2E64" w:rsidRDefault="00DB2E64">
      <w:pPr>
        <w:rPr>
          <w:rFonts w:ascii="Times New Roman" w:hAnsi="Times New Roman" w:cs="Times New Roman"/>
          <w:b/>
          <w:sz w:val="28"/>
          <w:szCs w:val="28"/>
        </w:rPr>
      </w:pPr>
      <w:r>
        <w:rPr>
          <w:rFonts w:ascii="Times New Roman" w:hAnsi="Times New Roman" w:cs="Times New Roman"/>
          <w:b/>
          <w:sz w:val="28"/>
          <w:szCs w:val="28"/>
        </w:rPr>
        <w:lastRenderedPageBreak/>
        <w:t xml:space="preserve">Образец  </w:t>
      </w:r>
    </w:p>
    <w:p w:rsidR="00DB2E64" w:rsidRPr="00DB2E64" w:rsidRDefault="00DB2E64" w:rsidP="00DB2E64">
      <w:pPr>
        <w:spacing w:before="240" w:after="240"/>
        <w:jc w:val="center"/>
        <w:rPr>
          <w:rFonts w:ascii="Times New Roman" w:hAnsi="Times New Roman" w:cs="Times New Roman"/>
          <w:b/>
          <w:caps/>
          <w:spacing w:val="40"/>
          <w:sz w:val="24"/>
          <w:szCs w:val="24"/>
        </w:rPr>
      </w:pPr>
      <w:r w:rsidRPr="00DB2E64">
        <w:rPr>
          <w:rFonts w:ascii="Times New Roman" w:hAnsi="Times New Roman" w:cs="Times New Roman"/>
          <w:b/>
          <w:caps/>
          <w:spacing w:val="40"/>
          <w:sz w:val="24"/>
          <w:szCs w:val="24"/>
        </w:rPr>
        <w:t>Согласие на передачу персональных</w:t>
      </w:r>
      <w:r w:rsidRPr="00DB2E64">
        <w:rPr>
          <w:rFonts w:ascii="Times New Roman" w:hAnsi="Times New Roman" w:cs="Times New Roman"/>
          <w:b/>
          <w:caps/>
          <w:spacing w:val="40"/>
          <w:sz w:val="24"/>
          <w:szCs w:val="24"/>
        </w:rPr>
        <w:br/>
        <w:t>и иных охраняемых законом данных</w:t>
      </w:r>
      <w:r w:rsidRPr="00DB2E64">
        <w:rPr>
          <w:rFonts w:ascii="Times New Roman" w:hAnsi="Times New Roman" w:cs="Times New Roman"/>
          <w:b/>
          <w:caps/>
          <w:spacing w:val="40"/>
          <w:sz w:val="24"/>
          <w:szCs w:val="24"/>
        </w:rPr>
        <w:br/>
      </w:r>
    </w:p>
    <w:p w:rsidR="00DB2E64" w:rsidRPr="00DB2E64" w:rsidRDefault="00DB2E64" w:rsidP="00DB2E64">
      <w:pPr>
        <w:keepNext/>
        <w:jc w:val="center"/>
        <w:rPr>
          <w:rFonts w:ascii="Times New Roman" w:hAnsi="Times New Roman" w:cs="Times New Roman"/>
          <w:sz w:val="24"/>
          <w:szCs w:val="24"/>
          <w:u w:val="single"/>
        </w:rPr>
      </w:pPr>
      <w:r w:rsidRPr="00DB2E64">
        <w:rPr>
          <w:rFonts w:ascii="Times New Roman" w:hAnsi="Times New Roman" w:cs="Times New Roman"/>
          <w:sz w:val="24"/>
          <w:szCs w:val="24"/>
        </w:rPr>
        <w:t xml:space="preserve">Я, </w:t>
      </w:r>
      <w:r w:rsidR="00E51934">
        <w:rPr>
          <w:rFonts w:ascii="Times New Roman" w:hAnsi="Times New Roman" w:cs="Times New Roman"/>
          <w:sz w:val="24"/>
          <w:szCs w:val="24"/>
        </w:rPr>
        <w:t>_______________________________-</w:t>
      </w:r>
      <w:r w:rsidRPr="00DB2E64">
        <w:rPr>
          <w:rFonts w:ascii="Times New Roman" w:hAnsi="Times New Roman" w:cs="Times New Roman"/>
          <w:sz w:val="24"/>
          <w:szCs w:val="24"/>
          <w:u w:val="single"/>
        </w:rPr>
        <w:t>,</w:t>
      </w:r>
    </w:p>
    <w:p w:rsidR="00DB2E64" w:rsidRPr="00DB2E64" w:rsidRDefault="00DB2E64" w:rsidP="00DB2E64">
      <w:pPr>
        <w:jc w:val="center"/>
        <w:rPr>
          <w:rFonts w:ascii="Times New Roman" w:hAnsi="Times New Roman" w:cs="Times New Roman"/>
          <w:sz w:val="24"/>
          <w:szCs w:val="24"/>
        </w:rPr>
      </w:pPr>
      <w:r w:rsidRPr="00DB2E64">
        <w:rPr>
          <w:rFonts w:ascii="Times New Roman" w:hAnsi="Times New Roman" w:cs="Times New Roman"/>
          <w:sz w:val="24"/>
          <w:szCs w:val="24"/>
        </w:rPr>
        <w:t>(</w:t>
      </w:r>
      <w:r w:rsidRPr="00E51934">
        <w:rPr>
          <w:rFonts w:ascii="Times New Roman" w:hAnsi="Times New Roman" w:cs="Times New Roman"/>
          <w:i/>
          <w:sz w:val="24"/>
          <w:szCs w:val="24"/>
        </w:rPr>
        <w:t>полностью фамилия, имя, отчество)</w:t>
      </w:r>
    </w:p>
    <w:p w:rsidR="00DB2E64" w:rsidRPr="00DB2E64" w:rsidRDefault="00DB2E64" w:rsidP="00DB2E64">
      <w:pPr>
        <w:jc w:val="center"/>
        <w:rPr>
          <w:rFonts w:ascii="Times New Roman" w:hAnsi="Times New Roman" w:cs="Times New Roman"/>
          <w:sz w:val="24"/>
          <w:szCs w:val="24"/>
        </w:rPr>
      </w:pPr>
    </w:p>
    <w:p w:rsidR="00DB2E64" w:rsidRPr="00DB2E64" w:rsidRDefault="00DB2E64" w:rsidP="00DB2E64">
      <w:pPr>
        <w:keepNext/>
        <w:jc w:val="center"/>
        <w:rPr>
          <w:rFonts w:ascii="Times New Roman" w:hAnsi="Times New Roman" w:cs="Times New Roman"/>
          <w:sz w:val="24"/>
          <w:szCs w:val="24"/>
          <w:u w:val="single"/>
        </w:rPr>
      </w:pPr>
      <w:r w:rsidRPr="00DB2E64">
        <w:rPr>
          <w:rFonts w:ascii="Times New Roman" w:hAnsi="Times New Roman" w:cs="Times New Roman"/>
          <w:sz w:val="24"/>
          <w:szCs w:val="24"/>
          <w:u w:val="single"/>
        </w:rPr>
        <w:t xml:space="preserve">паспорт серия </w:t>
      </w:r>
      <w:r w:rsidR="00E51934">
        <w:rPr>
          <w:rFonts w:ascii="Times New Roman" w:hAnsi="Times New Roman" w:cs="Times New Roman"/>
          <w:sz w:val="24"/>
          <w:szCs w:val="24"/>
          <w:u w:val="single"/>
        </w:rPr>
        <w:t>____________</w:t>
      </w:r>
      <w:r w:rsidRPr="00DB2E64">
        <w:rPr>
          <w:rFonts w:ascii="Times New Roman" w:hAnsi="Times New Roman" w:cs="Times New Roman"/>
          <w:sz w:val="24"/>
          <w:szCs w:val="24"/>
          <w:u w:val="single"/>
        </w:rPr>
        <w:t xml:space="preserve">, </w:t>
      </w:r>
    </w:p>
    <w:p w:rsidR="00DB2E64" w:rsidRPr="00DB2E64" w:rsidRDefault="00DB2E64" w:rsidP="00DB2E64">
      <w:pPr>
        <w:keepNext/>
        <w:jc w:val="center"/>
        <w:rPr>
          <w:rFonts w:ascii="Times New Roman" w:hAnsi="Times New Roman" w:cs="Times New Roman"/>
          <w:sz w:val="24"/>
          <w:szCs w:val="24"/>
          <w:u w:val="single"/>
        </w:rPr>
      </w:pPr>
      <w:r w:rsidRPr="00DB2E64">
        <w:rPr>
          <w:rFonts w:ascii="Times New Roman" w:hAnsi="Times New Roman" w:cs="Times New Roman"/>
          <w:sz w:val="24"/>
          <w:szCs w:val="24"/>
          <w:u w:val="single"/>
        </w:rPr>
        <w:t xml:space="preserve">выдан: </w:t>
      </w:r>
      <w:r w:rsidR="00E51934">
        <w:rPr>
          <w:rFonts w:ascii="Times New Roman" w:hAnsi="Times New Roman" w:cs="Times New Roman"/>
          <w:sz w:val="24"/>
          <w:szCs w:val="24"/>
          <w:u w:val="single"/>
        </w:rPr>
        <w:t xml:space="preserve">___________________________________________________ </w:t>
      </w:r>
    </w:p>
    <w:p w:rsidR="00DB2E64" w:rsidRPr="00DB2E64" w:rsidRDefault="00DB2E64" w:rsidP="00DB2E64">
      <w:pPr>
        <w:keepNext/>
        <w:jc w:val="center"/>
        <w:rPr>
          <w:rFonts w:ascii="Times New Roman" w:hAnsi="Times New Roman" w:cs="Times New Roman"/>
          <w:sz w:val="24"/>
          <w:szCs w:val="24"/>
          <w:u w:val="single"/>
        </w:rPr>
      </w:pPr>
      <w:r w:rsidRPr="00DB2E64">
        <w:rPr>
          <w:rFonts w:ascii="Times New Roman" w:hAnsi="Times New Roman" w:cs="Times New Roman"/>
          <w:sz w:val="24"/>
          <w:szCs w:val="24"/>
        </w:rPr>
        <w:t>(</w:t>
      </w:r>
      <w:r w:rsidRPr="00E51934">
        <w:rPr>
          <w:rFonts w:ascii="Times New Roman" w:hAnsi="Times New Roman" w:cs="Times New Roman"/>
          <w:i/>
          <w:sz w:val="24"/>
          <w:szCs w:val="24"/>
        </w:rPr>
        <w:t>основной документ, удостоверяющий личность, с указанием серии, номера, даты выдачи, выдавшего органа, кода подразделения</w:t>
      </w:r>
      <w:r w:rsidRPr="00DB2E64">
        <w:rPr>
          <w:rFonts w:ascii="Times New Roman" w:hAnsi="Times New Roman" w:cs="Times New Roman"/>
          <w:sz w:val="24"/>
          <w:szCs w:val="24"/>
        </w:rPr>
        <w:t>)</w:t>
      </w:r>
    </w:p>
    <w:p w:rsidR="00DB2E64" w:rsidRPr="00DB2E64" w:rsidRDefault="00E51934" w:rsidP="00DB2E64">
      <w:pPr>
        <w:jc w:val="center"/>
        <w:rPr>
          <w:rFonts w:ascii="Times New Roman" w:hAnsi="Times New Roman" w:cs="Times New Roman"/>
          <w:sz w:val="24"/>
          <w:szCs w:val="24"/>
          <w:u w:val="single"/>
        </w:rPr>
      </w:pPr>
      <w:r>
        <w:rPr>
          <w:rFonts w:ascii="Times New Roman" w:hAnsi="Times New Roman" w:cs="Times New Roman"/>
          <w:sz w:val="24"/>
          <w:szCs w:val="24"/>
          <w:u w:val="single"/>
        </w:rPr>
        <w:t xml:space="preserve">_________________________________________________________________ </w:t>
      </w:r>
    </w:p>
    <w:p w:rsidR="00DB2E64" w:rsidRPr="00DB2E64" w:rsidRDefault="00DB2E64" w:rsidP="00DB2E64">
      <w:pPr>
        <w:jc w:val="center"/>
        <w:rPr>
          <w:rFonts w:ascii="Times New Roman" w:hAnsi="Times New Roman" w:cs="Times New Roman"/>
          <w:sz w:val="24"/>
          <w:szCs w:val="24"/>
        </w:rPr>
      </w:pPr>
      <w:r w:rsidRPr="00DB2E64">
        <w:rPr>
          <w:rFonts w:ascii="Times New Roman" w:hAnsi="Times New Roman" w:cs="Times New Roman"/>
          <w:sz w:val="24"/>
          <w:szCs w:val="24"/>
          <w:u w:val="single"/>
        </w:rPr>
        <w:t>(</w:t>
      </w:r>
      <w:r w:rsidRPr="00E51934">
        <w:rPr>
          <w:rFonts w:ascii="Times New Roman" w:hAnsi="Times New Roman" w:cs="Times New Roman"/>
          <w:i/>
          <w:sz w:val="24"/>
          <w:szCs w:val="24"/>
        </w:rPr>
        <w:t>зарегистрированный по адресу</w:t>
      </w:r>
      <w:r w:rsidRPr="00DB2E64">
        <w:rPr>
          <w:rFonts w:ascii="Times New Roman" w:hAnsi="Times New Roman" w:cs="Times New Roman"/>
          <w:sz w:val="24"/>
          <w:szCs w:val="24"/>
        </w:rPr>
        <w:t>)</w:t>
      </w:r>
    </w:p>
    <w:p w:rsidR="00DB2E64" w:rsidRPr="00DB2E64" w:rsidRDefault="00DB2E64" w:rsidP="00E51934">
      <w:pPr>
        <w:jc w:val="both"/>
        <w:rPr>
          <w:rFonts w:ascii="Times New Roman" w:hAnsi="Times New Roman" w:cs="Times New Roman"/>
          <w:sz w:val="24"/>
          <w:szCs w:val="24"/>
        </w:rPr>
      </w:pPr>
      <w:r w:rsidRPr="00DB2E64">
        <w:rPr>
          <w:rFonts w:ascii="Times New Roman" w:hAnsi="Times New Roman" w:cs="Times New Roman"/>
          <w:sz w:val="24"/>
          <w:szCs w:val="24"/>
        </w:rPr>
        <w:t xml:space="preserve">в соответствии с законодательством Российской Федерации, в том числе Федеральным законом от 27.07.2006 № 152-ФЗ «О персональных данных», подтверждаю свое согласие на передачу и обработку персональных данных, указанных в любой из частей заявки на участие в </w:t>
      </w:r>
      <w:r w:rsidR="00E51934" w:rsidRPr="00E51934">
        <w:rPr>
          <w:rFonts w:ascii="Times New Roman" w:hAnsi="Times New Roman" w:cs="Times New Roman"/>
          <w:sz w:val="24"/>
          <w:szCs w:val="24"/>
        </w:rPr>
        <w:t>аукцион</w:t>
      </w:r>
      <w:r w:rsidR="00E51934">
        <w:rPr>
          <w:rFonts w:ascii="Times New Roman" w:hAnsi="Times New Roman" w:cs="Times New Roman"/>
          <w:sz w:val="24"/>
          <w:szCs w:val="24"/>
        </w:rPr>
        <w:t>е</w:t>
      </w:r>
      <w:r w:rsidR="00E51934" w:rsidRPr="00E51934">
        <w:rPr>
          <w:rFonts w:ascii="Times New Roman" w:hAnsi="Times New Roman" w:cs="Times New Roman"/>
          <w:sz w:val="24"/>
          <w:szCs w:val="24"/>
        </w:rPr>
        <w:t>, открытого по составу участников и форме подачи предложений,</w:t>
      </w:r>
      <w:r w:rsidR="00E51934">
        <w:rPr>
          <w:rFonts w:ascii="Times New Roman" w:hAnsi="Times New Roman" w:cs="Times New Roman"/>
          <w:sz w:val="24"/>
          <w:szCs w:val="24"/>
        </w:rPr>
        <w:t xml:space="preserve"> </w:t>
      </w:r>
      <w:r w:rsidR="00E51934" w:rsidRPr="00E51934">
        <w:rPr>
          <w:rFonts w:ascii="Times New Roman" w:hAnsi="Times New Roman" w:cs="Times New Roman"/>
          <w:sz w:val="24"/>
          <w:szCs w:val="24"/>
        </w:rPr>
        <w:t>на право заключения договора аренды объектов недвижимого имущества, находящихся в собственности Акционерного общества «Научно-исследовательский центр электронной вычислительной техники» №</w:t>
      </w:r>
      <w:r w:rsidR="00242892">
        <w:rPr>
          <w:rFonts w:ascii="Times New Roman" w:hAnsi="Times New Roman" w:cs="Times New Roman"/>
          <w:sz w:val="24"/>
          <w:szCs w:val="24"/>
        </w:rPr>
        <w:t>001/24</w:t>
      </w:r>
      <w:r w:rsidRPr="00DB2E64">
        <w:rPr>
          <w:rFonts w:ascii="Times New Roman" w:hAnsi="Times New Roman" w:cs="Times New Roman"/>
          <w:sz w:val="24"/>
          <w:szCs w:val="24"/>
        </w:rPr>
        <w:t xml:space="preserve"> передачу следующих своих данных:</w:t>
      </w:r>
    </w:p>
    <w:p w:rsidR="00E5193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E51934">
        <w:rPr>
          <w:rFonts w:ascii="Times New Roman" w:hAnsi="Times New Roman" w:cs="Times New Roman"/>
          <w:sz w:val="24"/>
          <w:szCs w:val="24"/>
        </w:rP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p>
    <w:p w:rsidR="00DB2E64" w:rsidRPr="00E5193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E51934">
        <w:rPr>
          <w:rFonts w:ascii="Times New Roman" w:hAnsi="Times New Roman" w:cs="Times New Roman"/>
          <w:sz w:val="24"/>
          <w:szCs w:val="24"/>
        </w:rPr>
        <w:t xml:space="preserve">иных охраняемых законом данных: </w:t>
      </w:r>
      <w:r w:rsidR="00E51934">
        <w:rPr>
          <w:rFonts w:ascii="Times New Roman" w:hAnsi="Times New Roman" w:cs="Times New Roman"/>
          <w:sz w:val="24"/>
          <w:szCs w:val="24"/>
          <w:u w:val="single"/>
        </w:rPr>
        <w:t xml:space="preserve">_______________________________________ </w:t>
      </w:r>
      <w:r w:rsidRPr="00E51934">
        <w:rPr>
          <w:rFonts w:ascii="Times New Roman" w:hAnsi="Times New Roman" w:cs="Times New Roman"/>
          <w:sz w:val="24"/>
          <w:szCs w:val="24"/>
        </w:rPr>
        <w:t>.</w:t>
      </w:r>
    </w:p>
    <w:p w:rsidR="00DB2E64" w:rsidRPr="00DB2E64" w:rsidRDefault="00DB2E64" w:rsidP="00DB2E64">
      <w:pPr>
        <w:tabs>
          <w:tab w:val="left" w:pos="5103"/>
        </w:tabs>
        <w:rPr>
          <w:rFonts w:ascii="Times New Roman" w:hAnsi="Times New Roman" w:cs="Times New Roman"/>
          <w:sz w:val="24"/>
          <w:szCs w:val="24"/>
        </w:rPr>
      </w:pPr>
      <w:r w:rsidRPr="00DB2E64">
        <w:rPr>
          <w:rFonts w:ascii="Times New Roman" w:hAnsi="Times New Roman" w:cs="Times New Roman"/>
          <w:sz w:val="24"/>
          <w:szCs w:val="24"/>
        </w:rPr>
        <w:tab/>
        <w:t>(указать каких)</w:t>
      </w:r>
    </w:p>
    <w:p w:rsidR="00DB2E64" w:rsidRPr="00DB2E64" w:rsidRDefault="00DB2E64" w:rsidP="00DB2E64">
      <w:pPr>
        <w:rPr>
          <w:rFonts w:ascii="Times New Roman" w:hAnsi="Times New Roman" w:cs="Times New Roman"/>
          <w:sz w:val="24"/>
          <w:szCs w:val="24"/>
        </w:rPr>
      </w:pPr>
      <w:r w:rsidRPr="00DB2E64">
        <w:rPr>
          <w:rFonts w:ascii="Times New Roman" w:hAnsi="Times New Roman" w:cs="Times New Roman"/>
          <w:sz w:val="24"/>
          <w:szCs w:val="24"/>
        </w:rPr>
        <w:t xml:space="preserve">На сведения о персональных и иных охраняемых законом данных, поступивших </w:t>
      </w:r>
      <w:r w:rsidR="00E51934" w:rsidRPr="00E51934">
        <w:rPr>
          <w:rFonts w:ascii="Times New Roman" w:hAnsi="Times New Roman" w:cs="Times New Roman"/>
          <w:sz w:val="24"/>
          <w:szCs w:val="24"/>
        </w:rPr>
        <w:t>Организатор</w:t>
      </w:r>
      <w:r w:rsidR="00E51934">
        <w:rPr>
          <w:rFonts w:ascii="Times New Roman" w:hAnsi="Times New Roman" w:cs="Times New Roman"/>
          <w:sz w:val="24"/>
          <w:szCs w:val="24"/>
        </w:rPr>
        <w:t>у</w:t>
      </w:r>
      <w:r w:rsidR="00E51934" w:rsidRPr="00E51934">
        <w:rPr>
          <w:rFonts w:ascii="Times New Roman" w:hAnsi="Times New Roman" w:cs="Times New Roman"/>
          <w:sz w:val="24"/>
          <w:szCs w:val="24"/>
        </w:rPr>
        <w:t xml:space="preserve"> торгов:</w:t>
      </w:r>
      <w:r w:rsidRPr="00DB2E64">
        <w:rPr>
          <w:rFonts w:ascii="Times New Roman" w:hAnsi="Times New Roman" w:cs="Times New Roman"/>
          <w:sz w:val="24"/>
          <w:szCs w:val="24"/>
        </w:rPr>
        <w:t xml:space="preserve">: </w:t>
      </w:r>
      <w:r w:rsidR="00E51934" w:rsidRPr="00E51934">
        <w:rPr>
          <w:rFonts w:ascii="Times New Roman" w:hAnsi="Times New Roman" w:cs="Times New Roman"/>
          <w:sz w:val="24"/>
          <w:szCs w:val="24"/>
        </w:rPr>
        <w:t xml:space="preserve">Акционерное общество «Научно-исследовательский центр электронной вычислительной техники» </w:t>
      </w:r>
      <w:r w:rsidR="00E51934">
        <w:rPr>
          <w:rFonts w:ascii="Times New Roman" w:hAnsi="Times New Roman" w:cs="Times New Roman"/>
          <w:sz w:val="24"/>
          <w:szCs w:val="24"/>
        </w:rPr>
        <w:t xml:space="preserve"> </w:t>
      </w:r>
      <w:r w:rsidRPr="00DB2E64">
        <w:rPr>
          <w:rFonts w:ascii="Times New Roman" w:hAnsi="Times New Roman" w:cs="Times New Roman"/>
          <w:sz w:val="24"/>
          <w:szCs w:val="24"/>
        </w:rPr>
        <w:t>передачу следующих своих данных распространяются:</w:t>
      </w:r>
    </w:p>
    <w:p w:rsidR="00DB2E64" w:rsidRPr="00DB2E6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DB2E64">
        <w:rPr>
          <w:rFonts w:ascii="Times New Roman" w:hAnsi="Times New Roman" w:cs="Times New Roman"/>
          <w:sz w:val="24"/>
          <w:szCs w:val="24"/>
        </w:rPr>
        <w:t>запрет на разглашение указанных сведений;</w:t>
      </w:r>
    </w:p>
    <w:p w:rsidR="00DB2E64" w:rsidRPr="00DB2E6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DB2E64">
        <w:rPr>
          <w:rFonts w:ascii="Times New Roman" w:hAnsi="Times New Roman" w:cs="Times New Roman"/>
          <w:sz w:val="24"/>
          <w:szCs w:val="24"/>
        </w:rPr>
        <w:t>требования к специальному режиму хранения указанных сведений и доступа к ним;</w:t>
      </w:r>
    </w:p>
    <w:p w:rsidR="00DB2E64" w:rsidRPr="00DB2E6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DB2E64">
        <w:rPr>
          <w:rFonts w:ascii="Times New Roman" w:hAnsi="Times New Roman" w:cs="Times New Roman"/>
          <w:sz w:val="24"/>
          <w:szCs w:val="24"/>
        </w:rPr>
        <w:t>ответственность за утрату документов, содержащих указанные сведения, или за разглашение таких сведений.</w:t>
      </w:r>
    </w:p>
    <w:p w:rsidR="00DB2E64" w:rsidRDefault="00DB2E64" w:rsidP="00DB2E64">
      <w:pPr>
        <w:rPr>
          <w:rFonts w:ascii="Times New Roman" w:hAnsi="Times New Roman" w:cs="Times New Roman"/>
          <w:sz w:val="24"/>
          <w:szCs w:val="24"/>
        </w:rPr>
      </w:pPr>
    </w:p>
    <w:p w:rsidR="00E51934" w:rsidRPr="00DB2E64" w:rsidRDefault="00E51934" w:rsidP="00DB2E64">
      <w:pPr>
        <w:rPr>
          <w:rFonts w:ascii="Times New Roman" w:hAnsi="Times New Roman" w:cs="Times New Roman"/>
          <w:sz w:val="24"/>
          <w:szCs w:val="24"/>
        </w:rPr>
      </w:pPr>
    </w:p>
    <w:p w:rsidR="00DB2E64" w:rsidRPr="00DB2E64" w:rsidRDefault="00DB2E64" w:rsidP="00DB2E64">
      <w:pPr>
        <w:keepNext/>
        <w:tabs>
          <w:tab w:val="right" w:pos="10205"/>
        </w:tabs>
        <w:spacing w:before="240"/>
        <w:rPr>
          <w:rFonts w:ascii="Times New Roman" w:hAnsi="Times New Roman" w:cs="Times New Roman"/>
          <w:sz w:val="24"/>
          <w:szCs w:val="24"/>
        </w:rPr>
      </w:pPr>
      <w:r w:rsidRPr="00DB2E64">
        <w:rPr>
          <w:rFonts w:ascii="Times New Roman" w:hAnsi="Times New Roman" w:cs="Times New Roman"/>
          <w:sz w:val="24"/>
          <w:szCs w:val="24"/>
        </w:rPr>
        <w:t xml:space="preserve">______________________ </w:t>
      </w:r>
      <w:r w:rsidRPr="00DB2E64">
        <w:rPr>
          <w:rFonts w:ascii="Times New Roman" w:hAnsi="Times New Roman" w:cs="Times New Roman"/>
          <w:sz w:val="24"/>
          <w:szCs w:val="24"/>
        </w:rPr>
        <w:tab/>
      </w:r>
      <w:r w:rsidR="00E51934">
        <w:rPr>
          <w:rFonts w:ascii="Times New Roman" w:hAnsi="Times New Roman" w:cs="Times New Roman"/>
          <w:sz w:val="24"/>
          <w:szCs w:val="24"/>
          <w:u w:val="single"/>
        </w:rPr>
        <w:t>_____________________________________</w:t>
      </w:r>
    </w:p>
    <w:p w:rsidR="00DB2E64" w:rsidRPr="005F1C12" w:rsidRDefault="00DB2E64" w:rsidP="00DB2E64">
      <w:pPr>
        <w:keepNext/>
        <w:tabs>
          <w:tab w:val="right" w:pos="10205"/>
        </w:tabs>
        <w:rPr>
          <w:sz w:val="16"/>
          <w:szCs w:val="16"/>
        </w:rPr>
      </w:pPr>
      <w:r w:rsidRPr="00DB2E64">
        <w:rPr>
          <w:rFonts w:ascii="Times New Roman" w:hAnsi="Times New Roman" w:cs="Times New Roman"/>
          <w:sz w:val="24"/>
          <w:szCs w:val="24"/>
        </w:rPr>
        <w:t>(подпись лица)</w:t>
      </w:r>
      <w:r w:rsidRPr="00DB2E64">
        <w:rPr>
          <w:rFonts w:ascii="Times New Roman" w:hAnsi="Times New Roman" w:cs="Times New Roman"/>
          <w:sz w:val="24"/>
          <w:szCs w:val="24"/>
        </w:rPr>
        <w:tab/>
        <w:t>(фамилия, имя, отчество подписавшего</w:t>
      </w:r>
      <w:r w:rsidRPr="00A37E24">
        <w:rPr>
          <w:sz w:val="16"/>
          <w:szCs w:val="16"/>
        </w:rPr>
        <w:t>)</w:t>
      </w:r>
    </w:p>
    <w:p w:rsidR="00DB2E64" w:rsidRDefault="00DB2E64">
      <w:pPr>
        <w:rPr>
          <w:rFonts w:ascii="Times New Roman" w:hAnsi="Times New Roman" w:cs="Times New Roman"/>
          <w:b/>
          <w:sz w:val="28"/>
          <w:szCs w:val="28"/>
        </w:rPr>
      </w:pPr>
    </w:p>
    <w:p w:rsidR="009E43BB" w:rsidRDefault="009E43BB" w:rsidP="009E43BB">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2</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2</w:t>
      </w:r>
      <w:r w:rsidRPr="003121BE">
        <w:rPr>
          <w:rFonts w:ascii="Times New Roman" w:hAnsi="Times New Roman" w:cs="Times New Roman"/>
          <w:b/>
          <w:sz w:val="28"/>
          <w:szCs w:val="28"/>
        </w:rPr>
        <w:t xml:space="preserve"> – Форма заяв</w:t>
      </w:r>
      <w:r>
        <w:rPr>
          <w:rFonts w:ascii="Times New Roman" w:hAnsi="Times New Roman" w:cs="Times New Roman"/>
          <w:b/>
          <w:sz w:val="28"/>
          <w:szCs w:val="28"/>
        </w:rPr>
        <w:t xml:space="preserve">ления о предоставлении документации об аукционе </w:t>
      </w:r>
    </w:p>
    <w:p w:rsidR="009E43BB" w:rsidRDefault="009E43BB" w:rsidP="009E43BB">
      <w:pPr>
        <w:rPr>
          <w:rFonts w:ascii="Times New Roman" w:hAnsi="Times New Roman" w:cs="Times New Roman"/>
          <w:sz w:val="24"/>
          <w:szCs w:val="24"/>
        </w:rPr>
      </w:pPr>
    </w:p>
    <w:p w:rsidR="009E43BB" w:rsidRDefault="009E43BB" w:rsidP="009E43BB">
      <w:pPr>
        <w:rPr>
          <w:rFonts w:ascii="Times New Roman" w:hAnsi="Times New Roman" w:cs="Times New Roman"/>
          <w:sz w:val="24"/>
          <w:szCs w:val="24"/>
        </w:rPr>
      </w:pPr>
    </w:p>
    <w:p w:rsidR="009E43BB" w:rsidRPr="00B7076E" w:rsidRDefault="009E43BB" w:rsidP="009E43BB">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 xml:space="preserve">115114, г. Москва, ул. </w:t>
      </w:r>
      <w:proofErr w:type="spellStart"/>
      <w:r w:rsidR="001B7326" w:rsidRPr="001B7326">
        <w:rPr>
          <w:rFonts w:ascii="Times New Roman" w:hAnsi="Times New Roman" w:cs="Times New Roman"/>
          <w:b/>
          <w:i/>
          <w:sz w:val="24"/>
          <w:szCs w:val="24"/>
        </w:rPr>
        <w:t>Летниковская</w:t>
      </w:r>
      <w:proofErr w:type="spellEnd"/>
      <w:r w:rsidR="001B7326" w:rsidRPr="001B7326">
        <w:rPr>
          <w:rFonts w:ascii="Times New Roman" w:hAnsi="Times New Roman" w:cs="Times New Roman"/>
          <w:b/>
          <w:i/>
          <w:sz w:val="24"/>
          <w:szCs w:val="24"/>
        </w:rPr>
        <w:t>,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9E43BB" w:rsidRDefault="009E43BB" w:rsidP="009E43BB">
      <w:pPr>
        <w:spacing w:after="0"/>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4" w:history="1">
        <w:r w:rsidR="00640EE4" w:rsidRPr="000622C2">
          <w:rPr>
            <w:rStyle w:val="af0"/>
          </w:rPr>
          <w:t>ust.mos@yandex.ru</w:t>
        </w:r>
      </w:hyperlink>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w:t>
      </w:r>
      <w:r w:rsidRPr="001B7326">
        <w:rPr>
          <w:rFonts w:ascii="Times New Roman" w:hAnsi="Times New Roman" w:cs="Times New Roman"/>
          <w:i/>
          <w:sz w:val="24"/>
          <w:szCs w:val="24"/>
          <w:u w:val="single"/>
        </w:rPr>
        <w:t>обязательно</w:t>
      </w:r>
      <w:r w:rsidRPr="009E43BB">
        <w:rPr>
          <w:rFonts w:ascii="Times New Roman" w:hAnsi="Times New Roman" w:cs="Times New Roman"/>
          <w:i/>
          <w:sz w:val="24"/>
          <w:szCs w:val="24"/>
        </w:rPr>
        <w:t xml:space="preserve"> укажите </w:t>
      </w:r>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9E43BB" w:rsidRPr="009E43BB" w:rsidRDefault="009E43BB" w:rsidP="009E43BB">
      <w:pPr>
        <w:rPr>
          <w:rFonts w:ascii="Times New Roman" w:hAnsi="Times New Roman" w:cs="Times New Roman"/>
          <w:b/>
          <w:sz w:val="24"/>
          <w:szCs w:val="24"/>
          <w:u w:val="single"/>
        </w:rPr>
      </w:pPr>
    </w:p>
    <w:p w:rsidR="009E43BB" w:rsidRPr="009E43BB" w:rsidRDefault="009E43BB" w:rsidP="009E43BB">
      <w:pPr>
        <w:jc w:val="right"/>
        <w:rPr>
          <w:rFonts w:ascii="Times New Roman" w:hAnsi="Times New Roman" w:cs="Times New Roman"/>
          <w:b/>
          <w:sz w:val="24"/>
          <w:szCs w:val="24"/>
          <w:u w:val="single"/>
        </w:rPr>
      </w:pPr>
      <w:r>
        <w:rPr>
          <w:rFonts w:ascii="Times New Roman" w:hAnsi="Times New Roman" w:cs="Times New Roman"/>
          <w:b/>
          <w:sz w:val="24"/>
          <w:szCs w:val="24"/>
          <w:u w:val="single"/>
        </w:rPr>
        <w:t>ООО «</w:t>
      </w:r>
      <w:r w:rsidR="00AD38BD">
        <w:rPr>
          <w:rFonts w:ascii="Times New Roman" w:hAnsi="Times New Roman" w:cs="Times New Roman"/>
          <w:b/>
          <w:sz w:val="24"/>
          <w:szCs w:val="24"/>
          <w:u w:val="single"/>
        </w:rPr>
        <w:t>БК Строй</w:t>
      </w:r>
      <w:r>
        <w:rPr>
          <w:rFonts w:ascii="Times New Roman" w:hAnsi="Times New Roman" w:cs="Times New Roman"/>
          <w:b/>
          <w:sz w:val="24"/>
          <w:szCs w:val="24"/>
          <w:u w:val="single"/>
        </w:rPr>
        <w:t xml:space="preserve">» </w:t>
      </w:r>
    </w:p>
    <w:p w:rsidR="009E43BB" w:rsidRPr="009E43BB" w:rsidRDefault="009E43BB" w:rsidP="009E43BB">
      <w:pPr>
        <w:jc w:val="right"/>
        <w:rPr>
          <w:rFonts w:ascii="Times New Roman" w:hAnsi="Times New Roman" w:cs="Times New Roman"/>
          <w:b/>
          <w:sz w:val="24"/>
          <w:szCs w:val="24"/>
          <w:u w:val="single"/>
        </w:rPr>
      </w:pP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 xml:space="preserve">Заявление о предоставлении </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документации об аукционе</w:t>
      </w:r>
    </w:p>
    <w:p w:rsidR="009E43BB" w:rsidRPr="009E43BB" w:rsidRDefault="009E43BB" w:rsidP="009E43BB">
      <w:pPr>
        <w:spacing w:after="0"/>
        <w:jc w:val="center"/>
        <w:rPr>
          <w:rFonts w:ascii="Times New Roman" w:hAnsi="Times New Roman" w:cs="Times New Roman"/>
          <w:b/>
          <w:sz w:val="24"/>
          <w:szCs w:val="24"/>
          <w:u w:val="single"/>
        </w:rPr>
      </w:pPr>
    </w:p>
    <w:p w:rsid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sz w:val="24"/>
          <w:szCs w:val="24"/>
        </w:rPr>
        <w:t xml:space="preserve">                      ________________________________(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 xml:space="preserve">)  просит предоставить документацию об аукционе на право </w:t>
      </w:r>
      <w:r w:rsidR="00F755D6">
        <w:rPr>
          <w:rFonts w:ascii="Times New Roman" w:hAnsi="Times New Roman" w:cs="Times New Roman"/>
          <w:sz w:val="24"/>
          <w:szCs w:val="24"/>
        </w:rPr>
        <w:t xml:space="preserve">заключения </w:t>
      </w:r>
      <w:r w:rsidR="00F755D6" w:rsidRPr="00F755D6">
        <w:rPr>
          <w:rFonts w:ascii="Times New Roman" w:hAnsi="Times New Roman" w:cs="Times New Roman"/>
          <w:sz w:val="24"/>
          <w:szCs w:val="24"/>
        </w:rPr>
        <w:t xml:space="preserve">договора аренды объектов недвижимого имущества </w:t>
      </w:r>
      <w:r w:rsidRPr="009E43BB">
        <w:rPr>
          <w:rFonts w:ascii="Times New Roman" w:hAnsi="Times New Roman" w:cs="Times New Roman"/>
          <w:sz w:val="24"/>
          <w:szCs w:val="24"/>
        </w:rPr>
        <w:t xml:space="preserve">АО «НИЦЭВТ » (_________________ </w:t>
      </w:r>
      <w:r w:rsidRPr="009E43BB">
        <w:rPr>
          <w:rFonts w:ascii="Times New Roman" w:hAnsi="Times New Roman" w:cs="Times New Roman"/>
          <w:i/>
          <w:sz w:val="24"/>
          <w:szCs w:val="24"/>
        </w:rPr>
        <w:t>указать №извещения на официальной Электронной торговой площадк</w:t>
      </w:r>
      <w:r>
        <w:rPr>
          <w:rFonts w:ascii="Times New Roman" w:hAnsi="Times New Roman" w:cs="Times New Roman"/>
          <w:i/>
          <w:sz w:val="24"/>
          <w:szCs w:val="24"/>
        </w:rPr>
        <w:t>и</w:t>
      </w:r>
      <w:r w:rsidRPr="009E43BB">
        <w:rPr>
          <w:rFonts w:ascii="Times New Roman" w:hAnsi="Times New Roman" w:cs="Times New Roman"/>
          <w:i/>
          <w:sz w:val="24"/>
          <w:szCs w:val="24"/>
        </w:rPr>
        <w:t xml:space="preserve"> Корпорации </w:t>
      </w:r>
      <w:hyperlink r:id="rId15" w:history="1">
        <w:r w:rsidRPr="000636DB">
          <w:rPr>
            <w:rStyle w:val="af0"/>
            <w:rFonts w:ascii="Times New Roman" w:hAnsi="Times New Roman" w:cs="Times New Roman"/>
            <w:i/>
            <w:sz w:val="24"/>
            <w:szCs w:val="24"/>
          </w:rPr>
          <w:t>www.etprf.ru</w:t>
        </w:r>
      </w:hyperlink>
      <w:r>
        <w:rPr>
          <w:rFonts w:ascii="Times New Roman" w:hAnsi="Times New Roman" w:cs="Times New Roman"/>
          <w:i/>
          <w:sz w:val="24"/>
          <w:szCs w:val="24"/>
        </w:rPr>
        <w:t>)</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                   Запрашиваемую документацию направить ______________________(</w:t>
      </w:r>
      <w:r w:rsidRPr="009E43BB">
        <w:rPr>
          <w:rFonts w:ascii="Times New Roman" w:hAnsi="Times New Roman" w:cs="Times New Roman"/>
          <w:i/>
          <w:sz w:val="24"/>
          <w:szCs w:val="24"/>
        </w:rPr>
        <w:t>указать способ получения документации: в электронной форме</w:t>
      </w:r>
      <w:r w:rsidRPr="009E43BB">
        <w:rPr>
          <w:rFonts w:ascii="Times New Roman" w:hAnsi="Times New Roman" w:cs="Times New Roman"/>
          <w:sz w:val="24"/>
          <w:szCs w:val="24"/>
        </w:rPr>
        <w:t xml:space="preserve"> на адрес:</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________________________(</w:t>
      </w:r>
      <w:r w:rsidRPr="009E43BB">
        <w:rPr>
          <w:rFonts w:ascii="Times New Roman" w:hAnsi="Times New Roman" w:cs="Times New Roman"/>
          <w:i/>
          <w:sz w:val="24"/>
          <w:szCs w:val="24"/>
        </w:rPr>
        <w:t>указать электронный адрес</w:t>
      </w:r>
      <w:r w:rsidRPr="009E43BB">
        <w:rPr>
          <w:rFonts w:ascii="Times New Roman" w:hAnsi="Times New Roman" w:cs="Times New Roman"/>
          <w:sz w:val="24"/>
          <w:szCs w:val="24"/>
        </w:rPr>
        <w:t>).</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)ознакомлен, что в дальнейшем, после получения по настоящему заявлению документации об аукционе, самостоятельно будет отслеживать на официальном сайте http://</w:t>
      </w:r>
      <w:r w:rsidRPr="009E43BB">
        <w:t xml:space="preserve"> </w:t>
      </w:r>
      <w:hyperlink r:id="rId16" w:history="1">
        <w:r w:rsidRPr="000636DB">
          <w:rPr>
            <w:rStyle w:val="af0"/>
            <w:rFonts w:ascii="Times New Roman" w:hAnsi="Times New Roman" w:cs="Times New Roman"/>
            <w:sz w:val="24"/>
            <w:szCs w:val="24"/>
          </w:rPr>
          <w:t>www.etprf.ru</w:t>
        </w:r>
      </w:hyperlink>
      <w:r>
        <w:rPr>
          <w:rFonts w:ascii="Times New Roman" w:hAnsi="Times New Roman" w:cs="Times New Roman"/>
          <w:sz w:val="24"/>
          <w:szCs w:val="24"/>
        </w:rPr>
        <w:t xml:space="preserve"> </w:t>
      </w:r>
      <w:r w:rsidRPr="009E43BB">
        <w:rPr>
          <w:rFonts w:ascii="Times New Roman" w:hAnsi="Times New Roman" w:cs="Times New Roman"/>
          <w:sz w:val="24"/>
          <w:szCs w:val="24"/>
        </w:rPr>
        <w:t>изменения, дополнения, вносимые Организатором Торгов</w:t>
      </w:r>
      <w:r>
        <w:rPr>
          <w:rFonts w:ascii="Times New Roman" w:hAnsi="Times New Roman" w:cs="Times New Roman"/>
          <w:sz w:val="24"/>
          <w:szCs w:val="24"/>
        </w:rPr>
        <w:t xml:space="preserve"> и Специализированной организацией.</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_______________________ ______________________________ __________________ </w:t>
      </w: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 xml:space="preserve">(дата)                                         (подпись)                                                ФИО </w:t>
      </w:r>
    </w:p>
    <w:p w:rsidR="009E43BB" w:rsidRPr="009E43BB" w:rsidRDefault="009E43BB" w:rsidP="009E43BB">
      <w:pPr>
        <w:spacing w:after="0"/>
        <w:jc w:val="both"/>
        <w:rPr>
          <w:rFonts w:ascii="Times New Roman" w:hAnsi="Times New Roman" w:cs="Times New Roman"/>
          <w:i/>
          <w:sz w:val="24"/>
          <w:szCs w:val="24"/>
        </w:rPr>
      </w:pP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МП (при наличии)</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rPr>
          <w:rFonts w:ascii="Times New Roman" w:hAnsi="Times New Roman" w:cs="Times New Roman"/>
          <w:sz w:val="24"/>
          <w:szCs w:val="24"/>
        </w:rPr>
      </w:pPr>
      <w:r w:rsidRPr="009E43BB">
        <w:rPr>
          <w:rFonts w:ascii="Times New Roman" w:hAnsi="Times New Roman" w:cs="Times New Roman"/>
          <w:sz w:val="24"/>
          <w:szCs w:val="24"/>
        </w:rPr>
        <w:br w:type="page"/>
      </w:r>
    </w:p>
    <w:p w:rsidR="007E5055" w:rsidRDefault="007E5055" w:rsidP="00CC5353">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sidR="00CC5353">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3</w:t>
      </w:r>
      <w:r w:rsidRPr="003121BE">
        <w:rPr>
          <w:rFonts w:ascii="Times New Roman" w:hAnsi="Times New Roman" w:cs="Times New Roman"/>
          <w:b/>
          <w:sz w:val="28"/>
          <w:szCs w:val="28"/>
        </w:rPr>
        <w:t xml:space="preserve"> – Форма </w:t>
      </w:r>
      <w:r w:rsidR="00CC5353" w:rsidRPr="00CC5353">
        <w:rPr>
          <w:rFonts w:ascii="Times New Roman" w:hAnsi="Times New Roman" w:cs="Times New Roman"/>
          <w:b/>
          <w:sz w:val="28"/>
          <w:szCs w:val="28"/>
        </w:rPr>
        <w:t>Запрос о разъяснении положений документации об аукционе</w:t>
      </w:r>
    </w:p>
    <w:p w:rsidR="007E5055" w:rsidRDefault="007E5055" w:rsidP="007E5055">
      <w:pPr>
        <w:rPr>
          <w:rFonts w:ascii="Times New Roman" w:hAnsi="Times New Roman" w:cs="Times New Roman"/>
          <w:sz w:val="24"/>
          <w:szCs w:val="24"/>
        </w:rPr>
      </w:pPr>
    </w:p>
    <w:p w:rsidR="007E5055" w:rsidRDefault="007E5055" w:rsidP="007E5055">
      <w:pPr>
        <w:rPr>
          <w:rFonts w:ascii="Times New Roman" w:hAnsi="Times New Roman" w:cs="Times New Roman"/>
          <w:sz w:val="24"/>
          <w:szCs w:val="24"/>
        </w:rPr>
      </w:pPr>
    </w:p>
    <w:p w:rsidR="007E5055" w:rsidRPr="00B7076E" w:rsidRDefault="007E5055" w:rsidP="007E5055">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 xml:space="preserve">115114, г. Москва, ул. </w:t>
      </w:r>
      <w:proofErr w:type="spellStart"/>
      <w:r w:rsidR="001B7326" w:rsidRPr="001B7326">
        <w:rPr>
          <w:rFonts w:ascii="Times New Roman" w:hAnsi="Times New Roman" w:cs="Times New Roman"/>
          <w:b/>
          <w:i/>
          <w:sz w:val="24"/>
          <w:szCs w:val="24"/>
        </w:rPr>
        <w:t>Летниковская</w:t>
      </w:r>
      <w:proofErr w:type="spellEnd"/>
      <w:r w:rsidR="001B7326" w:rsidRPr="001B7326">
        <w:rPr>
          <w:rFonts w:ascii="Times New Roman" w:hAnsi="Times New Roman" w:cs="Times New Roman"/>
          <w:b/>
          <w:i/>
          <w:sz w:val="24"/>
          <w:szCs w:val="24"/>
        </w:rPr>
        <w:t>,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7E5055" w:rsidRDefault="007E5055" w:rsidP="007E5055">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по адресу:</w:t>
      </w:r>
      <w:r w:rsidR="00E450FB">
        <w:rPr>
          <w:rFonts w:ascii="Times New Roman" w:hAnsi="Times New Roman" w:cs="Times New Roman"/>
          <w:i/>
          <w:sz w:val="24"/>
          <w:szCs w:val="24"/>
        </w:rPr>
        <w:t xml:space="preserve"> </w:t>
      </w:r>
      <w:r w:rsidR="00E450FB" w:rsidRPr="00E450FB">
        <w:rPr>
          <w:rStyle w:val="af0"/>
          <w:rFonts w:ascii="Times New Roman" w:hAnsi="Times New Roman" w:cs="Times New Roman"/>
          <w:sz w:val="24"/>
          <w:szCs w:val="24"/>
        </w:rPr>
        <w:t xml:space="preserve"> ust.mos@yandex.ru</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7E5055" w:rsidRPr="009E43BB" w:rsidRDefault="007E5055" w:rsidP="007E5055">
      <w:pPr>
        <w:rPr>
          <w:rFonts w:ascii="Times New Roman" w:hAnsi="Times New Roman" w:cs="Times New Roman"/>
          <w:b/>
          <w:sz w:val="24"/>
          <w:szCs w:val="24"/>
          <w:u w:val="single"/>
        </w:rPr>
      </w:pPr>
    </w:p>
    <w:p w:rsidR="007E5055" w:rsidRDefault="007E5055" w:rsidP="007E5055">
      <w:pPr>
        <w:jc w:val="right"/>
        <w:rPr>
          <w:rFonts w:ascii="Times New Roman" w:hAnsi="Times New Roman" w:cs="Times New Roman"/>
          <w:b/>
          <w:sz w:val="24"/>
          <w:szCs w:val="24"/>
          <w:u w:val="single"/>
        </w:rPr>
      </w:pPr>
      <w:r>
        <w:rPr>
          <w:rFonts w:ascii="Times New Roman" w:hAnsi="Times New Roman" w:cs="Times New Roman"/>
          <w:b/>
          <w:sz w:val="24"/>
          <w:szCs w:val="24"/>
          <w:u w:val="single"/>
        </w:rPr>
        <w:t>ООО «</w:t>
      </w:r>
      <w:r w:rsidR="00AD38BD">
        <w:rPr>
          <w:rFonts w:ascii="Times New Roman" w:hAnsi="Times New Roman" w:cs="Times New Roman"/>
          <w:b/>
          <w:sz w:val="24"/>
          <w:szCs w:val="24"/>
          <w:u w:val="single"/>
        </w:rPr>
        <w:t>БК Строй</w:t>
      </w:r>
      <w:r>
        <w:rPr>
          <w:rFonts w:ascii="Times New Roman" w:hAnsi="Times New Roman" w:cs="Times New Roman"/>
          <w:b/>
          <w:sz w:val="24"/>
          <w:szCs w:val="24"/>
          <w:u w:val="single"/>
        </w:rPr>
        <w:t xml:space="preserve">»  </w:t>
      </w:r>
    </w:p>
    <w:p w:rsidR="007E5055" w:rsidRDefault="007E5055" w:rsidP="007E5055">
      <w:pPr>
        <w:jc w:val="right"/>
        <w:rPr>
          <w:rFonts w:ascii="Times New Roman" w:hAnsi="Times New Roman" w:cs="Times New Roman"/>
          <w:b/>
          <w:sz w:val="24"/>
          <w:szCs w:val="24"/>
          <w:u w:val="single"/>
        </w:rPr>
      </w:pP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 xml:space="preserve">Запрос о разъяснении </w:t>
      </w: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положений документации об аукционе</w:t>
      </w:r>
    </w:p>
    <w:p w:rsidR="007E5055" w:rsidRPr="007E5055" w:rsidRDefault="007E5055" w:rsidP="007E5055">
      <w:pPr>
        <w:jc w:val="center"/>
        <w:rPr>
          <w:rFonts w:ascii="Times New Roman" w:hAnsi="Times New Roman" w:cs="Times New Roman"/>
          <w:b/>
          <w:sz w:val="24"/>
          <w:szCs w:val="24"/>
          <w:u w:val="single"/>
        </w:rPr>
      </w:pPr>
    </w:p>
    <w:p w:rsidR="007E5055" w:rsidRPr="007E5055" w:rsidRDefault="007E5055" w:rsidP="007E5055">
      <w:pPr>
        <w:spacing w:after="0"/>
        <w:rPr>
          <w:rFonts w:ascii="Times New Roman" w:hAnsi="Times New Roman" w:cs="Times New Roman"/>
          <w:sz w:val="24"/>
          <w:szCs w:val="24"/>
        </w:rPr>
      </w:pPr>
      <w:r w:rsidRPr="007E5055">
        <w:rPr>
          <w:rFonts w:ascii="Times New Roman" w:hAnsi="Times New Roman" w:cs="Times New Roman"/>
          <w:sz w:val="24"/>
          <w:szCs w:val="24"/>
        </w:rPr>
        <w:t>________________________________(</w:t>
      </w:r>
      <w:r w:rsidRPr="007E5055">
        <w:rPr>
          <w:rFonts w:ascii="Times New Roman" w:hAnsi="Times New Roman" w:cs="Times New Roman"/>
          <w:i/>
          <w:sz w:val="24"/>
          <w:szCs w:val="24"/>
        </w:rPr>
        <w:t>указать наименование заявителя</w:t>
      </w:r>
      <w:r w:rsidRPr="007E5055">
        <w:rPr>
          <w:rFonts w:ascii="Times New Roman" w:hAnsi="Times New Roman" w:cs="Times New Roman"/>
          <w:sz w:val="24"/>
          <w:szCs w:val="24"/>
        </w:rPr>
        <w:t xml:space="preserve">)  </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Почтовый адрес:________________________________________________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Контактный телефон (факс):______________________________________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Адрес электронной почты: _______________________________________</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 xml:space="preserve">Прошу дать разъяснения по следующим положениям документации об аукционе на право </w:t>
      </w:r>
      <w:r w:rsidR="00F755D6" w:rsidRPr="00F755D6">
        <w:rPr>
          <w:rFonts w:ascii="Times New Roman" w:hAnsi="Times New Roman" w:cs="Times New Roman"/>
          <w:sz w:val="24"/>
          <w:szCs w:val="24"/>
        </w:rPr>
        <w:t xml:space="preserve">заключения договора аренды объектов недвижимого имущества </w:t>
      </w:r>
      <w:r w:rsidRPr="007E5055">
        <w:rPr>
          <w:rFonts w:ascii="Times New Roman" w:hAnsi="Times New Roman" w:cs="Times New Roman"/>
          <w:sz w:val="24"/>
          <w:szCs w:val="24"/>
        </w:rPr>
        <w:t>(_________________</w:t>
      </w:r>
      <w:r w:rsidR="00CC5353" w:rsidRPr="00CC5353">
        <w:rPr>
          <w:rFonts w:ascii="Times New Roman" w:hAnsi="Times New Roman" w:cs="Times New Roman"/>
          <w:i/>
          <w:sz w:val="24"/>
          <w:szCs w:val="24"/>
        </w:rPr>
        <w:t xml:space="preserve">указать №извещения на официальной Электронной торговой площадки Корпорации </w:t>
      </w:r>
      <w:hyperlink r:id="rId17" w:history="1">
        <w:r w:rsidR="00CC5353" w:rsidRPr="000636DB">
          <w:rPr>
            <w:rStyle w:val="af0"/>
            <w:rFonts w:ascii="Times New Roman" w:hAnsi="Times New Roman" w:cs="Times New Roman"/>
            <w:i/>
            <w:sz w:val="24"/>
            <w:szCs w:val="24"/>
          </w:rPr>
          <w:t>www.etprf.ru</w:t>
        </w:r>
      </w:hyperlink>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w:t>
      </w:r>
      <w:r w:rsidRPr="007E5055">
        <w:rPr>
          <w:rFonts w:ascii="Times New Roman" w:hAnsi="Times New Roman" w:cs="Times New Roman"/>
          <w:i/>
          <w:sz w:val="24"/>
          <w:szCs w:val="24"/>
        </w:rPr>
        <w:t>Заявитель указывает номер лота, пункт (раздел) документации об открытом аукционе, положения которого следует разъяснить, а также существо запроса по каждому пункту</w:t>
      </w:r>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p>
    <w:p w:rsidR="003A277F"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Заявитель</w:t>
      </w:r>
      <w:r w:rsidR="003A277F">
        <w:rPr>
          <w:rFonts w:ascii="Times New Roman" w:hAnsi="Times New Roman" w:cs="Times New Roman"/>
          <w:sz w:val="24"/>
          <w:szCs w:val="24"/>
        </w:rPr>
        <w:t xml:space="preserve"> </w:t>
      </w:r>
      <w:r w:rsidRPr="007E5055">
        <w:rPr>
          <w:rFonts w:ascii="Times New Roman" w:hAnsi="Times New Roman" w:cs="Times New Roman"/>
          <w:sz w:val="24"/>
          <w:szCs w:val="24"/>
        </w:rPr>
        <w:t>(уполномоченный представитель)</w:t>
      </w:r>
    </w:p>
    <w:p w:rsidR="003A277F" w:rsidRDefault="003A277F"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i/>
          <w:sz w:val="24"/>
          <w:szCs w:val="24"/>
        </w:rPr>
      </w:pPr>
      <w:r w:rsidRPr="007E5055">
        <w:rPr>
          <w:rFonts w:ascii="Times New Roman" w:hAnsi="Times New Roman" w:cs="Times New Roman"/>
          <w:sz w:val="24"/>
          <w:szCs w:val="24"/>
        </w:rPr>
        <w:t xml:space="preserve"> ____________________ (Ф.И.О.)_______________________ </w:t>
      </w:r>
    </w:p>
    <w:p w:rsidR="007E5055" w:rsidRPr="007E5055" w:rsidRDefault="007E5055" w:rsidP="007E5055">
      <w:pPr>
        <w:spacing w:after="0"/>
        <w:jc w:val="both"/>
        <w:rPr>
          <w:rFonts w:ascii="Times New Roman" w:hAnsi="Times New Roman" w:cs="Times New Roman"/>
          <w:b/>
          <w:sz w:val="24"/>
          <w:szCs w:val="24"/>
          <w:u w:val="single"/>
        </w:rPr>
      </w:pPr>
    </w:p>
    <w:p w:rsidR="00263535" w:rsidRDefault="002D1C11" w:rsidP="00CC5353">
      <w:pPr>
        <w:spacing w:after="0"/>
        <w:rPr>
          <w:rFonts w:ascii="Times New Roman" w:hAnsi="Times New Roman" w:cs="Times New Roman"/>
          <w:b/>
          <w:sz w:val="28"/>
          <w:szCs w:val="28"/>
        </w:rPr>
      </w:pPr>
      <w:r>
        <w:rPr>
          <w:rFonts w:ascii="Times New Roman" w:hAnsi="Times New Roman" w:cs="Times New Roman"/>
          <w:b/>
          <w:sz w:val="28"/>
          <w:szCs w:val="28"/>
        </w:rPr>
        <w:br w:type="page"/>
      </w:r>
    </w:p>
    <w:p w:rsidR="00263535" w:rsidRPr="003A277F" w:rsidRDefault="00263535" w:rsidP="00263535">
      <w:pPr>
        <w:pStyle w:val="13"/>
        <w:spacing w:after="0" w:line="240" w:lineRule="auto"/>
        <w:ind w:firstLine="567"/>
        <w:jc w:val="both"/>
        <w:rPr>
          <w:rFonts w:ascii="Times New Roman" w:hAnsi="Times New Roman" w:cs="Times New Roman"/>
          <w:sz w:val="24"/>
          <w:szCs w:val="24"/>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4</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Pr="003A277F">
        <w:rPr>
          <w:rFonts w:ascii="Times New Roman" w:hAnsi="Times New Roman" w:cs="Times New Roman"/>
          <w:b/>
          <w:sz w:val="24"/>
          <w:szCs w:val="24"/>
        </w:rPr>
        <w:t>Приложение №4 – Форма уведомления об  отзыве заявки на участие в аукционе</w:t>
      </w:r>
    </w:p>
    <w:p w:rsidR="00263535" w:rsidRPr="003A277F" w:rsidRDefault="00263535" w:rsidP="00263535">
      <w:pPr>
        <w:rPr>
          <w:rFonts w:ascii="Times New Roman" w:hAnsi="Times New Roman" w:cs="Times New Roman"/>
          <w:sz w:val="24"/>
          <w:szCs w:val="24"/>
        </w:rPr>
      </w:pPr>
    </w:p>
    <w:p w:rsidR="00263535" w:rsidRPr="009E43BB" w:rsidRDefault="00263535" w:rsidP="00263535">
      <w:pPr>
        <w:rPr>
          <w:rFonts w:ascii="Times New Roman" w:hAnsi="Times New Roman" w:cs="Times New Roman"/>
          <w:b/>
          <w:sz w:val="24"/>
          <w:szCs w:val="24"/>
          <w:u w:val="single"/>
        </w:rPr>
      </w:pPr>
    </w:p>
    <w:p w:rsidR="00263535" w:rsidRDefault="00263535" w:rsidP="00263535">
      <w:pPr>
        <w:jc w:val="right"/>
        <w:rPr>
          <w:rFonts w:ascii="Times New Roman" w:hAnsi="Times New Roman" w:cs="Times New Roman"/>
          <w:b/>
          <w:sz w:val="24"/>
          <w:szCs w:val="24"/>
          <w:u w:val="single"/>
        </w:rPr>
      </w:pPr>
      <w:r>
        <w:rPr>
          <w:rFonts w:ascii="Times New Roman" w:hAnsi="Times New Roman" w:cs="Times New Roman"/>
          <w:b/>
          <w:sz w:val="24"/>
          <w:szCs w:val="24"/>
          <w:u w:val="single"/>
        </w:rPr>
        <w:t>ООО «</w:t>
      </w:r>
      <w:r w:rsidR="00AD38BD">
        <w:rPr>
          <w:rFonts w:ascii="Times New Roman" w:hAnsi="Times New Roman" w:cs="Times New Roman"/>
          <w:b/>
          <w:sz w:val="24"/>
          <w:szCs w:val="24"/>
          <w:u w:val="single"/>
        </w:rPr>
        <w:t>БК Строй</w:t>
      </w:r>
      <w:r>
        <w:rPr>
          <w:rFonts w:ascii="Times New Roman" w:hAnsi="Times New Roman" w:cs="Times New Roman"/>
          <w:b/>
          <w:sz w:val="24"/>
          <w:szCs w:val="24"/>
          <w:u w:val="single"/>
        </w:rPr>
        <w:t xml:space="preserve">»  </w:t>
      </w:r>
    </w:p>
    <w:p w:rsidR="00263535" w:rsidRDefault="00263535" w:rsidP="00263535">
      <w:pPr>
        <w:jc w:val="right"/>
        <w:rPr>
          <w:rFonts w:ascii="Times New Roman" w:hAnsi="Times New Roman" w:cs="Times New Roman"/>
          <w:b/>
          <w:sz w:val="24"/>
          <w:szCs w:val="24"/>
          <w:u w:val="single"/>
        </w:rPr>
      </w:pP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УВЕДОМЛЕНИЕ</w:t>
      </w: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ОБ ОТЗЫВЕ ЗАЯВКИ НА УЧАСТИЕ В АУКЦИОНЕ</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Настоящим письмом  _________________________________________________________ </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                                                (</w:t>
      </w:r>
      <w:r w:rsidRPr="00263535">
        <w:rPr>
          <w:rFonts w:ascii="Times New Roman" w:hAnsi="Times New Roman" w:cs="Times New Roman"/>
          <w:i/>
          <w:sz w:val="24"/>
          <w:szCs w:val="24"/>
          <w:u w:val="single"/>
        </w:rPr>
        <w:t>полное наименование юридического лица), Ф.И.О. физического лица – Заявителя на участие в аукционе)</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уведомляет о том, что отзывает свою Заявку на участие в Аукционе </w:t>
      </w:r>
      <w:r w:rsidR="00F755D6" w:rsidRPr="00F755D6">
        <w:rPr>
          <w:rFonts w:ascii="Times New Roman" w:hAnsi="Times New Roman" w:cs="Times New Roman"/>
          <w:sz w:val="24"/>
          <w:szCs w:val="24"/>
          <w:u w:val="single"/>
        </w:rPr>
        <w:t xml:space="preserve">на право заключения договора аренды объектов недвижимого имущества </w:t>
      </w:r>
      <w:r w:rsidRPr="00263535">
        <w:rPr>
          <w:rFonts w:ascii="Times New Roman" w:hAnsi="Times New Roman" w:cs="Times New Roman"/>
          <w:sz w:val="24"/>
          <w:szCs w:val="24"/>
          <w:u w:val="single"/>
        </w:rPr>
        <w:t xml:space="preserve">по лоту №_____ и просит вернуть задаток, перечисленный «_____»______201__г. (указать реквизиты </w:t>
      </w:r>
      <w:proofErr w:type="spellStart"/>
      <w:r w:rsidRPr="00263535">
        <w:rPr>
          <w:rFonts w:ascii="Times New Roman" w:hAnsi="Times New Roman" w:cs="Times New Roman"/>
          <w:sz w:val="24"/>
          <w:szCs w:val="24"/>
          <w:u w:val="single"/>
        </w:rPr>
        <w:t>платжного</w:t>
      </w:r>
      <w:proofErr w:type="spellEnd"/>
      <w:r w:rsidRPr="00263535">
        <w:rPr>
          <w:rFonts w:ascii="Times New Roman" w:hAnsi="Times New Roman" w:cs="Times New Roman"/>
          <w:sz w:val="24"/>
          <w:szCs w:val="24"/>
          <w:u w:val="single"/>
        </w:rPr>
        <w:t xml:space="preserve"> документа) на счет:   _____________________________________________________________(указать реквизиты счета)</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p>
    <w:p w:rsidR="00263535" w:rsidRPr="001B7326" w:rsidRDefault="001B7326" w:rsidP="00263535">
      <w:pPr>
        <w:rPr>
          <w:rFonts w:ascii="Times New Roman" w:hAnsi="Times New Roman" w:cs="Times New Roman"/>
          <w:sz w:val="24"/>
          <w:szCs w:val="24"/>
        </w:rPr>
      </w:pPr>
      <w:r w:rsidRPr="001B7326">
        <w:rPr>
          <w:rFonts w:ascii="Times New Roman" w:hAnsi="Times New Roman" w:cs="Times New Roman"/>
          <w:sz w:val="24"/>
          <w:szCs w:val="24"/>
        </w:rPr>
        <w:t>Копия платежного поручения прилагается</w:t>
      </w:r>
      <w:r>
        <w:rPr>
          <w:rFonts w:ascii="Times New Roman" w:hAnsi="Times New Roman" w:cs="Times New Roman"/>
          <w:sz w:val="24"/>
          <w:szCs w:val="24"/>
        </w:rPr>
        <w:t>.</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b/>
          <w:sz w:val="24"/>
          <w:szCs w:val="24"/>
          <w:u w:val="single"/>
        </w:rPr>
      </w:pPr>
      <w:r w:rsidRPr="00263535">
        <w:rPr>
          <w:rFonts w:ascii="Times New Roman" w:hAnsi="Times New Roman" w:cs="Times New Roman"/>
          <w:sz w:val="24"/>
          <w:szCs w:val="24"/>
          <w:u w:val="single"/>
        </w:rPr>
        <w:t>_____________________________________ /</w:t>
      </w:r>
      <w:r w:rsidRPr="00263535">
        <w:rPr>
          <w:rFonts w:ascii="Times New Roman" w:hAnsi="Times New Roman" w:cs="Times New Roman"/>
          <w:i/>
          <w:sz w:val="24"/>
          <w:szCs w:val="24"/>
          <w:u w:val="single"/>
        </w:rPr>
        <w:t>должность, подпись, расшифровка подписи</w:t>
      </w:r>
      <w:r w:rsidRPr="00263535">
        <w:rPr>
          <w:rFonts w:ascii="Times New Roman" w:hAnsi="Times New Roman" w:cs="Times New Roman"/>
          <w:b/>
          <w:sz w:val="24"/>
          <w:szCs w:val="24"/>
          <w:u w:val="single"/>
        </w:rPr>
        <w:t>/</w:t>
      </w:r>
    </w:p>
    <w:p w:rsidR="00C67EA5" w:rsidRDefault="00C67EA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7119EE" w:rsidRDefault="00F44B09" w:rsidP="00CC5353">
      <w:pPr>
        <w:spacing w:after="0"/>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003121BE" w:rsidRPr="003121BE">
        <w:rPr>
          <w:rFonts w:ascii="Times New Roman" w:hAnsi="Times New Roman" w:cs="Times New Roman"/>
          <w:b/>
          <w:sz w:val="28"/>
          <w:szCs w:val="28"/>
        </w:rPr>
        <w:t>.</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Приложение №</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 xml:space="preserve"> – Проект договор</w:t>
      </w:r>
      <w:r w:rsidR="007F7D30">
        <w:rPr>
          <w:rFonts w:ascii="Times New Roman" w:hAnsi="Times New Roman" w:cs="Times New Roman"/>
          <w:b/>
          <w:sz w:val="28"/>
          <w:szCs w:val="28"/>
        </w:rPr>
        <w:t>а</w:t>
      </w:r>
      <w:r w:rsidR="003121BE" w:rsidRPr="003121BE">
        <w:rPr>
          <w:rFonts w:ascii="Times New Roman" w:hAnsi="Times New Roman" w:cs="Times New Roman"/>
          <w:b/>
          <w:sz w:val="28"/>
          <w:szCs w:val="28"/>
        </w:rPr>
        <w:t xml:space="preserve"> аренды </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3A277F">
        <w:rPr>
          <w:rFonts w:ascii="Times New Roman" w:eastAsia="Times New Roman" w:hAnsi="Times New Roman" w:cs="Times New Roman"/>
          <w:b/>
          <w:sz w:val="28"/>
          <w:szCs w:val="28"/>
          <w:lang w:eastAsia="ru-RU"/>
        </w:rPr>
        <w:t>1</w:t>
      </w:r>
      <w:r w:rsidRPr="00160C8B">
        <w:rPr>
          <w:rFonts w:ascii="Times New Roman" w:eastAsia="Times New Roman" w:hAnsi="Times New Roman" w:cs="Times New Roman"/>
          <w:b/>
          <w:sz w:val="28"/>
          <w:szCs w:val="28"/>
          <w:lang w:eastAsia="ru-RU"/>
        </w:rPr>
        <w:t xml:space="preserve"> </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spacing w:after="0" w:line="240" w:lineRule="auto"/>
        <w:jc w:val="center"/>
        <w:rPr>
          <w:rFonts w:ascii="Times New Roman" w:eastAsia="Times New Roman" w:hAnsi="Times New Roman" w:cs="Arial"/>
          <w:b/>
          <w:bCs/>
          <w:iCs/>
          <w:sz w:val="28"/>
          <w:szCs w:val="28"/>
          <w:lang w:eastAsia="ru-RU"/>
        </w:rPr>
      </w:pPr>
      <w:r w:rsidRPr="005743CD">
        <w:rPr>
          <w:rFonts w:ascii="Times New Roman" w:eastAsia="Times New Roman" w:hAnsi="Times New Roman" w:cs="Arial"/>
          <w:b/>
          <w:bCs/>
          <w:iCs/>
          <w:sz w:val="28"/>
          <w:szCs w:val="28"/>
          <w:lang w:eastAsia="ru-RU"/>
        </w:rPr>
        <w:t>Договор</w:t>
      </w:r>
    </w:p>
    <w:p w:rsidR="005743CD" w:rsidRPr="005743CD" w:rsidRDefault="005743CD" w:rsidP="005743CD">
      <w:pPr>
        <w:spacing w:after="0" w:line="288" w:lineRule="auto"/>
        <w:ind w:firstLine="709"/>
        <w:jc w:val="center"/>
        <w:rPr>
          <w:rFonts w:ascii="Times New Roman" w:eastAsia="Times New Roman" w:hAnsi="Times New Roman" w:cs="Arial"/>
          <w:b/>
          <w:bCs/>
          <w:iCs/>
          <w:sz w:val="28"/>
          <w:szCs w:val="28"/>
          <w:lang w:eastAsia="ru-RU"/>
        </w:rPr>
      </w:pPr>
      <w:r w:rsidRPr="005743CD">
        <w:rPr>
          <w:rFonts w:ascii="Times New Roman" w:eastAsia="Times New Roman" w:hAnsi="Times New Roman" w:cs="Arial"/>
          <w:b/>
          <w:bCs/>
          <w:iCs/>
          <w:sz w:val="28"/>
          <w:szCs w:val="28"/>
          <w:lang w:eastAsia="ru-RU"/>
        </w:rPr>
        <w:t xml:space="preserve">аренды объектов недвижимого имущества № </w:t>
      </w:r>
    </w:p>
    <w:p w:rsidR="005743CD" w:rsidRPr="005743CD" w:rsidRDefault="005743CD" w:rsidP="005743C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F22FD94" wp14:editId="3C66FAB8">
                <wp:simplePos x="0" y="0"/>
                <wp:positionH relativeFrom="column">
                  <wp:posOffset>2540</wp:posOffset>
                </wp:positionH>
                <wp:positionV relativeFrom="paragraph">
                  <wp:posOffset>140970</wp:posOffset>
                </wp:positionV>
                <wp:extent cx="798830" cy="38227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35606" w:rsidRPr="008A1786" w:rsidRDefault="00435606" w:rsidP="005743CD">
                            <w:pPr>
                              <w:ind w:firstLine="142"/>
                            </w:pPr>
                            <w:r>
                              <w:t xml:space="preserve">г. </w:t>
                            </w:r>
                            <w:r w:rsidRPr="000A43B3">
                              <w:rPr>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22FD94" id="_x0000_t202" coordsize="21600,21600" o:spt="202" path="m,l,21600r21600,l21600,xe">
                <v:stroke joinstyle="miter"/>
                <v:path gradientshapeok="t" o:connecttype="rect"/>
              </v:shapetype>
              <v:shape id="Text Box 3" o:spid="_x0000_s1026" type="#_x0000_t202" style="position:absolute;left:0;text-align:left;margin-left:.2pt;margin-top:11.1pt;width:62.9pt;height:30.1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" stroked="f">
                <v:textbox inset="0,.8mm">
                  <w:txbxContent>
                    <w:p w:rsidR="00435606" w:rsidRPr="008A1786" w:rsidRDefault="00435606" w:rsidP="005743CD">
                      <w:pPr>
                        <w:ind w:firstLine="142"/>
                      </w:pPr>
                      <w:r>
                        <w:t xml:space="preserve">г. </w:t>
                      </w:r>
                      <w:r w:rsidRPr="000A43B3">
                        <w:rPr>
                          <w:sz w:val="24"/>
                          <w:szCs w:val="24"/>
                        </w:rPr>
                        <w:t>Москва</w:t>
                      </w:r>
                    </w:p>
                  </w:txbxContent>
                </v:textbox>
                <w10:wrap type="square"/>
              </v:shape>
            </w:pict>
          </mc:Fallback>
        </mc:AlternateContent>
      </w:r>
    </w:p>
    <w:p w:rsidR="005743CD" w:rsidRPr="005743CD" w:rsidRDefault="005743CD" w:rsidP="005743CD">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две тысячи двадцать </w:t>
      </w:r>
      <w:r w:rsidR="003C4E76">
        <w:rPr>
          <w:rFonts w:ascii="Times New Roman" w:eastAsia="Times New Roman" w:hAnsi="Times New Roman" w:cs="Times New Roman"/>
          <w:sz w:val="24"/>
          <w:szCs w:val="24"/>
          <w:lang w:eastAsia="ru-RU"/>
        </w:rPr>
        <w:t xml:space="preserve">четвертого </w:t>
      </w:r>
      <w:r w:rsidRPr="005743CD">
        <w:rPr>
          <w:rFonts w:ascii="Times New Roman" w:eastAsia="Times New Roman" w:hAnsi="Times New Roman" w:cs="Times New Roman"/>
          <w:sz w:val="24"/>
          <w:szCs w:val="24"/>
          <w:lang w:eastAsia="ru-RU"/>
        </w:rPr>
        <w:t xml:space="preserve"> года</w:t>
      </w:r>
    </w:p>
    <w:p w:rsidR="005743CD" w:rsidRPr="005743CD" w:rsidRDefault="005743CD" w:rsidP="005743C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5743CD" w:rsidRPr="005743CD" w:rsidRDefault="005743CD" w:rsidP="005743CD">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 (АО «НИЦЭВТ»), именуемое в дальнейшем «Арендодатель», в лице</w:t>
      </w:r>
      <w:r w:rsidR="003407F1">
        <w:rPr>
          <w:rFonts w:ascii="Times New Roman" w:eastAsia="Times New Roman" w:hAnsi="Times New Roman" w:cs="Times New Roman"/>
          <w:sz w:val="24"/>
          <w:szCs w:val="24"/>
          <w:lang w:eastAsia="ru-RU"/>
        </w:rPr>
        <w:t xml:space="preserve"> </w:t>
      </w:r>
      <w:r w:rsidRPr="005743CD">
        <w:rPr>
          <w:rFonts w:ascii="Times New Roman" w:eastAsia="Times New Roman" w:hAnsi="Times New Roman" w:cs="Times New Roman"/>
          <w:sz w:val="24"/>
          <w:szCs w:val="24"/>
          <w:lang w:eastAsia="ru-RU"/>
        </w:rPr>
        <w:t xml:space="preserve"> </w:t>
      </w:r>
      <w:r w:rsidR="003407F1" w:rsidRPr="003407F1">
        <w:rPr>
          <w:rFonts w:ascii="Times New Roman" w:eastAsia="Times New Roman" w:hAnsi="Times New Roman" w:cs="Times New Roman"/>
          <w:sz w:val="24"/>
          <w:szCs w:val="24"/>
          <w:lang w:eastAsia="ru-RU"/>
        </w:rPr>
        <w:t>Директор</w:t>
      </w:r>
      <w:r w:rsidR="003407F1">
        <w:rPr>
          <w:rFonts w:ascii="Times New Roman" w:eastAsia="Times New Roman" w:hAnsi="Times New Roman" w:cs="Times New Roman"/>
          <w:sz w:val="24"/>
          <w:szCs w:val="24"/>
          <w:lang w:eastAsia="ru-RU"/>
        </w:rPr>
        <w:t>а</w:t>
      </w:r>
      <w:r w:rsidR="003407F1" w:rsidRPr="003407F1">
        <w:rPr>
          <w:rFonts w:ascii="Times New Roman" w:eastAsia="Times New Roman" w:hAnsi="Times New Roman" w:cs="Times New Roman"/>
          <w:sz w:val="24"/>
          <w:szCs w:val="24"/>
          <w:lang w:eastAsia="ru-RU"/>
        </w:rPr>
        <w:t xml:space="preserve"> по управлению имущественным комплексом </w:t>
      </w:r>
      <w:proofErr w:type="spellStart"/>
      <w:r w:rsidR="003407F1" w:rsidRPr="003407F1">
        <w:rPr>
          <w:rFonts w:ascii="Times New Roman" w:eastAsia="Times New Roman" w:hAnsi="Times New Roman" w:cs="Times New Roman"/>
          <w:sz w:val="24"/>
          <w:szCs w:val="24"/>
          <w:lang w:eastAsia="ru-RU"/>
        </w:rPr>
        <w:t>Рубанов</w:t>
      </w:r>
      <w:r w:rsidR="003407F1">
        <w:rPr>
          <w:rFonts w:ascii="Times New Roman" w:eastAsia="Times New Roman" w:hAnsi="Times New Roman" w:cs="Times New Roman"/>
          <w:sz w:val="24"/>
          <w:szCs w:val="24"/>
          <w:lang w:eastAsia="ru-RU"/>
        </w:rPr>
        <w:t>а</w:t>
      </w:r>
      <w:proofErr w:type="spellEnd"/>
      <w:r w:rsidR="003407F1" w:rsidRPr="003407F1">
        <w:rPr>
          <w:rFonts w:ascii="Times New Roman" w:eastAsia="Times New Roman" w:hAnsi="Times New Roman" w:cs="Times New Roman"/>
          <w:sz w:val="24"/>
          <w:szCs w:val="24"/>
          <w:lang w:eastAsia="ru-RU"/>
        </w:rPr>
        <w:t xml:space="preserve"> Серге</w:t>
      </w:r>
      <w:r w:rsidR="003407F1">
        <w:rPr>
          <w:rFonts w:ascii="Times New Roman" w:eastAsia="Times New Roman" w:hAnsi="Times New Roman" w:cs="Times New Roman"/>
          <w:sz w:val="24"/>
          <w:szCs w:val="24"/>
          <w:lang w:eastAsia="ru-RU"/>
        </w:rPr>
        <w:t>я</w:t>
      </w:r>
      <w:r w:rsidR="003407F1" w:rsidRPr="003407F1">
        <w:rPr>
          <w:rFonts w:ascii="Times New Roman" w:eastAsia="Times New Roman" w:hAnsi="Times New Roman" w:cs="Times New Roman"/>
          <w:sz w:val="24"/>
          <w:szCs w:val="24"/>
          <w:lang w:eastAsia="ru-RU"/>
        </w:rPr>
        <w:t xml:space="preserve"> Викторович</w:t>
      </w:r>
      <w:r w:rsidR="003407F1">
        <w:rPr>
          <w:rFonts w:ascii="Times New Roman" w:eastAsia="Times New Roman" w:hAnsi="Times New Roman" w:cs="Times New Roman"/>
          <w:sz w:val="24"/>
          <w:szCs w:val="24"/>
          <w:lang w:eastAsia="ru-RU"/>
        </w:rPr>
        <w:t xml:space="preserve">а, </w:t>
      </w:r>
      <w:r w:rsidRPr="005743CD">
        <w:rPr>
          <w:rFonts w:ascii="Times New Roman" w:eastAsia="Times New Roman" w:hAnsi="Times New Roman" w:cs="Times New Roman"/>
          <w:sz w:val="24"/>
          <w:szCs w:val="24"/>
          <w:lang w:eastAsia="ru-RU"/>
        </w:rPr>
        <w:t>действующего на основании Доверенности от</w:t>
      </w:r>
      <w:r w:rsidR="003407F1">
        <w:rPr>
          <w:rFonts w:ascii="Times New Roman" w:eastAsia="Times New Roman" w:hAnsi="Times New Roman" w:cs="Times New Roman"/>
          <w:sz w:val="24"/>
          <w:szCs w:val="24"/>
          <w:lang w:eastAsia="ru-RU"/>
        </w:rPr>
        <w:t xml:space="preserve"> </w:t>
      </w:r>
      <w:r w:rsidR="003C4E76">
        <w:rPr>
          <w:rFonts w:ascii="Times New Roman" w:eastAsia="Times New Roman" w:hAnsi="Times New Roman" w:cs="Times New Roman"/>
          <w:sz w:val="24"/>
          <w:szCs w:val="24"/>
          <w:lang w:eastAsia="ru-RU"/>
        </w:rPr>
        <w:t>01</w:t>
      </w:r>
      <w:r w:rsidR="003407F1">
        <w:rPr>
          <w:rFonts w:ascii="Times New Roman" w:eastAsia="Times New Roman" w:hAnsi="Times New Roman" w:cs="Times New Roman"/>
          <w:sz w:val="24"/>
          <w:szCs w:val="24"/>
          <w:lang w:eastAsia="ru-RU"/>
        </w:rPr>
        <w:t xml:space="preserve"> </w:t>
      </w:r>
      <w:r w:rsidR="003C4E76">
        <w:rPr>
          <w:rFonts w:ascii="Times New Roman" w:eastAsia="Times New Roman" w:hAnsi="Times New Roman" w:cs="Times New Roman"/>
          <w:sz w:val="24"/>
          <w:szCs w:val="24"/>
          <w:lang w:eastAsia="ru-RU"/>
        </w:rPr>
        <w:t>января</w:t>
      </w:r>
      <w:r w:rsidR="003407F1">
        <w:rPr>
          <w:rFonts w:ascii="Times New Roman" w:eastAsia="Times New Roman" w:hAnsi="Times New Roman" w:cs="Times New Roman"/>
          <w:sz w:val="24"/>
          <w:szCs w:val="24"/>
          <w:lang w:eastAsia="ru-RU"/>
        </w:rPr>
        <w:t xml:space="preserve"> 202</w:t>
      </w:r>
      <w:r w:rsidR="003C4E76">
        <w:rPr>
          <w:rFonts w:ascii="Times New Roman" w:eastAsia="Times New Roman" w:hAnsi="Times New Roman" w:cs="Times New Roman"/>
          <w:sz w:val="24"/>
          <w:szCs w:val="24"/>
          <w:lang w:eastAsia="ru-RU"/>
        </w:rPr>
        <w:t>4</w:t>
      </w:r>
      <w:r w:rsidR="003407F1">
        <w:rPr>
          <w:rFonts w:ascii="Times New Roman" w:eastAsia="Times New Roman" w:hAnsi="Times New Roman" w:cs="Times New Roman"/>
          <w:sz w:val="24"/>
          <w:szCs w:val="24"/>
          <w:lang w:eastAsia="ru-RU"/>
        </w:rPr>
        <w:t>г. №</w:t>
      </w:r>
      <w:r w:rsidR="003C4E76">
        <w:rPr>
          <w:rFonts w:ascii="Times New Roman" w:eastAsia="Times New Roman" w:hAnsi="Times New Roman" w:cs="Times New Roman"/>
          <w:sz w:val="24"/>
          <w:szCs w:val="24"/>
          <w:lang w:eastAsia="ru-RU"/>
        </w:rPr>
        <w:t>01</w:t>
      </w:r>
      <w:r w:rsidR="003407F1">
        <w:rPr>
          <w:rFonts w:ascii="Times New Roman" w:eastAsia="Times New Roman" w:hAnsi="Times New Roman" w:cs="Times New Roman"/>
          <w:sz w:val="24"/>
          <w:szCs w:val="24"/>
          <w:lang w:eastAsia="ru-RU"/>
        </w:rPr>
        <w:t>/2</w:t>
      </w:r>
      <w:r w:rsidR="003C4E76">
        <w:rPr>
          <w:rFonts w:ascii="Times New Roman" w:eastAsia="Times New Roman" w:hAnsi="Times New Roman" w:cs="Times New Roman"/>
          <w:sz w:val="24"/>
          <w:szCs w:val="24"/>
          <w:lang w:eastAsia="ru-RU"/>
        </w:rPr>
        <w:t>4</w:t>
      </w:r>
      <w:r w:rsidRPr="005743CD">
        <w:rPr>
          <w:rFonts w:ascii="Times New Roman" w:eastAsia="Times New Roman" w:hAnsi="Times New Roman" w:cs="Times New Roman"/>
          <w:sz w:val="24"/>
          <w:szCs w:val="24"/>
          <w:lang w:eastAsia="ru-RU"/>
        </w:rPr>
        <w:t xml:space="preserve">, с одной стороны, и </w:t>
      </w:r>
    </w:p>
    <w:p w:rsidR="005743CD" w:rsidRPr="005743CD" w:rsidRDefault="00ED4641" w:rsidP="005743CD">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ru-RU"/>
        </w:rPr>
        <w:t xml:space="preserve">…………………… </w:t>
      </w:r>
      <w:r w:rsidR="005743CD" w:rsidRPr="005743CD">
        <w:rPr>
          <w:rFonts w:ascii="Times New Roman" w:eastAsia="Times New Roman" w:hAnsi="Times New Roman" w:cs="Times New Roman"/>
          <w:sz w:val="24"/>
          <w:szCs w:val="24"/>
          <w:lang w:eastAsia="ru-RU"/>
        </w:rPr>
        <w:t xml:space="preserve">  «……….», именуемое в дальнейшем «Арендатор», в лице генерального директора ………, действующего на основании Устава, с другой стороны, </w:t>
      </w:r>
      <w:r w:rsidR="005743CD" w:rsidRPr="005743CD">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5743CD" w:rsidRPr="005743CD" w:rsidRDefault="005743CD" w:rsidP="005743CD">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5743CD" w:rsidRPr="005743CD" w:rsidRDefault="00D0314F" w:rsidP="005743CD">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005743CD" w:rsidRPr="005743CD">
        <w:rPr>
          <w:rFonts w:ascii="Times New Roman" w:eastAsia="Times New Roman" w:hAnsi="Times New Roman" w:cs="Times New Roman"/>
          <w:b/>
          <w:sz w:val="28"/>
          <w:szCs w:val="28"/>
          <w:lang w:eastAsia="ru-RU"/>
        </w:rPr>
        <w:t>Предмет Договора</w:t>
      </w:r>
    </w:p>
    <w:p w:rsidR="005743CD" w:rsidRPr="005743CD" w:rsidRDefault="005743CD" w:rsidP="005743C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5743CD" w:rsidRPr="004E39A5" w:rsidRDefault="004E39A5" w:rsidP="004E39A5">
      <w:pPr>
        <w:tabs>
          <w:tab w:val="left" w:pos="113"/>
          <w:tab w:val="left" w:pos="28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bookmarkStart w:id="3" w:name="_Ref157938555"/>
      <w:r>
        <w:rPr>
          <w:rFonts w:ascii="Times New Roman" w:eastAsia="Times New Roman" w:hAnsi="Times New Roman" w:cs="Times New Roman"/>
          <w:sz w:val="24"/>
          <w:szCs w:val="24"/>
          <w:lang w:eastAsia="ru-RU"/>
        </w:rPr>
        <w:t xml:space="preserve">1.1. </w:t>
      </w:r>
      <w:r w:rsidR="005743CD" w:rsidRPr="004E39A5">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w:t>
      </w:r>
      <w:bookmarkEnd w:id="3"/>
      <w:r w:rsidR="00E450FB" w:rsidRPr="004E39A5">
        <w:rPr>
          <w:rFonts w:ascii="Times New Roman" w:eastAsia="Times New Roman" w:hAnsi="Times New Roman" w:cs="Times New Roman"/>
          <w:sz w:val="24"/>
          <w:szCs w:val="24"/>
          <w:lang w:eastAsia="ru-RU"/>
        </w:rPr>
        <w:t xml:space="preserve">нежилые помещения общей площадью </w:t>
      </w:r>
      <w:r w:rsidRPr="004E39A5">
        <w:rPr>
          <w:rFonts w:ascii="Times New Roman" w:eastAsia="Times New Roman" w:hAnsi="Times New Roman" w:cs="Times New Roman"/>
          <w:sz w:val="24"/>
          <w:szCs w:val="24"/>
          <w:lang w:eastAsia="ru-RU"/>
        </w:rPr>
        <w:t xml:space="preserve">Нежилые помещения общей площадью 559,8 </w:t>
      </w:r>
      <w:proofErr w:type="spellStart"/>
      <w:r w:rsidRPr="004E39A5">
        <w:rPr>
          <w:rFonts w:ascii="Times New Roman" w:eastAsia="Times New Roman" w:hAnsi="Times New Roman" w:cs="Times New Roman"/>
          <w:sz w:val="24"/>
          <w:szCs w:val="24"/>
          <w:lang w:eastAsia="ru-RU"/>
        </w:rPr>
        <w:t>кв.м</w:t>
      </w:r>
      <w:proofErr w:type="spellEnd"/>
      <w:r w:rsidRPr="004E39A5">
        <w:rPr>
          <w:rFonts w:ascii="Times New Roman" w:eastAsia="Times New Roman" w:hAnsi="Times New Roman" w:cs="Times New Roman"/>
          <w:sz w:val="24"/>
          <w:szCs w:val="24"/>
          <w:lang w:eastAsia="ru-RU"/>
        </w:rPr>
        <w:t>., расположенные по адресу: город Москва, внутригородская территория муниципальный округ Чертаново Северное, шоссе Варшавское, дом 125, строение 17, этаж Цок., пом. I, ком.:29, 31, 32, 33, 34, 35, 36, 37, 38, 39, 40, 41, 42, 43, 45</w:t>
      </w:r>
      <w:r w:rsidR="003C4E76" w:rsidRPr="004E39A5">
        <w:rPr>
          <w:rFonts w:ascii="Times New Roman" w:eastAsia="Times New Roman" w:hAnsi="Times New Roman" w:cs="Times New Roman"/>
          <w:sz w:val="24"/>
          <w:szCs w:val="24"/>
          <w:lang w:eastAsia="ru-RU"/>
        </w:rPr>
        <w:t xml:space="preserve">. </w:t>
      </w:r>
      <w:r w:rsidR="005743CD" w:rsidRPr="004E39A5">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5743CD" w:rsidRPr="005743CD" w:rsidRDefault="00D0314F" w:rsidP="005743CD">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5743CD" w:rsidRPr="005743CD">
        <w:rPr>
          <w:rFonts w:ascii="Times New Roman" w:eastAsia="Times New Roman" w:hAnsi="Times New Roman" w:cs="Times New Roman"/>
          <w:sz w:val="24"/>
          <w:szCs w:val="24"/>
          <w:lang w:eastAsia="ru-RU"/>
        </w:rPr>
        <w:t>Объект принадлежит Арендодателю на праве собственности (запись регистрации в Едином государственном реестре  недвижимости от ……….</w:t>
      </w:r>
    </w:p>
    <w:p w:rsidR="005743CD" w:rsidRPr="005743CD" w:rsidRDefault="00D0314F" w:rsidP="005743C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r w:rsidR="005743CD" w:rsidRPr="005743CD">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 и склад.</w:t>
      </w:r>
    </w:p>
    <w:p w:rsidR="005743CD" w:rsidRPr="005743CD" w:rsidRDefault="00D0314F" w:rsidP="005743C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w:t>
      </w:r>
      <w:r w:rsidR="005743CD" w:rsidRPr="005743CD">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5743CD" w:rsidRPr="005743CD" w:rsidRDefault="00D0314F" w:rsidP="005743C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w:t>
      </w:r>
      <w:r w:rsidR="005743CD" w:rsidRPr="005743CD">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 включительно.</w:t>
      </w:r>
    </w:p>
    <w:p w:rsidR="005743CD" w:rsidRPr="005743CD" w:rsidRDefault="00D0314F" w:rsidP="005743CD">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w:t>
      </w:r>
      <w:r w:rsidR="005743CD" w:rsidRPr="005743CD">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5743CD" w:rsidRPr="005743CD" w:rsidRDefault="005743CD" w:rsidP="005743CD">
      <w:pPr>
        <w:overflowPunct w:val="0"/>
        <w:autoSpaceDE w:val="0"/>
        <w:autoSpaceDN w:val="0"/>
        <w:adjustRightInd w:val="0"/>
        <w:spacing w:before="60" w:after="0" w:line="288" w:lineRule="auto"/>
        <w:ind w:firstLine="709"/>
        <w:textAlignment w:val="baseline"/>
        <w:rPr>
          <w:rFonts w:ascii="Times New Roman" w:eastAsia="Times New Roman" w:hAnsi="Times New Roman" w:cs="Times New Roman"/>
          <w:sz w:val="24"/>
          <w:szCs w:val="24"/>
          <w:lang w:eastAsia="ru-RU"/>
        </w:rPr>
      </w:pPr>
    </w:p>
    <w:p w:rsidR="005743CD" w:rsidRPr="00D0314F" w:rsidRDefault="005743CD" w:rsidP="0062738A">
      <w:pPr>
        <w:pStyle w:val="a7"/>
        <w:numPr>
          <w:ilvl w:val="0"/>
          <w:numId w:val="17"/>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D0314F">
        <w:rPr>
          <w:rFonts w:ascii="Times New Roman" w:eastAsia="Times New Roman" w:hAnsi="Times New Roman" w:cs="Times New Roman"/>
          <w:b/>
          <w:sz w:val="28"/>
          <w:szCs w:val="28"/>
          <w:lang w:eastAsia="ru-RU"/>
        </w:rPr>
        <w:t>Права и обязанности Сторон</w:t>
      </w:r>
    </w:p>
    <w:p w:rsidR="005743CD" w:rsidRPr="005743CD" w:rsidRDefault="005743CD" w:rsidP="005743CD">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b/>
          <w:sz w:val="24"/>
          <w:szCs w:val="24"/>
          <w:lang w:eastAsia="zh-TW"/>
        </w:rPr>
        <w:t xml:space="preserve">           2.1. Арендодатель обязуется:</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№3 к настоящему Договору;</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5743CD" w:rsidRPr="005743CD" w:rsidRDefault="005743CD" w:rsidP="005743CD">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 xml:space="preserve">           </w:t>
      </w:r>
      <w:r w:rsidRPr="005743CD">
        <w:rPr>
          <w:rFonts w:ascii="Times New Roman" w:eastAsia="Times New Roman" w:hAnsi="Times New Roman" w:cs="Times New Roman"/>
          <w:b/>
          <w:sz w:val="24"/>
          <w:szCs w:val="24"/>
          <w:lang w:eastAsia="zh-TW"/>
        </w:rPr>
        <w:t>2.2. Арендатор обязуется:</w:t>
      </w:r>
    </w:p>
    <w:p w:rsidR="005743CD" w:rsidRPr="005743CD" w:rsidRDefault="005743CD" w:rsidP="005743CD">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5743CD" w:rsidRPr="005743CD" w:rsidRDefault="005743CD" w:rsidP="005743CD">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 xml:space="preserve">2.2.3. </w:t>
      </w:r>
      <w:r w:rsidRPr="005743CD">
        <w:rPr>
          <w:rFonts w:ascii="Times New Roman" w:eastAsia="Times New Roman" w:hAnsi="Times New Roman" w:cs="Times New Roman"/>
          <w:color w:val="000000"/>
          <w:spacing w:val="7"/>
          <w:sz w:val="24"/>
          <w:szCs w:val="24"/>
          <w:shd w:val="clear" w:color="auto" w:fill="FFFFFF"/>
          <w:lang w:eastAsia="zh-TW"/>
        </w:rPr>
        <w:t>не сдавать</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 xml:space="preserve">Объект в субаренду </w:t>
      </w:r>
      <w:r w:rsidRPr="005743CD">
        <w:rPr>
          <w:rFonts w:ascii="Times New Roman" w:eastAsia="Times New Roman" w:hAnsi="Times New Roman" w:cs="Times New Roman"/>
          <w:color w:val="000000"/>
          <w:spacing w:val="7"/>
          <w:sz w:val="24"/>
          <w:szCs w:val="24"/>
          <w:shd w:val="clear" w:color="auto" w:fill="FFFFFF"/>
          <w:lang w:eastAsia="zh-TW"/>
        </w:rPr>
        <w:t>и не заключать</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 xml:space="preserve">сделки, </w:t>
      </w:r>
      <w:r w:rsidRPr="005743CD">
        <w:rPr>
          <w:rFonts w:ascii="Times New Roman" w:eastAsia="Times New Roman" w:hAnsi="Times New Roman" w:cs="Times New Roman"/>
          <w:color w:val="000000"/>
          <w:spacing w:val="7"/>
          <w:sz w:val="24"/>
          <w:szCs w:val="24"/>
          <w:shd w:val="clear" w:color="auto" w:fill="FFFFFF"/>
          <w:lang w:eastAsia="zh-TW"/>
        </w:rPr>
        <w:t>следствием</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2.2.8.</w:t>
      </w:r>
      <w:r w:rsidRPr="005743CD">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743CD" w:rsidRPr="005743CD" w:rsidRDefault="005743CD" w:rsidP="005743CD">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2.2.9.</w:t>
      </w:r>
      <w:r w:rsidRPr="005743CD">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w:t>
      </w:r>
      <w:r w:rsidRPr="005743CD">
        <w:rPr>
          <w:rFonts w:ascii="Times New Roman" w:eastAsia="Times New Roman" w:hAnsi="Times New Roman" w:cs="Times New Roman"/>
          <w:sz w:val="24"/>
          <w:szCs w:val="24"/>
          <w:lang w:eastAsia="zh-TW"/>
        </w:rPr>
        <w:lastRenderedPageBreak/>
        <w:t>обязан по требованию Арендодателя произвести восстановительный ремонт Объекта за свой счет в установленный Арендодателем срок;</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2.2.10.</w:t>
      </w:r>
      <w:r w:rsidRPr="005743CD">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2.2.11.</w:t>
      </w:r>
      <w:r w:rsidRPr="005743CD">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2.2.12.</w:t>
      </w:r>
      <w:r w:rsidRPr="005743CD">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2.2.13.</w:t>
      </w:r>
      <w:r w:rsidRPr="005743CD">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2.2.14.</w:t>
      </w:r>
      <w:r w:rsidRPr="005743CD">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2.2.15.</w:t>
      </w:r>
      <w:r w:rsidRPr="005743CD">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2.2.16.</w:t>
      </w:r>
      <w:r w:rsidRPr="005743CD">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2.2.17.</w:t>
      </w:r>
      <w:r w:rsidRPr="005743CD">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2.2.18.</w:t>
      </w:r>
      <w:r w:rsidRPr="005743CD">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5743CD" w:rsidRPr="005743CD" w:rsidRDefault="005743CD" w:rsidP="005743CD">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2.2.19. </w:t>
      </w:r>
      <w:r w:rsidRPr="005743CD">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743CD">
        <w:rPr>
          <w:rFonts w:ascii="Times New Roman" w:eastAsia="Times New Roman" w:hAnsi="Times New Roman" w:cs="Times New Roman"/>
          <w:sz w:val="24"/>
          <w:szCs w:val="24"/>
          <w:lang w:eastAsia="zh-TW"/>
        </w:rPr>
        <w:t>в пределах Объекта;</w:t>
      </w:r>
    </w:p>
    <w:p w:rsidR="005743CD" w:rsidRPr="005743CD" w:rsidRDefault="005743CD" w:rsidP="005743CD">
      <w:pPr>
        <w:tabs>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ab/>
      </w:r>
      <w:r w:rsidRPr="005743CD">
        <w:rPr>
          <w:rFonts w:ascii="Times New Roman" w:eastAsia="Times New Roman" w:hAnsi="Times New Roman" w:cs="Times New Roman"/>
          <w:b/>
          <w:sz w:val="24"/>
          <w:szCs w:val="24"/>
          <w:lang w:eastAsia="zh-TW"/>
        </w:rPr>
        <w:t>2.3. Арендодатель имеет право:</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 xml:space="preserve">2.3.4. осуществлять фото - и </w:t>
      </w:r>
      <w:proofErr w:type="spellStart"/>
      <w:r w:rsidRPr="005743CD">
        <w:rPr>
          <w:rFonts w:ascii="Times New Roman" w:eastAsia="Times New Roman" w:hAnsi="Times New Roman" w:cs="Times New Roman"/>
          <w:sz w:val="24"/>
          <w:szCs w:val="24"/>
          <w:lang w:eastAsia="zh-TW"/>
        </w:rPr>
        <w:t>видеофиксацию</w:t>
      </w:r>
      <w:proofErr w:type="spellEnd"/>
      <w:r w:rsidRPr="005743CD">
        <w:rPr>
          <w:rFonts w:ascii="Times New Roman" w:eastAsia="Times New Roman" w:hAnsi="Times New Roman" w:cs="Times New Roman"/>
          <w:sz w:val="24"/>
          <w:szCs w:val="24"/>
          <w:lang w:eastAsia="zh-TW"/>
        </w:rPr>
        <w:t xml:space="preserve"> состояния Объекта.</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ab/>
      </w:r>
      <w:r w:rsidRPr="005743CD">
        <w:rPr>
          <w:rFonts w:ascii="Times New Roman" w:eastAsia="Times New Roman" w:hAnsi="Times New Roman" w:cs="Times New Roman"/>
          <w:b/>
          <w:sz w:val="24"/>
          <w:szCs w:val="24"/>
          <w:lang w:eastAsia="zh-TW"/>
        </w:rPr>
        <w:t>2.4 Арендатор имеет право:</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5743CD" w:rsidRPr="005743CD" w:rsidRDefault="005743CD" w:rsidP="005743CD">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5743CD" w:rsidRPr="005743CD" w:rsidRDefault="005743CD" w:rsidP="005743CD">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p>
    <w:p w:rsidR="005743CD" w:rsidRPr="005743CD" w:rsidRDefault="005743CD" w:rsidP="0062738A">
      <w:pPr>
        <w:numPr>
          <w:ilvl w:val="0"/>
          <w:numId w:val="17"/>
        </w:numPr>
        <w:tabs>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Арендная плата и порядок расчетов</w:t>
      </w:r>
    </w:p>
    <w:p w:rsidR="005743CD" w:rsidRPr="005743CD" w:rsidRDefault="005743CD" w:rsidP="005743CD">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5743CD" w:rsidRPr="005743CD" w:rsidRDefault="00E31D26" w:rsidP="005743CD">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5743CD" w:rsidRPr="005743CD">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 (……….) рублей 00 копеек,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5743CD" w:rsidRPr="005743CD" w:rsidRDefault="005743CD" w:rsidP="005743CD">
      <w:pPr>
        <w:tabs>
          <w:tab w:val="left" w:pos="0"/>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5743CD">
        <w:rPr>
          <w:rFonts w:ascii="Times New Roman" w:eastAsia="Times New Roman" w:hAnsi="Times New Roman" w:cs="Times New Roman"/>
          <w:iCs/>
          <w:sz w:val="24"/>
          <w:szCs w:val="24"/>
          <w:lang w:eastAsia="ru-RU" w:bidi="ru-RU"/>
        </w:rPr>
        <w:t>электроэнергия, тепло, вода,</w:t>
      </w:r>
      <w:r w:rsidRPr="005743CD">
        <w:rPr>
          <w:rFonts w:ascii="Times New Roman" w:eastAsia="Times New Roman" w:hAnsi="Times New Roman" w:cs="Times New Roman"/>
          <w:i/>
          <w:iCs/>
          <w:sz w:val="24"/>
          <w:szCs w:val="24"/>
          <w:lang w:eastAsia="ru-RU" w:bidi="ru-RU"/>
        </w:rPr>
        <w:t xml:space="preserve"> </w:t>
      </w:r>
      <w:r w:rsidRPr="005743CD">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5743CD" w:rsidRPr="005743CD" w:rsidRDefault="00E31D26" w:rsidP="005743C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w:t>
      </w:r>
      <w:r w:rsidR="005743CD" w:rsidRPr="005743CD">
        <w:rPr>
          <w:rFonts w:ascii="Times New Roman" w:eastAsia="Times New Roman" w:hAnsi="Times New Roman" w:cs="Times New Roman"/>
          <w:sz w:val="24"/>
          <w:szCs w:val="24"/>
          <w:lang w:eastAsia="ru-RU"/>
        </w:rPr>
        <w:t xml:space="preserve">Уплата фиксированной части арендной платы производится Арендатором в безналичном порядке путем перечисления денежных средств на расчетный счет </w:t>
      </w:r>
      <w:r w:rsidR="005743CD" w:rsidRPr="005743CD">
        <w:rPr>
          <w:rFonts w:ascii="Times New Roman" w:eastAsia="Times New Roman" w:hAnsi="Times New Roman" w:cs="Times New Roman"/>
          <w:sz w:val="24"/>
          <w:szCs w:val="24"/>
          <w:lang w:eastAsia="ru-RU"/>
        </w:rPr>
        <w:lastRenderedPageBreak/>
        <w:t>Арендодателя до первого числа расчетного месяца без выставления счета в размере, указанном в п. 3.1. настоящего Договора.</w:t>
      </w:r>
    </w:p>
    <w:p w:rsidR="005743CD" w:rsidRPr="005743CD" w:rsidRDefault="005743CD" w:rsidP="005743C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5743CD" w:rsidRPr="005743CD" w:rsidRDefault="005743CD" w:rsidP="005743CD">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3.3.</w:t>
      </w:r>
      <w:r w:rsidRPr="005743CD">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5743CD" w:rsidRPr="005743CD" w:rsidRDefault="00E31D26" w:rsidP="00E31D26">
      <w:pPr>
        <w:tabs>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 </w:t>
      </w:r>
      <w:r w:rsidR="005743CD" w:rsidRPr="005743CD">
        <w:rPr>
          <w:rFonts w:ascii="Times New Roman" w:eastAsia="Times New Roman" w:hAnsi="Times New Roman" w:cs="Times New Roman"/>
          <w:sz w:val="24"/>
          <w:szCs w:val="24"/>
          <w:lang w:eastAsia="ru-RU"/>
        </w:rPr>
        <w:t>Фиксированная часть арендной платы включает в себя плату</w:t>
      </w:r>
      <w:r>
        <w:rPr>
          <w:rFonts w:ascii="Times New Roman" w:eastAsia="Times New Roman" w:hAnsi="Times New Roman" w:cs="Times New Roman"/>
          <w:sz w:val="24"/>
          <w:szCs w:val="24"/>
          <w:lang w:eastAsia="ru-RU"/>
        </w:rPr>
        <w:t xml:space="preserve"> за пользование </w:t>
      </w:r>
      <w:r w:rsidR="005743CD" w:rsidRPr="005743CD">
        <w:rPr>
          <w:rFonts w:ascii="Times New Roman" w:eastAsia="Times New Roman" w:hAnsi="Times New Roman" w:cs="Times New Roman"/>
          <w:sz w:val="24"/>
          <w:szCs w:val="24"/>
          <w:lang w:eastAsia="ru-RU"/>
        </w:rPr>
        <w:t>Объектом.</w:t>
      </w:r>
    </w:p>
    <w:p w:rsidR="00E31D26" w:rsidRDefault="00E31D26" w:rsidP="00E31D26">
      <w:pPr>
        <w:numPr>
          <w:ilvl w:val="1"/>
          <w:numId w:val="0"/>
        </w:numPr>
        <w:tabs>
          <w:tab w:val="num" w:pos="284"/>
          <w:tab w:val="left" w:pos="709"/>
          <w:tab w:val="left" w:pos="1134"/>
          <w:tab w:val="num" w:pos="269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ru-RU"/>
        </w:rPr>
        <w:t>3.5.</w:t>
      </w:r>
      <w:r w:rsidR="005743CD" w:rsidRPr="005743CD">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005743CD" w:rsidRPr="005743CD">
        <w:rPr>
          <w:rFonts w:ascii="Times New Roman" w:eastAsia="Times New Roman" w:hAnsi="Times New Roman" w:cs="Times New Roman"/>
          <w:sz w:val="24"/>
          <w:szCs w:val="24"/>
          <w:lang w:eastAsia="zh-TW"/>
        </w:rPr>
        <w:t xml:space="preserve"> </w:t>
      </w:r>
    </w:p>
    <w:p w:rsidR="005743CD" w:rsidRPr="005743CD" w:rsidRDefault="00E31D26" w:rsidP="00E31D26">
      <w:pPr>
        <w:numPr>
          <w:ilvl w:val="1"/>
          <w:numId w:val="0"/>
        </w:numPr>
        <w:tabs>
          <w:tab w:val="num" w:pos="284"/>
          <w:tab w:val="left" w:pos="709"/>
          <w:tab w:val="left" w:pos="1134"/>
          <w:tab w:val="num" w:pos="269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zh-TW"/>
        </w:rPr>
        <w:t>3.6.</w:t>
      </w:r>
      <w:r w:rsidR="005743CD" w:rsidRPr="005743CD">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E31D26" w:rsidRDefault="00E31D26" w:rsidP="00E31D2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005743CD" w:rsidRPr="005743CD">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5743CD" w:rsidRPr="00E31D26" w:rsidRDefault="00E31D26" w:rsidP="00E31D2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3.8. </w:t>
      </w:r>
      <w:r w:rsidR="005743CD" w:rsidRPr="00E31D26">
        <w:rPr>
          <w:rFonts w:ascii="Times New Roman" w:eastAsia="Times New Roman" w:hAnsi="Times New Roman" w:cs="Times New Roman"/>
          <w:sz w:val="24"/>
          <w:szCs w:val="24"/>
          <w:lang w:eastAsia="ru-RU"/>
        </w:rPr>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sidR="00640EE4" w:rsidRPr="00640EE4">
        <w:rPr>
          <w:rFonts w:ascii="Times New Roman" w:eastAsia="Times New Roman" w:hAnsi="Times New Roman" w:cs="Times New Roman"/>
          <w:sz w:val="24"/>
          <w:szCs w:val="24"/>
          <w:lang w:eastAsia="ru-RU"/>
        </w:rPr>
        <w:t>______</w:t>
      </w:r>
      <w:r w:rsidR="0087470B" w:rsidRPr="0087470B">
        <w:rPr>
          <w:rFonts w:ascii="Times New Roman" w:eastAsia="Times New Roman" w:hAnsi="Times New Roman" w:cs="Times New Roman"/>
          <w:sz w:val="24"/>
          <w:szCs w:val="24"/>
          <w:lang w:eastAsia="ru-RU"/>
        </w:rPr>
        <w:t xml:space="preserve"> (</w:t>
      </w:r>
      <w:r w:rsidR="00640EE4" w:rsidRPr="00640EE4">
        <w:rPr>
          <w:rFonts w:ascii="Times New Roman" w:eastAsia="Times New Roman" w:hAnsi="Times New Roman" w:cs="Times New Roman"/>
          <w:sz w:val="24"/>
          <w:szCs w:val="24"/>
          <w:lang w:eastAsia="ru-RU"/>
        </w:rPr>
        <w:t>__________</w:t>
      </w:r>
      <w:r w:rsidR="0087470B" w:rsidRPr="0087470B">
        <w:rPr>
          <w:rFonts w:ascii="Times New Roman" w:eastAsia="Times New Roman" w:hAnsi="Times New Roman" w:cs="Times New Roman"/>
          <w:sz w:val="24"/>
          <w:szCs w:val="24"/>
          <w:lang w:eastAsia="ru-RU"/>
        </w:rPr>
        <w:t xml:space="preserve">) рублей </w:t>
      </w:r>
      <w:r w:rsidR="00640EE4" w:rsidRPr="00640EE4">
        <w:rPr>
          <w:rFonts w:ascii="Times New Roman" w:eastAsia="Times New Roman" w:hAnsi="Times New Roman" w:cs="Times New Roman"/>
          <w:sz w:val="24"/>
          <w:szCs w:val="24"/>
          <w:lang w:eastAsia="ru-RU"/>
        </w:rPr>
        <w:t>___</w:t>
      </w:r>
      <w:r w:rsidR="0087470B" w:rsidRPr="0087470B">
        <w:rPr>
          <w:rFonts w:ascii="Times New Roman" w:eastAsia="Times New Roman" w:hAnsi="Times New Roman" w:cs="Times New Roman"/>
          <w:sz w:val="24"/>
          <w:szCs w:val="24"/>
          <w:lang w:eastAsia="ru-RU"/>
        </w:rPr>
        <w:t xml:space="preserve"> копеек</w:t>
      </w:r>
      <w:r w:rsidR="005743CD" w:rsidRPr="00E31D26">
        <w:rPr>
          <w:rFonts w:ascii="Times New Roman" w:eastAsia="Times New Roman" w:hAnsi="Times New Roman" w:cs="Times New Roman"/>
          <w:sz w:val="24"/>
          <w:szCs w:val="24"/>
          <w:lang w:eastAsia="ru-RU"/>
        </w:rPr>
        <w:t>. Сумма гарантийного взноса подлежит зачету при расчетах за последний месяц аренды.</w:t>
      </w:r>
    </w:p>
    <w:p w:rsidR="005743CD" w:rsidRPr="005743CD" w:rsidRDefault="005743CD" w:rsidP="00E31D26">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p>
    <w:p w:rsidR="005743CD" w:rsidRPr="005743CD" w:rsidRDefault="00E31D26" w:rsidP="005743C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005743CD" w:rsidRPr="005743CD">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5743CD" w:rsidRPr="005743CD" w:rsidRDefault="005743CD" w:rsidP="005743CD">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743CD">
        <w:rPr>
          <w:rFonts w:ascii="Times New Roman" w:eastAsia="Times New Roman" w:hAnsi="Times New Roman" w:cs="Times New Roman"/>
          <w:sz w:val="28"/>
          <w:szCs w:val="28"/>
          <w:lang w:eastAsia="ru-RU"/>
        </w:rPr>
        <w:tab/>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5743CD" w:rsidRPr="005743CD" w:rsidRDefault="005743CD" w:rsidP="005743C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5743CD" w:rsidRPr="005743CD" w:rsidRDefault="005743CD" w:rsidP="005743C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5743CD" w:rsidRPr="005743CD" w:rsidRDefault="005743CD" w:rsidP="005743C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5743CD" w:rsidRPr="005743CD" w:rsidRDefault="005743CD" w:rsidP="005743CD">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5743CD" w:rsidRPr="005743CD" w:rsidRDefault="005743CD" w:rsidP="005743C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в соответствии с п. 1.5. Договора.</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lastRenderedPageBreak/>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743CD" w:rsidRPr="005743CD" w:rsidRDefault="005743CD" w:rsidP="005743CD">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743CD" w:rsidRPr="005743CD" w:rsidRDefault="005743CD" w:rsidP="005743CD">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5743CD" w:rsidRPr="005743CD" w:rsidRDefault="005743CD" w:rsidP="005743CD">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5743CD" w:rsidRPr="005743CD" w:rsidRDefault="00E31D26" w:rsidP="005743C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005743CD" w:rsidRPr="005743CD">
        <w:rPr>
          <w:rFonts w:ascii="Times New Roman" w:eastAsia="Times New Roman" w:hAnsi="Times New Roman" w:cs="Times New Roman"/>
          <w:b/>
          <w:sz w:val="28"/>
          <w:szCs w:val="28"/>
          <w:lang w:eastAsia="ru-RU"/>
        </w:rPr>
        <w:t xml:space="preserve">Ответственность Сторон </w:t>
      </w:r>
    </w:p>
    <w:p w:rsidR="005743CD" w:rsidRPr="005743CD" w:rsidRDefault="005743CD" w:rsidP="005743CD">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5743CD">
        <w:rPr>
          <w:rFonts w:ascii="Times New Roman" w:eastAsia="Times New Roman" w:hAnsi="Times New Roman" w:cs="Times New Roman"/>
          <w:iCs/>
          <w:sz w:val="24"/>
          <w:szCs w:val="24"/>
          <w:lang w:eastAsia="ru-RU"/>
        </w:rPr>
        <w:t>0,1 (одна десятая) процента,</w:t>
      </w:r>
      <w:r w:rsidRPr="005743CD">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В случае нарушения Арендатором </w:t>
      </w:r>
      <w:proofErr w:type="spellStart"/>
      <w:r w:rsidRPr="005743CD">
        <w:rPr>
          <w:rFonts w:ascii="Times New Roman" w:eastAsia="Times New Roman" w:hAnsi="Times New Roman" w:cs="Times New Roman"/>
          <w:sz w:val="24"/>
          <w:szCs w:val="24"/>
          <w:lang w:eastAsia="ru-RU"/>
        </w:rPr>
        <w:t>п.п</w:t>
      </w:r>
      <w:proofErr w:type="spellEnd"/>
      <w:r w:rsidRPr="005743CD">
        <w:rPr>
          <w:rFonts w:ascii="Times New Roman" w:eastAsia="Times New Roman" w:hAnsi="Times New Roman" w:cs="Times New Roman"/>
          <w:sz w:val="24"/>
          <w:szCs w:val="24"/>
          <w:lang w:eastAsia="ru-RU"/>
        </w:rPr>
        <w:t xml:space="preserve">. 2.2.10. настоящего Договора, Арендодатель вправе потребовать от Арендатора уплаты штрафа в размере </w:t>
      </w:r>
      <w:r w:rsidR="00752D1E">
        <w:rPr>
          <w:rFonts w:ascii="Times New Roman" w:eastAsia="Times New Roman" w:hAnsi="Times New Roman" w:cs="Times New Roman"/>
          <w:iCs/>
          <w:sz w:val="24"/>
          <w:szCs w:val="24"/>
          <w:lang w:eastAsia="ru-RU"/>
        </w:rPr>
        <w:t>____</w:t>
      </w:r>
      <w:r w:rsidRPr="005743CD">
        <w:rPr>
          <w:rFonts w:ascii="Times New Roman" w:eastAsia="Times New Roman" w:hAnsi="Times New Roman" w:cs="Times New Roman"/>
          <w:iCs/>
          <w:sz w:val="24"/>
          <w:szCs w:val="24"/>
          <w:lang w:eastAsia="ru-RU"/>
        </w:rPr>
        <w:t xml:space="preserve"> (</w:t>
      </w:r>
      <w:r w:rsidR="00752D1E">
        <w:rPr>
          <w:rFonts w:ascii="Times New Roman" w:eastAsia="Times New Roman" w:hAnsi="Times New Roman" w:cs="Times New Roman"/>
          <w:iCs/>
          <w:sz w:val="24"/>
          <w:szCs w:val="24"/>
          <w:lang w:eastAsia="ru-RU"/>
        </w:rPr>
        <w:t>__________</w:t>
      </w:r>
      <w:r w:rsidRPr="005743CD">
        <w:rPr>
          <w:rFonts w:ascii="Times New Roman" w:eastAsia="Times New Roman" w:hAnsi="Times New Roman" w:cs="Times New Roman"/>
          <w:iCs/>
          <w:sz w:val="24"/>
          <w:szCs w:val="24"/>
          <w:lang w:eastAsia="ru-RU"/>
        </w:rPr>
        <w:t>) рублей 00 копеек.</w:t>
      </w: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5743CD" w:rsidRPr="005743CD" w:rsidRDefault="005743CD" w:rsidP="0062738A">
      <w:pPr>
        <w:numPr>
          <w:ilvl w:val="1"/>
          <w:numId w:val="12"/>
        </w:numPr>
        <w:tabs>
          <w:tab w:val="left" w:pos="113"/>
          <w:tab w:val="left" w:pos="1134"/>
        </w:tabs>
        <w:overflowPunct w:val="0"/>
        <w:autoSpaceDE w:val="0"/>
        <w:autoSpaceDN w:val="0"/>
        <w:adjustRightInd w:val="0"/>
        <w:spacing w:before="60"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743CD" w:rsidRPr="005743CD" w:rsidRDefault="005743CD" w:rsidP="0062738A">
      <w:pPr>
        <w:numPr>
          <w:ilvl w:val="1"/>
          <w:numId w:val="12"/>
        </w:numPr>
        <w:tabs>
          <w:tab w:val="left" w:pos="113"/>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743CD" w:rsidRPr="005743CD" w:rsidRDefault="005743CD" w:rsidP="005743CD">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5743CD" w:rsidRPr="00E31D26" w:rsidRDefault="005743CD" w:rsidP="0062738A">
      <w:pPr>
        <w:pStyle w:val="a7"/>
        <w:numPr>
          <w:ilvl w:val="0"/>
          <w:numId w:val="12"/>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E31D26">
        <w:rPr>
          <w:rFonts w:ascii="Times New Roman" w:eastAsia="Times New Roman" w:hAnsi="Times New Roman" w:cs="Times New Roman"/>
          <w:b/>
          <w:sz w:val="28"/>
          <w:szCs w:val="28"/>
          <w:lang w:eastAsia="ru-RU"/>
        </w:rPr>
        <w:t xml:space="preserve">Обстоятельства непреодолимой силы </w:t>
      </w:r>
    </w:p>
    <w:p w:rsidR="005743CD" w:rsidRPr="005743CD" w:rsidRDefault="005743CD" w:rsidP="005743CD">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43CD" w:rsidRPr="005743CD" w:rsidRDefault="005743CD" w:rsidP="005743CD">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lastRenderedPageBreak/>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743CD" w:rsidRPr="005743CD" w:rsidRDefault="005743CD" w:rsidP="005743C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6.2. </w:t>
      </w:r>
      <w:r w:rsidRPr="005743CD">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5743CD" w:rsidRPr="005743CD" w:rsidRDefault="005743CD" w:rsidP="005743C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6.3.</w:t>
      </w:r>
      <w:r w:rsidRPr="005743CD">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743CD" w:rsidRPr="005743CD" w:rsidRDefault="005743CD" w:rsidP="005743C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43CD" w:rsidRPr="005743CD" w:rsidRDefault="00E31D26" w:rsidP="005743C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005743CD" w:rsidRPr="005743CD">
        <w:rPr>
          <w:rFonts w:ascii="Times New Roman" w:eastAsia="Times New Roman" w:hAnsi="Times New Roman" w:cs="Times New Roman"/>
          <w:b/>
          <w:sz w:val="28"/>
          <w:szCs w:val="28"/>
          <w:lang w:eastAsia="ru-RU"/>
        </w:rPr>
        <w:t xml:space="preserve">Конфиденциальность </w:t>
      </w:r>
    </w:p>
    <w:p w:rsidR="005743CD" w:rsidRPr="005743CD" w:rsidRDefault="005743CD" w:rsidP="005743CD">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color w:val="000000"/>
          <w:sz w:val="24"/>
          <w:szCs w:val="24"/>
          <w:lang w:eastAsia="ru-RU"/>
        </w:rPr>
        <w:t xml:space="preserve"> </w:t>
      </w:r>
      <w:r w:rsidR="00E31D26">
        <w:rPr>
          <w:rFonts w:ascii="Times New Roman" w:eastAsia="Times New Roman" w:hAnsi="Times New Roman" w:cs="Times New Roman"/>
          <w:color w:val="000000"/>
          <w:sz w:val="24"/>
          <w:szCs w:val="24"/>
          <w:lang w:eastAsia="ru-RU"/>
        </w:rPr>
        <w:t>7.1.</w:t>
      </w:r>
      <w:r w:rsidRPr="005743CD">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743CD" w:rsidRPr="005743CD" w:rsidRDefault="005743CD" w:rsidP="005743CD">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5743CD" w:rsidRPr="00E31D26" w:rsidRDefault="005743CD" w:rsidP="0062738A">
      <w:pPr>
        <w:pStyle w:val="a7"/>
        <w:numPr>
          <w:ilvl w:val="0"/>
          <w:numId w:val="18"/>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E31D26">
        <w:rPr>
          <w:rFonts w:ascii="Times New Roman" w:eastAsia="Times New Roman" w:hAnsi="Times New Roman" w:cs="Times New Roman"/>
          <w:b/>
          <w:sz w:val="28"/>
          <w:szCs w:val="28"/>
          <w:lang w:eastAsia="zh-TW"/>
        </w:rPr>
        <w:t xml:space="preserve">Порядок разрешения споров </w:t>
      </w:r>
    </w:p>
    <w:p w:rsidR="005743CD" w:rsidRPr="005743CD" w:rsidRDefault="005743CD" w:rsidP="005743C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743CD" w:rsidRPr="005743CD" w:rsidRDefault="00E31D26" w:rsidP="005743C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8.1.</w:t>
      </w:r>
      <w:r w:rsidR="005743CD" w:rsidRPr="005743CD">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5743CD" w:rsidRPr="005743CD">
        <w:rPr>
          <w:rFonts w:ascii="Times New Roman" w:eastAsia="Times New Roman" w:hAnsi="Times New Roman" w:cs="Times New Roman"/>
          <w:sz w:val="24"/>
          <w:szCs w:val="24"/>
          <w:lang w:eastAsia="zh-TW"/>
        </w:rPr>
        <w:t>СоюзМаш</w:t>
      </w:r>
      <w:proofErr w:type="spellEnd"/>
      <w:r w:rsidR="005743CD" w:rsidRPr="005743CD">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5743CD" w:rsidRPr="005743CD">
        <w:rPr>
          <w:rFonts w:ascii="Times New Roman" w:eastAsia="Times New Roman" w:hAnsi="Times New Roman" w:cs="Times New Roman"/>
          <w:lang w:eastAsia="ru-RU"/>
        </w:rPr>
        <w:t xml:space="preserve"> </w:t>
      </w:r>
    </w:p>
    <w:p w:rsidR="005743CD" w:rsidRPr="005743CD" w:rsidRDefault="005743CD" w:rsidP="005743C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743CD" w:rsidRPr="005743CD" w:rsidRDefault="005743CD" w:rsidP="005743CD">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743CD">
        <w:rPr>
          <w:rFonts w:ascii="Times New Roman" w:eastAsia="Times New Roman" w:hAnsi="Times New Roman" w:cs="Times New Roman"/>
          <w:b/>
          <w:sz w:val="28"/>
          <w:szCs w:val="28"/>
          <w:lang w:eastAsia="zh-TW"/>
        </w:rPr>
        <w:t>9. Одностороннее расторжение Договора</w:t>
      </w:r>
    </w:p>
    <w:p w:rsidR="005743CD" w:rsidRPr="005743CD" w:rsidRDefault="005743CD" w:rsidP="005743CD">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5743CD" w:rsidRPr="005743CD" w:rsidRDefault="005743CD" w:rsidP="005743CD">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743CD">
        <w:rPr>
          <w:rFonts w:ascii="Times New Roman" w:eastAsia="Times New Roman" w:hAnsi="Times New Roman" w:cs="Times New Roman"/>
          <w:i/>
          <w:iCs/>
          <w:sz w:val="24"/>
          <w:szCs w:val="24"/>
          <w:lang w:eastAsia="zh-TW"/>
        </w:rPr>
        <w:t xml:space="preserve"> </w:t>
      </w:r>
      <w:r w:rsidRPr="005743CD">
        <w:rPr>
          <w:rFonts w:ascii="Times New Roman" w:eastAsia="Times New Roman" w:hAnsi="Times New Roman" w:cs="Times New Roman"/>
          <w:sz w:val="24"/>
          <w:szCs w:val="24"/>
          <w:lang w:eastAsia="zh-TW"/>
        </w:rPr>
        <w:t>календарных дней, в любом из следующих случаев:</w:t>
      </w:r>
    </w:p>
    <w:p w:rsidR="005743CD" w:rsidRPr="005743CD" w:rsidRDefault="005743CD" w:rsidP="0062738A">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5743CD" w:rsidRPr="005743CD" w:rsidRDefault="005743CD" w:rsidP="0062738A">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5743CD" w:rsidRPr="005743CD" w:rsidRDefault="005743CD" w:rsidP="0062738A">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5743CD" w:rsidRPr="005743CD" w:rsidRDefault="005743CD" w:rsidP="0062738A">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при просрочке внесения арендной платы в полном размере (как фиксированной, так и переменной</w:t>
      </w:r>
      <w:r w:rsidRPr="005743CD">
        <w:rPr>
          <w:rFonts w:ascii="Times New Roman" w:eastAsia="Times New Roman" w:hAnsi="Times New Roman" w:cs="Times New Roman"/>
          <w:i/>
          <w:iCs/>
          <w:sz w:val="24"/>
          <w:szCs w:val="24"/>
          <w:lang w:eastAsia="zh-TW"/>
        </w:rPr>
        <w:t xml:space="preserve"> (если применимо</w:t>
      </w:r>
      <w:r w:rsidRPr="005743CD">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5743CD" w:rsidRPr="005743CD" w:rsidRDefault="005743CD" w:rsidP="0062738A">
      <w:pPr>
        <w:numPr>
          <w:ilvl w:val="0"/>
          <w:numId w:val="10"/>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743CD">
        <w:rPr>
          <w:rFonts w:ascii="Times New Roman" w:eastAsia="Times New Roman" w:hAnsi="Times New Roman" w:cs="Times New Roman"/>
          <w:i/>
          <w:iCs/>
          <w:sz w:val="24"/>
          <w:szCs w:val="24"/>
          <w:lang w:eastAsia="zh-TW"/>
        </w:rPr>
        <w:t xml:space="preserve"> </w:t>
      </w:r>
      <w:r w:rsidRPr="005743CD">
        <w:rPr>
          <w:rFonts w:ascii="Times New Roman" w:eastAsia="Times New Roman" w:hAnsi="Times New Roman" w:cs="Times New Roman"/>
          <w:sz w:val="24"/>
          <w:szCs w:val="24"/>
          <w:lang w:eastAsia="zh-TW"/>
        </w:rPr>
        <w:t>календарных дней до предполагаемого дня расторжения.</w:t>
      </w:r>
    </w:p>
    <w:p w:rsidR="005743CD" w:rsidRPr="005743CD" w:rsidRDefault="005743CD" w:rsidP="005743C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9.3.</w:t>
      </w:r>
      <w:r w:rsidRPr="005743CD">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743CD" w:rsidRPr="005743CD" w:rsidRDefault="005743CD" w:rsidP="005743C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9.4. </w:t>
      </w:r>
      <w:r w:rsidRPr="005743CD">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5743CD" w:rsidRPr="005743CD" w:rsidRDefault="005743CD" w:rsidP="005743C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9.5.</w:t>
      </w:r>
      <w:r w:rsidRPr="005743CD">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5743CD" w:rsidRPr="005743CD" w:rsidRDefault="005743CD" w:rsidP="005743C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9.6.</w:t>
      </w:r>
      <w:r w:rsidRPr="005743CD">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5743CD" w:rsidRPr="005743CD" w:rsidRDefault="005743CD" w:rsidP="005743CD">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10. Прочие условия</w:t>
      </w:r>
    </w:p>
    <w:p w:rsidR="005743CD" w:rsidRPr="005743CD" w:rsidRDefault="005743CD" w:rsidP="005743CD">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5743CD" w:rsidRPr="005743CD" w:rsidRDefault="00913DE4" w:rsidP="00614D9F">
      <w:p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10.1. </w:t>
      </w:r>
      <w:r w:rsidR="005743CD" w:rsidRPr="005743CD">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743CD" w:rsidRPr="005743CD" w:rsidRDefault="005743CD" w:rsidP="00614D9F">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5743CD" w:rsidRPr="005743CD" w:rsidRDefault="005743CD" w:rsidP="00614D9F">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5743CD" w:rsidRPr="005743CD" w:rsidRDefault="00913DE4"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10.2. </w:t>
      </w:r>
      <w:r w:rsidR="005743CD" w:rsidRPr="005743CD">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5743CD" w:rsidRPr="005743CD" w:rsidRDefault="005743CD" w:rsidP="00614D9F">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5743CD" w:rsidRPr="005743CD" w:rsidRDefault="005743CD" w:rsidP="00614D9F">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5743CD" w:rsidRPr="005743CD" w:rsidRDefault="00913DE4"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10.3. </w:t>
      </w:r>
      <w:r w:rsidR="005743CD" w:rsidRPr="005743CD">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005743CD" w:rsidRPr="005743CD">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10.4 </w:t>
      </w:r>
      <w:r w:rsidR="005743CD" w:rsidRPr="005743CD">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10.5. </w:t>
      </w:r>
      <w:r w:rsidR="005743CD" w:rsidRPr="005743CD">
        <w:rPr>
          <w:rFonts w:ascii="Times New Roman" w:eastAsia="Times New Roman" w:hAnsi="Times New Roman" w:cs="Times New Roman"/>
          <w:sz w:val="24"/>
          <w:szCs w:val="24"/>
          <w:lang w:eastAsia="zh-TW"/>
        </w:rPr>
        <w:t xml:space="preserve">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w:t>
      </w:r>
      <w:r w:rsidR="005743CD" w:rsidRPr="005743CD">
        <w:rPr>
          <w:rFonts w:ascii="Times New Roman" w:eastAsia="Times New Roman" w:hAnsi="Times New Roman" w:cs="Times New Roman"/>
          <w:sz w:val="24"/>
          <w:szCs w:val="24"/>
          <w:lang w:eastAsia="zh-TW"/>
        </w:rPr>
        <w:lastRenderedPageBreak/>
        <w:t>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10.6. </w:t>
      </w:r>
      <w:r w:rsidR="005743CD" w:rsidRPr="005743CD">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10.7. </w:t>
      </w:r>
      <w:r w:rsidR="005743CD" w:rsidRPr="005743CD">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10.8. </w:t>
      </w:r>
      <w:r w:rsidR="005743CD" w:rsidRPr="005743CD">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005743CD" w:rsidRPr="005743CD">
        <w:rPr>
          <w:rFonts w:ascii="Times New Roman" w:eastAsia="Times New Roman" w:hAnsi="Times New Roman" w:cs="Times New Roman"/>
          <w:i/>
          <w:iCs/>
          <w:sz w:val="24"/>
          <w:szCs w:val="24"/>
          <w:lang w:eastAsia="zh-TW"/>
        </w:rPr>
        <w:t>.</w:t>
      </w:r>
    </w:p>
    <w:p w:rsidR="005743CD" w:rsidRPr="005743CD" w:rsidRDefault="005743CD" w:rsidP="005743C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5743CD" w:rsidRPr="005743CD" w:rsidRDefault="005743CD" w:rsidP="0062738A">
      <w:pPr>
        <w:numPr>
          <w:ilvl w:val="0"/>
          <w:numId w:val="11"/>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5743CD" w:rsidRPr="005743CD" w:rsidTr="005743CD">
        <w:trPr>
          <w:trHeight w:val="6948"/>
        </w:trPr>
        <w:tc>
          <w:tcPr>
            <w:tcW w:w="5353" w:type="dxa"/>
          </w:tcPr>
          <w:p w:rsidR="005743CD" w:rsidRPr="005743CD" w:rsidRDefault="005743CD" w:rsidP="005743CD">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b/>
                <w:sz w:val="24"/>
                <w:szCs w:val="24"/>
                <w:lang w:eastAsia="ru-RU"/>
              </w:rPr>
              <w:t>Арендодатель:</w:t>
            </w:r>
          </w:p>
          <w:p w:rsidR="005743CD" w:rsidRPr="005743CD" w:rsidRDefault="005743CD" w:rsidP="005743CD">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(АО «НИЦЭВТ»)</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743CD">
                <w:rPr>
                  <w:rFonts w:ascii="Times New Roman" w:eastAsia="Times New Roman" w:hAnsi="Times New Roman" w:cs="Times New Roman"/>
                  <w:sz w:val="24"/>
                  <w:szCs w:val="24"/>
                  <w:lang w:eastAsia="ru-RU"/>
                </w:rPr>
                <w:t>117587, г</w:t>
              </w:r>
            </w:smartTag>
            <w:r w:rsidRPr="005743CD">
              <w:rPr>
                <w:rFonts w:ascii="Times New Roman" w:eastAsia="Times New Roman" w:hAnsi="Times New Roman" w:cs="Times New Roman"/>
                <w:sz w:val="24"/>
                <w:szCs w:val="24"/>
                <w:lang w:eastAsia="ru-RU"/>
              </w:rPr>
              <w:t>. Москва, Варшавское шоссе, д. 125, стр. 1</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743CD">
                <w:rPr>
                  <w:rFonts w:ascii="Times New Roman" w:eastAsia="Times New Roman" w:hAnsi="Times New Roman" w:cs="Times New Roman"/>
                  <w:sz w:val="24"/>
                  <w:szCs w:val="24"/>
                  <w:lang w:eastAsia="ru-RU"/>
                </w:rPr>
                <w:t>117587, г</w:t>
              </w:r>
            </w:smartTag>
            <w:r w:rsidRPr="005743CD">
              <w:rPr>
                <w:rFonts w:ascii="Times New Roman" w:eastAsia="Times New Roman" w:hAnsi="Times New Roman" w:cs="Times New Roman"/>
                <w:sz w:val="24"/>
                <w:szCs w:val="24"/>
                <w:lang w:eastAsia="ru-RU"/>
              </w:rPr>
              <w:t>. Москва, Варшавское шоссе, д. 125, стр. 1</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ИНН 7726019325 КПП 772601001</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ОГРН 1027700015298</w:t>
            </w:r>
          </w:p>
          <w:p w:rsidR="00752D1E" w:rsidRPr="00752D1E" w:rsidRDefault="00752D1E" w:rsidP="00752D1E">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р/с 40702810200000182860</w:t>
            </w:r>
          </w:p>
          <w:p w:rsidR="00752D1E" w:rsidRPr="00752D1E" w:rsidRDefault="00752D1E" w:rsidP="00752D1E">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в ПАО «ПРОМСВЯЗЬБАНК», г. Москва</w:t>
            </w:r>
          </w:p>
          <w:p w:rsidR="00752D1E" w:rsidRPr="00752D1E" w:rsidRDefault="00752D1E" w:rsidP="00752D1E">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к/с 301010810400000000555</w:t>
            </w:r>
          </w:p>
          <w:p w:rsidR="00752D1E" w:rsidRPr="00752D1E" w:rsidRDefault="00752D1E" w:rsidP="00752D1E">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БИК 044525555</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Телефон: 8-495-319-17-90, </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факс 8-495-319-69-78.</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____________________ </w:t>
            </w:r>
            <w:proofErr w:type="spellStart"/>
            <w:r w:rsidRPr="005743CD">
              <w:rPr>
                <w:rFonts w:ascii="Times New Roman" w:eastAsia="Times New Roman" w:hAnsi="Times New Roman" w:cs="Times New Roman"/>
                <w:sz w:val="24"/>
                <w:szCs w:val="24"/>
              </w:rPr>
              <w:t>С.В.Рубанов</w:t>
            </w:r>
            <w:proofErr w:type="spellEnd"/>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М.П.</w:t>
            </w:r>
          </w:p>
        </w:tc>
        <w:tc>
          <w:tcPr>
            <w:tcW w:w="4770" w:type="dxa"/>
          </w:tcPr>
          <w:p w:rsidR="005743CD" w:rsidRPr="005743CD" w:rsidRDefault="005743CD" w:rsidP="005743CD">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743CD">
              <w:rPr>
                <w:rFonts w:ascii="Times New Roman" w:eastAsia="Times New Roman" w:hAnsi="Times New Roman" w:cs="Times New Roman"/>
                <w:b/>
                <w:bCs/>
                <w:sz w:val="24"/>
                <w:szCs w:val="24"/>
                <w:lang w:eastAsia="ru-RU"/>
              </w:rPr>
              <w:t>Арендатор:</w:t>
            </w:r>
          </w:p>
          <w:p w:rsidR="005743CD" w:rsidRPr="005743CD" w:rsidRDefault="005743CD" w:rsidP="005743CD">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Общество с ограниченной ответственностью  «………» </w:t>
            </w: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(ООО «………»)</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Генеральный директор</w:t>
            </w: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___________________ </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М.П.</w:t>
            </w:r>
          </w:p>
        </w:tc>
      </w:tr>
    </w:tbl>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5743CD" w:rsidRPr="005743CD" w:rsidTr="005743CD">
        <w:trPr>
          <w:trHeight w:val="1800"/>
          <w:jc w:val="right"/>
        </w:trPr>
        <w:tc>
          <w:tcPr>
            <w:tcW w:w="3600" w:type="dxa"/>
          </w:tcPr>
          <w:p w:rsidR="005743CD" w:rsidRPr="005743CD" w:rsidRDefault="005743CD" w:rsidP="005743CD">
            <w:pPr>
              <w:widowControl w:val="0"/>
              <w:autoSpaceDE w:val="0"/>
              <w:autoSpaceDN w:val="0"/>
              <w:adjustRightInd w:val="0"/>
              <w:spacing w:after="0" w:line="276" w:lineRule="auto"/>
              <w:rPr>
                <w:rFonts w:ascii="Times New Roman" w:eastAsia="Times New Roman" w:hAnsi="Times New Roman" w:cs="Times New Roman"/>
                <w:sz w:val="20"/>
                <w:szCs w:val="20"/>
              </w:rPr>
            </w:pPr>
            <w:r w:rsidRPr="005743CD">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5743CD" w:rsidRPr="005743CD" w:rsidRDefault="005743CD" w:rsidP="005743CD">
            <w:pPr>
              <w:widowControl w:val="0"/>
              <w:autoSpaceDE w:val="0"/>
              <w:autoSpaceDN w:val="0"/>
              <w:adjustRightInd w:val="0"/>
              <w:spacing w:after="0" w:line="276" w:lineRule="auto"/>
              <w:rPr>
                <w:rFonts w:ascii="Times New Roman" w:eastAsia="Times New Roman" w:hAnsi="Times New Roman" w:cs="Times New Roman"/>
                <w:sz w:val="20"/>
                <w:szCs w:val="20"/>
              </w:rPr>
            </w:pPr>
            <w:r w:rsidRPr="005743CD">
              <w:rPr>
                <w:rFonts w:ascii="Times New Roman" w:eastAsia="Times New Roman" w:hAnsi="Times New Roman" w:cs="Times New Roman"/>
                <w:sz w:val="20"/>
                <w:szCs w:val="20"/>
              </w:rPr>
              <w:t>от ……  №</w:t>
            </w:r>
          </w:p>
        </w:tc>
      </w:tr>
    </w:tbl>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5743CD" w:rsidRPr="005743CD" w:rsidRDefault="005743CD"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bookmarkStart w:id="4" w:name="Par300"/>
      <w:bookmarkEnd w:id="4"/>
      <w:r w:rsidRPr="005743CD">
        <w:rPr>
          <w:rFonts w:ascii="Times New Roman" w:eastAsia="Times New Roman" w:hAnsi="Times New Roman" w:cs="Times New Roman"/>
          <w:b/>
          <w:bCs/>
          <w:sz w:val="28"/>
          <w:szCs w:val="28"/>
        </w:rPr>
        <w:t>АКТ</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приема-передачи</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rPr>
          <w:rFonts w:ascii="Times New Roman" w:eastAsia="Times New Roman" w:hAnsi="Times New Roman" w:cs="Times New Roman"/>
          <w:sz w:val="24"/>
          <w:szCs w:val="24"/>
        </w:rPr>
      </w:pPr>
      <w:r w:rsidRPr="005743CD">
        <w:rPr>
          <w:rFonts w:ascii="Times New Roman" w:eastAsia="Calibri" w:hAnsi="Times New Roman" w:cs="Times New Roman"/>
          <w:sz w:val="24"/>
          <w:szCs w:val="24"/>
          <w:lang w:eastAsia="ru-RU"/>
        </w:rPr>
        <w:t xml:space="preserve"> г. Москва                                                                                      </w:t>
      </w:r>
      <w:r w:rsidRPr="005743CD">
        <w:rPr>
          <w:rFonts w:ascii="Times New Roman" w:eastAsia="Calibri" w:hAnsi="Times New Roman" w:cs="Times New Roman"/>
          <w:sz w:val="24"/>
          <w:szCs w:val="24"/>
          <w:u w:val="single"/>
          <w:lang w:eastAsia="ru-RU"/>
        </w:rPr>
        <w:t>«….» ….. 202</w:t>
      </w:r>
      <w:r w:rsidR="007F7D30">
        <w:rPr>
          <w:rFonts w:ascii="Times New Roman" w:eastAsia="Calibri" w:hAnsi="Times New Roman" w:cs="Times New Roman"/>
          <w:sz w:val="24"/>
          <w:szCs w:val="24"/>
          <w:u w:val="single"/>
          <w:lang w:eastAsia="ru-RU"/>
        </w:rPr>
        <w:t>4</w:t>
      </w:r>
      <w:r w:rsidRPr="005743CD">
        <w:rPr>
          <w:rFonts w:ascii="Times New Roman" w:eastAsia="Calibri" w:hAnsi="Times New Roman" w:cs="Times New Roman"/>
          <w:sz w:val="24"/>
          <w:szCs w:val="24"/>
          <w:u w:val="single"/>
          <w:lang w:eastAsia="ru-RU"/>
        </w:rPr>
        <w:t xml:space="preserve"> г.</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АО «НИЦЭВТ», именуемое в дальнейшем "Арендодатель", в лице </w:t>
      </w:r>
      <w:r w:rsidRPr="005743CD">
        <w:rPr>
          <w:rFonts w:ascii="Times New Roman" w:eastAsia="Times New Roman" w:hAnsi="Times New Roman" w:cs="Times New Roman"/>
          <w:sz w:val="24"/>
          <w:szCs w:val="24"/>
          <w:lang w:eastAsia="ru-RU"/>
        </w:rPr>
        <w:t>директора по управлению имущественным комплексом</w:t>
      </w:r>
      <w:r w:rsidR="003407F1">
        <w:rPr>
          <w:rFonts w:ascii="Times New Roman" w:eastAsia="Times New Roman" w:hAnsi="Times New Roman" w:cs="Times New Roman"/>
          <w:sz w:val="24"/>
          <w:szCs w:val="24"/>
          <w:lang w:eastAsia="ru-RU"/>
        </w:rPr>
        <w:t xml:space="preserve">  </w:t>
      </w:r>
      <w:proofErr w:type="spellStart"/>
      <w:r w:rsidR="003407F1">
        <w:rPr>
          <w:rFonts w:ascii="Times New Roman" w:eastAsia="Times New Roman" w:hAnsi="Times New Roman" w:cs="Times New Roman"/>
          <w:sz w:val="24"/>
          <w:szCs w:val="24"/>
          <w:lang w:eastAsia="ru-RU"/>
        </w:rPr>
        <w:t>Рубанова</w:t>
      </w:r>
      <w:proofErr w:type="spellEnd"/>
      <w:r w:rsidR="003407F1">
        <w:rPr>
          <w:rFonts w:ascii="Times New Roman" w:eastAsia="Times New Roman" w:hAnsi="Times New Roman" w:cs="Times New Roman"/>
          <w:sz w:val="24"/>
          <w:szCs w:val="24"/>
          <w:lang w:eastAsia="ru-RU"/>
        </w:rPr>
        <w:t xml:space="preserve"> Сергея Викторовича</w:t>
      </w:r>
      <w:r w:rsidRPr="005743CD">
        <w:rPr>
          <w:rFonts w:ascii="Times New Roman" w:eastAsia="Times New Roman" w:hAnsi="Times New Roman" w:cs="Times New Roman"/>
          <w:sz w:val="24"/>
          <w:szCs w:val="24"/>
          <w:lang w:eastAsia="ru-RU"/>
        </w:rPr>
        <w:t xml:space="preserve">, действующего на основании Доверенности от </w:t>
      </w:r>
      <w:r w:rsidR="003C4E76">
        <w:rPr>
          <w:rFonts w:ascii="Times New Roman" w:eastAsia="Times New Roman" w:hAnsi="Times New Roman" w:cs="Times New Roman"/>
          <w:sz w:val="24"/>
          <w:szCs w:val="24"/>
          <w:lang w:eastAsia="ru-RU"/>
        </w:rPr>
        <w:t>01</w:t>
      </w:r>
      <w:r w:rsidR="003407F1">
        <w:rPr>
          <w:rFonts w:ascii="Times New Roman" w:eastAsia="Times New Roman" w:hAnsi="Times New Roman" w:cs="Times New Roman"/>
          <w:sz w:val="24"/>
          <w:szCs w:val="24"/>
          <w:lang w:eastAsia="ru-RU"/>
        </w:rPr>
        <w:t xml:space="preserve"> </w:t>
      </w:r>
      <w:r w:rsidR="003C4E76">
        <w:rPr>
          <w:rFonts w:ascii="Times New Roman" w:eastAsia="Times New Roman" w:hAnsi="Times New Roman" w:cs="Times New Roman"/>
          <w:sz w:val="24"/>
          <w:szCs w:val="24"/>
          <w:lang w:eastAsia="ru-RU"/>
        </w:rPr>
        <w:t xml:space="preserve">января </w:t>
      </w:r>
      <w:r w:rsidR="003407F1">
        <w:rPr>
          <w:rFonts w:ascii="Times New Roman" w:eastAsia="Times New Roman" w:hAnsi="Times New Roman" w:cs="Times New Roman"/>
          <w:sz w:val="24"/>
          <w:szCs w:val="24"/>
          <w:lang w:eastAsia="ru-RU"/>
        </w:rPr>
        <w:t>202</w:t>
      </w:r>
      <w:r w:rsidR="003C4E76">
        <w:rPr>
          <w:rFonts w:ascii="Times New Roman" w:eastAsia="Times New Roman" w:hAnsi="Times New Roman" w:cs="Times New Roman"/>
          <w:sz w:val="24"/>
          <w:szCs w:val="24"/>
          <w:lang w:eastAsia="ru-RU"/>
        </w:rPr>
        <w:t>4</w:t>
      </w:r>
      <w:r w:rsidR="003407F1">
        <w:rPr>
          <w:rFonts w:ascii="Times New Roman" w:eastAsia="Times New Roman" w:hAnsi="Times New Roman" w:cs="Times New Roman"/>
          <w:sz w:val="24"/>
          <w:szCs w:val="24"/>
          <w:lang w:eastAsia="ru-RU"/>
        </w:rPr>
        <w:t xml:space="preserve"> г.</w:t>
      </w:r>
      <w:r w:rsidRPr="005743CD">
        <w:rPr>
          <w:rFonts w:ascii="Times New Roman" w:eastAsia="Times New Roman" w:hAnsi="Times New Roman" w:cs="Times New Roman"/>
          <w:sz w:val="24"/>
          <w:szCs w:val="24"/>
          <w:lang w:eastAsia="ru-RU"/>
        </w:rPr>
        <w:t xml:space="preserve"> №</w:t>
      </w:r>
      <w:r w:rsidR="003C4E76">
        <w:rPr>
          <w:rFonts w:ascii="Times New Roman" w:eastAsia="Times New Roman" w:hAnsi="Times New Roman" w:cs="Times New Roman"/>
          <w:sz w:val="24"/>
          <w:szCs w:val="24"/>
          <w:lang w:eastAsia="ru-RU"/>
        </w:rPr>
        <w:t>01</w:t>
      </w:r>
      <w:r w:rsidR="003407F1">
        <w:rPr>
          <w:rFonts w:ascii="Times New Roman" w:eastAsia="Times New Roman" w:hAnsi="Times New Roman" w:cs="Times New Roman"/>
          <w:sz w:val="24"/>
          <w:szCs w:val="24"/>
          <w:lang w:eastAsia="ru-RU"/>
        </w:rPr>
        <w:t>/2</w:t>
      </w:r>
      <w:r w:rsidR="003C4E76">
        <w:rPr>
          <w:rFonts w:ascii="Times New Roman" w:eastAsia="Times New Roman" w:hAnsi="Times New Roman" w:cs="Times New Roman"/>
          <w:sz w:val="24"/>
          <w:szCs w:val="24"/>
          <w:lang w:eastAsia="ru-RU"/>
        </w:rPr>
        <w:t>4</w:t>
      </w:r>
      <w:r w:rsidRPr="005743CD">
        <w:rPr>
          <w:rFonts w:ascii="Times New Roman" w:eastAsia="Times New Roman" w:hAnsi="Times New Roman" w:cs="Times New Roman"/>
          <w:sz w:val="24"/>
          <w:szCs w:val="24"/>
        </w:rPr>
        <w:t xml:space="preserve">, с одной стороны, и </w:t>
      </w:r>
    </w:p>
    <w:p w:rsidR="005743CD" w:rsidRPr="005743CD" w:rsidRDefault="005743CD" w:rsidP="005743C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ООО «……», именуемое в дальнейшем «Арендатор», в лице генерального директора……..,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743CD" w:rsidRPr="00794AFC" w:rsidRDefault="005743CD" w:rsidP="005743CD">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794AFC">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w:t>
      </w:r>
      <w:r w:rsidR="004E39A5" w:rsidRPr="004E39A5">
        <w:rPr>
          <w:rFonts w:ascii="Times New Roman" w:hAnsi="Times New Roman" w:cs="Times New Roman"/>
          <w:sz w:val="24"/>
          <w:szCs w:val="24"/>
        </w:rPr>
        <w:t xml:space="preserve">Нежилые помещения общей площадью 559,8 </w:t>
      </w:r>
      <w:proofErr w:type="spellStart"/>
      <w:r w:rsidR="004E39A5" w:rsidRPr="004E39A5">
        <w:rPr>
          <w:rFonts w:ascii="Times New Roman" w:hAnsi="Times New Roman" w:cs="Times New Roman"/>
          <w:sz w:val="24"/>
          <w:szCs w:val="24"/>
        </w:rPr>
        <w:t>кв.м</w:t>
      </w:r>
      <w:proofErr w:type="spellEnd"/>
      <w:r w:rsidR="004E39A5" w:rsidRPr="004E39A5">
        <w:rPr>
          <w:rFonts w:ascii="Times New Roman" w:hAnsi="Times New Roman" w:cs="Times New Roman"/>
          <w:sz w:val="24"/>
          <w:szCs w:val="24"/>
        </w:rPr>
        <w:t>., расположенные по адресу: город Москва, внутригородская территория муниципальный округ Чертаново Северное, шоссе Варшавское, дом 125, строение 17, этаж Цок., пом. I, ком.:29, 31, 32, 33, 34, 35, 36, 37, 38, 39, 40, 41, 42, 43, 45</w:t>
      </w:r>
      <w:r w:rsidR="004E39A5">
        <w:rPr>
          <w:rFonts w:ascii="Times New Roman" w:hAnsi="Times New Roman" w:cs="Times New Roman"/>
          <w:sz w:val="24"/>
          <w:szCs w:val="24"/>
        </w:rPr>
        <w:t xml:space="preserve"> </w:t>
      </w:r>
      <w:r w:rsidRPr="00794AFC">
        <w:rPr>
          <w:rFonts w:ascii="Times New Roman" w:eastAsia="Times New Roman" w:hAnsi="Times New Roman" w:cs="Times New Roman"/>
          <w:sz w:val="24"/>
          <w:szCs w:val="24"/>
        </w:rPr>
        <w:t xml:space="preserve">для использования в качестве: </w:t>
      </w:r>
      <w:r w:rsidRPr="00794AFC">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5743CD" w:rsidRPr="005743CD" w:rsidRDefault="005743CD" w:rsidP="005743C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АРЕНДОДАТЕЛЬ:</w:t>
      </w:r>
      <w:r w:rsidRPr="005743CD">
        <w:rPr>
          <w:rFonts w:ascii="Times New Roman" w:eastAsia="Calibri" w:hAnsi="Times New Roman" w:cs="Times New Roman"/>
          <w:sz w:val="24"/>
          <w:szCs w:val="24"/>
          <w:lang w:eastAsia="ru-RU"/>
        </w:rPr>
        <w:tab/>
        <w:t>АРЕНДАТОР:</w:t>
      </w:r>
    </w:p>
    <w:p w:rsidR="005743CD" w:rsidRPr="005743CD" w:rsidRDefault="005743CD" w:rsidP="005743C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5743CD" w:rsidRPr="005743CD" w:rsidTr="005743CD">
        <w:tc>
          <w:tcPr>
            <w:tcW w:w="5353" w:type="dxa"/>
            <w:shd w:val="clear" w:color="auto" w:fill="auto"/>
          </w:tcPr>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АО «НИЦЭВТ»</w:t>
            </w: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____________________ С.В. </w:t>
            </w:r>
            <w:proofErr w:type="spellStart"/>
            <w:r w:rsidRPr="005743CD">
              <w:rPr>
                <w:rFonts w:ascii="Times New Roman" w:eastAsia="Times New Roman" w:hAnsi="Times New Roman" w:cs="Times New Roman"/>
                <w:sz w:val="24"/>
                <w:szCs w:val="24"/>
              </w:rPr>
              <w:t>Рубанов</w:t>
            </w:r>
            <w:proofErr w:type="spellEnd"/>
            <w:r w:rsidRPr="005743CD">
              <w:rPr>
                <w:rFonts w:ascii="Times New Roman" w:eastAsia="Times New Roman" w:hAnsi="Times New Roman" w:cs="Times New Roman"/>
                <w:sz w:val="24"/>
                <w:szCs w:val="24"/>
              </w:rPr>
              <w:t xml:space="preserve"> </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c>
          <w:tcPr>
            <w:tcW w:w="4568" w:type="dxa"/>
            <w:shd w:val="clear" w:color="auto" w:fill="auto"/>
          </w:tcPr>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Генеральный директор</w:t>
            </w:r>
          </w:p>
          <w:p w:rsidR="005743CD" w:rsidRPr="005743CD" w:rsidRDefault="005743CD" w:rsidP="005743CD">
            <w:pPr>
              <w:spacing w:after="0" w:line="240" w:lineRule="auto"/>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ООО «……….»</w:t>
            </w:r>
          </w:p>
          <w:p w:rsidR="005743CD" w:rsidRPr="005743CD" w:rsidRDefault="005743CD" w:rsidP="005743CD">
            <w:pPr>
              <w:spacing w:after="0" w:line="240" w:lineRule="auto"/>
              <w:rPr>
                <w:rFonts w:ascii="Times New Roman" w:eastAsia="Times New Roman" w:hAnsi="Times New Roman" w:cs="Times New Roman"/>
                <w:sz w:val="24"/>
                <w:szCs w:val="24"/>
                <w:lang w:eastAsia="ru-RU"/>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w:t>
            </w:r>
            <w:r w:rsidRPr="005743CD">
              <w:rPr>
                <w:rFonts w:ascii="Times New Roman" w:eastAsia="Times New Roman" w:hAnsi="Times New Roman" w:cs="Times New Roman"/>
                <w:sz w:val="24"/>
                <w:szCs w:val="24"/>
                <w:lang w:eastAsia="ru-RU"/>
              </w:rPr>
              <w:t xml:space="preserve"> </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r>
    </w:tbl>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СОГЛАСОВАНО:</w:t>
      </w: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71"/>
        <w:tblW w:w="0" w:type="auto"/>
        <w:tblInd w:w="-318" w:type="dxa"/>
        <w:tblLayout w:type="fixed"/>
        <w:tblLook w:val="04A0" w:firstRow="1" w:lastRow="0" w:firstColumn="1" w:lastColumn="0" w:noHBand="0" w:noVBand="1"/>
      </w:tblPr>
      <w:tblGrid>
        <w:gridCol w:w="4254"/>
        <w:gridCol w:w="1417"/>
        <w:gridCol w:w="2268"/>
        <w:gridCol w:w="1418"/>
      </w:tblGrid>
      <w:tr w:rsidR="005743CD" w:rsidRPr="005743CD" w:rsidTr="005743CD">
        <w:trPr>
          <w:trHeight w:val="421"/>
        </w:trPr>
        <w:tc>
          <w:tcPr>
            <w:tcW w:w="4254"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Должность</w:t>
            </w:r>
          </w:p>
        </w:tc>
        <w:tc>
          <w:tcPr>
            <w:tcW w:w="1417"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Подпись</w:t>
            </w:r>
          </w:p>
        </w:tc>
        <w:tc>
          <w:tcPr>
            <w:tcW w:w="2268"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И.О. Фамилия</w:t>
            </w:r>
          </w:p>
        </w:tc>
        <w:tc>
          <w:tcPr>
            <w:tcW w:w="1418"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Дата</w:t>
            </w:r>
          </w:p>
        </w:tc>
      </w:tr>
      <w:tr w:rsidR="005743CD" w:rsidRPr="005743CD" w:rsidTr="005743CD">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комплексной безопасности</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 xml:space="preserve">А.В. </w:t>
            </w:r>
            <w:proofErr w:type="spellStart"/>
            <w:r w:rsidRPr="005743CD">
              <w:rPr>
                <w:bCs/>
                <w:sz w:val="24"/>
                <w:szCs w:val="24"/>
              </w:rPr>
              <w:t>Дембицкий</w:t>
            </w:r>
            <w:proofErr w:type="spellEnd"/>
          </w:p>
        </w:tc>
        <w:tc>
          <w:tcPr>
            <w:tcW w:w="1418"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5743CD">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Главный бухгалтер</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 xml:space="preserve">С.В. </w:t>
            </w:r>
            <w:proofErr w:type="spellStart"/>
            <w:r w:rsidRPr="005743CD">
              <w:rPr>
                <w:bCs/>
                <w:sz w:val="24"/>
                <w:szCs w:val="24"/>
              </w:rPr>
              <w:t>Маслёнков</w:t>
            </w:r>
            <w:proofErr w:type="spellEnd"/>
          </w:p>
        </w:tc>
        <w:tc>
          <w:tcPr>
            <w:tcW w:w="1418"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5743CD">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управления по правовому обеспечению</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 xml:space="preserve">Б.Б. </w:t>
            </w:r>
            <w:proofErr w:type="spellStart"/>
            <w:r w:rsidRPr="005743CD">
              <w:rPr>
                <w:bCs/>
                <w:sz w:val="24"/>
                <w:szCs w:val="24"/>
              </w:rPr>
              <w:t>Цороев</w:t>
            </w:r>
            <w:proofErr w:type="spellEnd"/>
          </w:p>
        </w:tc>
        <w:tc>
          <w:tcPr>
            <w:tcW w:w="1418"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5743CD">
        <w:tc>
          <w:tcPr>
            <w:tcW w:w="4254" w:type="dxa"/>
          </w:tcPr>
          <w:p w:rsidR="005743CD" w:rsidRPr="005743CD" w:rsidRDefault="00752D1E" w:rsidP="005743CD">
            <w:pPr>
              <w:widowControl w:val="0"/>
              <w:autoSpaceDE w:val="0"/>
              <w:autoSpaceDN w:val="0"/>
              <w:adjustRightInd w:val="0"/>
              <w:outlineLvl w:val="2"/>
              <w:rPr>
                <w:bCs/>
                <w:sz w:val="24"/>
                <w:szCs w:val="24"/>
              </w:rPr>
            </w:pPr>
            <w:r>
              <w:rPr>
                <w:bCs/>
                <w:sz w:val="24"/>
                <w:szCs w:val="24"/>
              </w:rPr>
              <w:t>Г</w:t>
            </w:r>
            <w:r w:rsidR="005743CD" w:rsidRPr="005743CD">
              <w:rPr>
                <w:bCs/>
                <w:sz w:val="24"/>
                <w:szCs w:val="24"/>
              </w:rPr>
              <w:t>лавн</w:t>
            </w:r>
            <w:r>
              <w:rPr>
                <w:bCs/>
                <w:sz w:val="24"/>
                <w:szCs w:val="24"/>
              </w:rPr>
              <w:t>ый</w:t>
            </w:r>
            <w:r w:rsidR="005743CD" w:rsidRPr="005743CD">
              <w:rPr>
                <w:bCs/>
                <w:sz w:val="24"/>
                <w:szCs w:val="24"/>
              </w:rPr>
              <w:t xml:space="preserve"> инженер</w:t>
            </w:r>
          </w:p>
          <w:p w:rsidR="005743CD" w:rsidRPr="005743CD" w:rsidRDefault="005743CD" w:rsidP="005743CD">
            <w:pPr>
              <w:widowControl w:val="0"/>
              <w:autoSpaceDE w:val="0"/>
              <w:autoSpaceDN w:val="0"/>
              <w:adjustRightInd w:val="0"/>
              <w:outlineLvl w:val="2"/>
              <w:rPr>
                <w:bCs/>
                <w:sz w:val="24"/>
                <w:szCs w:val="24"/>
              </w:rPr>
            </w:pP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752D1E">
            <w:pPr>
              <w:widowControl w:val="0"/>
              <w:autoSpaceDE w:val="0"/>
              <w:autoSpaceDN w:val="0"/>
              <w:adjustRightInd w:val="0"/>
              <w:outlineLvl w:val="2"/>
              <w:rPr>
                <w:bCs/>
                <w:sz w:val="24"/>
                <w:szCs w:val="24"/>
              </w:rPr>
            </w:pPr>
            <w:r w:rsidRPr="005743CD">
              <w:rPr>
                <w:bCs/>
                <w:sz w:val="24"/>
                <w:szCs w:val="24"/>
              </w:rPr>
              <w:t>А.</w:t>
            </w:r>
            <w:r w:rsidR="00752D1E">
              <w:rPr>
                <w:bCs/>
                <w:sz w:val="24"/>
                <w:szCs w:val="24"/>
              </w:rPr>
              <w:t>С</w:t>
            </w:r>
            <w:r w:rsidRPr="005743CD">
              <w:rPr>
                <w:bCs/>
                <w:sz w:val="24"/>
                <w:szCs w:val="24"/>
              </w:rPr>
              <w:t xml:space="preserve">. </w:t>
            </w:r>
            <w:r w:rsidR="00752D1E">
              <w:rPr>
                <w:bCs/>
                <w:sz w:val="24"/>
                <w:szCs w:val="24"/>
              </w:rPr>
              <w:t>Тарасов</w:t>
            </w:r>
          </w:p>
        </w:tc>
        <w:tc>
          <w:tcPr>
            <w:tcW w:w="1418"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5743CD">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планирования и учета энергоресурсов</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Д.Ю. Кузнецов</w:t>
            </w:r>
          </w:p>
        </w:tc>
        <w:tc>
          <w:tcPr>
            <w:tcW w:w="1418"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5743CD">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информационных технологий</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А.В. Коновалов</w:t>
            </w:r>
          </w:p>
        </w:tc>
        <w:tc>
          <w:tcPr>
            <w:tcW w:w="1418"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5743CD">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административно-хозяйственного отдела</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 xml:space="preserve">Ф.М. </w:t>
            </w:r>
            <w:proofErr w:type="spellStart"/>
            <w:r w:rsidRPr="005743CD">
              <w:rPr>
                <w:bCs/>
                <w:sz w:val="24"/>
                <w:szCs w:val="24"/>
              </w:rPr>
              <w:t>Мехтиев</w:t>
            </w:r>
            <w:proofErr w:type="spellEnd"/>
          </w:p>
        </w:tc>
        <w:tc>
          <w:tcPr>
            <w:tcW w:w="1418" w:type="dxa"/>
          </w:tcPr>
          <w:p w:rsidR="005743CD" w:rsidRPr="005743CD" w:rsidRDefault="005743CD" w:rsidP="005743CD">
            <w:pPr>
              <w:widowControl w:val="0"/>
              <w:autoSpaceDE w:val="0"/>
              <w:autoSpaceDN w:val="0"/>
              <w:adjustRightInd w:val="0"/>
              <w:outlineLvl w:val="2"/>
              <w:rPr>
                <w:bCs/>
                <w:sz w:val="24"/>
                <w:szCs w:val="24"/>
              </w:rPr>
            </w:pPr>
          </w:p>
        </w:tc>
      </w:tr>
    </w:tbl>
    <w:p w:rsidR="005743CD" w:rsidRDefault="005743CD"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794AFC" w:rsidRDefault="00794AFC"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794AFC" w:rsidRDefault="00794AFC"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794AFC" w:rsidRDefault="00794AFC"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Pr="005743CD"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743CD" w:rsidRPr="005743CD" w:rsidRDefault="005743CD"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lastRenderedPageBreak/>
        <w:t>АКТ</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приема-передачи</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(возврата объекта недвижимого имущества)</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к договору №23/АР- от ….г.</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 xml:space="preserve"> </w:t>
      </w:r>
      <w:r w:rsidRPr="00794AFC">
        <w:rPr>
          <w:rFonts w:ascii="Times New Roman" w:eastAsia="Calibri" w:hAnsi="Times New Roman" w:cs="Times New Roman"/>
          <w:sz w:val="24"/>
          <w:szCs w:val="24"/>
          <w:lang w:eastAsia="ru-RU"/>
        </w:rPr>
        <w:t xml:space="preserve">г. Москва                                                                                  </w:t>
      </w:r>
      <w:r w:rsidR="003407F1" w:rsidRPr="00794AFC">
        <w:rPr>
          <w:rFonts w:ascii="Times New Roman" w:eastAsia="Calibri" w:hAnsi="Times New Roman" w:cs="Times New Roman"/>
          <w:sz w:val="24"/>
          <w:szCs w:val="24"/>
          <w:lang w:eastAsia="ru-RU"/>
        </w:rPr>
        <w:t xml:space="preserve">      </w:t>
      </w:r>
      <w:r w:rsidRPr="00794AFC">
        <w:rPr>
          <w:rFonts w:ascii="Times New Roman" w:eastAsia="Calibri" w:hAnsi="Times New Roman" w:cs="Times New Roman"/>
          <w:sz w:val="24"/>
          <w:szCs w:val="24"/>
          <w:lang w:eastAsia="ru-RU"/>
        </w:rPr>
        <w:t xml:space="preserve">        </w:t>
      </w:r>
      <w:r w:rsidRPr="00794AFC">
        <w:rPr>
          <w:rFonts w:ascii="Times New Roman" w:eastAsia="Calibri" w:hAnsi="Times New Roman" w:cs="Times New Roman"/>
          <w:sz w:val="24"/>
          <w:szCs w:val="24"/>
          <w:u w:val="single"/>
          <w:lang w:eastAsia="ru-RU"/>
        </w:rPr>
        <w:t>«……» ….. 202</w:t>
      </w:r>
      <w:r w:rsidR="007F7D30">
        <w:rPr>
          <w:rFonts w:ascii="Times New Roman" w:eastAsia="Calibri" w:hAnsi="Times New Roman" w:cs="Times New Roman"/>
          <w:sz w:val="24"/>
          <w:szCs w:val="24"/>
          <w:u w:val="single"/>
          <w:lang w:eastAsia="ru-RU"/>
        </w:rPr>
        <w:t>4</w:t>
      </w:r>
      <w:r w:rsidRPr="00794AFC">
        <w:rPr>
          <w:rFonts w:ascii="Times New Roman" w:eastAsia="Calibri" w:hAnsi="Times New Roman" w:cs="Times New Roman"/>
          <w:sz w:val="24"/>
          <w:szCs w:val="24"/>
          <w:u w:val="single"/>
          <w:lang w:eastAsia="ru-RU"/>
        </w:rPr>
        <w:t xml:space="preserve"> г.</w:t>
      </w: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АО «НИЦЭВТ», именуемое в дальнейшем "Арендодатель", в лице </w:t>
      </w:r>
      <w:r w:rsidRPr="005743CD">
        <w:rPr>
          <w:rFonts w:ascii="Times New Roman" w:eastAsia="Times New Roman" w:hAnsi="Times New Roman" w:cs="Times New Roman"/>
          <w:sz w:val="24"/>
          <w:szCs w:val="24"/>
          <w:lang w:eastAsia="ru-RU"/>
        </w:rPr>
        <w:t xml:space="preserve">директора по управлению имущественным комплексом </w:t>
      </w:r>
      <w:proofErr w:type="spellStart"/>
      <w:r w:rsidR="003407F1" w:rsidRPr="003407F1">
        <w:rPr>
          <w:rFonts w:ascii="Times New Roman" w:eastAsia="Times New Roman" w:hAnsi="Times New Roman" w:cs="Times New Roman"/>
          <w:sz w:val="24"/>
          <w:szCs w:val="24"/>
          <w:lang w:eastAsia="ru-RU"/>
        </w:rPr>
        <w:t>Рубанов</w:t>
      </w:r>
      <w:r w:rsidR="003407F1">
        <w:rPr>
          <w:rFonts w:ascii="Times New Roman" w:eastAsia="Times New Roman" w:hAnsi="Times New Roman" w:cs="Times New Roman"/>
          <w:sz w:val="24"/>
          <w:szCs w:val="24"/>
          <w:lang w:eastAsia="ru-RU"/>
        </w:rPr>
        <w:t>а</w:t>
      </w:r>
      <w:proofErr w:type="spellEnd"/>
      <w:r w:rsidR="003407F1" w:rsidRPr="003407F1">
        <w:rPr>
          <w:rFonts w:ascii="Times New Roman" w:eastAsia="Times New Roman" w:hAnsi="Times New Roman" w:cs="Times New Roman"/>
          <w:sz w:val="24"/>
          <w:szCs w:val="24"/>
          <w:lang w:eastAsia="ru-RU"/>
        </w:rPr>
        <w:t xml:space="preserve"> Серге</w:t>
      </w:r>
      <w:r w:rsidR="003407F1">
        <w:rPr>
          <w:rFonts w:ascii="Times New Roman" w:eastAsia="Times New Roman" w:hAnsi="Times New Roman" w:cs="Times New Roman"/>
          <w:sz w:val="24"/>
          <w:szCs w:val="24"/>
          <w:lang w:eastAsia="ru-RU"/>
        </w:rPr>
        <w:t>я</w:t>
      </w:r>
      <w:r w:rsidR="003407F1" w:rsidRPr="003407F1">
        <w:rPr>
          <w:rFonts w:ascii="Times New Roman" w:eastAsia="Times New Roman" w:hAnsi="Times New Roman" w:cs="Times New Roman"/>
          <w:sz w:val="24"/>
          <w:szCs w:val="24"/>
          <w:lang w:eastAsia="ru-RU"/>
        </w:rPr>
        <w:t xml:space="preserve"> Викторович</w:t>
      </w:r>
      <w:r w:rsidR="003407F1">
        <w:rPr>
          <w:rFonts w:ascii="Times New Roman" w:eastAsia="Times New Roman" w:hAnsi="Times New Roman" w:cs="Times New Roman"/>
          <w:sz w:val="24"/>
          <w:szCs w:val="24"/>
          <w:lang w:eastAsia="ru-RU"/>
        </w:rPr>
        <w:t>а</w:t>
      </w:r>
      <w:r w:rsidRPr="005743CD">
        <w:rPr>
          <w:rFonts w:ascii="Times New Roman" w:eastAsia="Times New Roman" w:hAnsi="Times New Roman" w:cs="Times New Roman"/>
          <w:sz w:val="24"/>
          <w:szCs w:val="24"/>
          <w:lang w:eastAsia="ru-RU"/>
        </w:rPr>
        <w:t>, действующего на основании Доверенности от</w:t>
      </w:r>
      <w:r w:rsidR="003407F1">
        <w:rPr>
          <w:rFonts w:ascii="Times New Roman" w:eastAsia="Times New Roman" w:hAnsi="Times New Roman" w:cs="Times New Roman"/>
          <w:sz w:val="24"/>
          <w:szCs w:val="24"/>
          <w:lang w:eastAsia="ru-RU"/>
        </w:rPr>
        <w:t xml:space="preserve"> </w:t>
      </w:r>
      <w:r w:rsidR="00A56001">
        <w:rPr>
          <w:rFonts w:ascii="Times New Roman" w:eastAsia="Times New Roman" w:hAnsi="Times New Roman" w:cs="Times New Roman"/>
          <w:sz w:val="24"/>
          <w:szCs w:val="24"/>
          <w:lang w:eastAsia="ru-RU"/>
        </w:rPr>
        <w:t>__</w:t>
      </w:r>
      <w:r w:rsidR="003C4E76" w:rsidRPr="003C4E76">
        <w:rPr>
          <w:rFonts w:ascii="Times New Roman" w:eastAsia="Times New Roman" w:hAnsi="Times New Roman" w:cs="Times New Roman"/>
          <w:sz w:val="24"/>
          <w:szCs w:val="24"/>
          <w:lang w:eastAsia="ru-RU"/>
        </w:rPr>
        <w:t xml:space="preserve"> </w:t>
      </w:r>
      <w:r w:rsidR="00A56001">
        <w:rPr>
          <w:rFonts w:ascii="Times New Roman" w:eastAsia="Times New Roman" w:hAnsi="Times New Roman" w:cs="Times New Roman"/>
          <w:sz w:val="24"/>
          <w:szCs w:val="24"/>
          <w:lang w:eastAsia="ru-RU"/>
        </w:rPr>
        <w:t>______</w:t>
      </w:r>
      <w:r w:rsidR="003C4E76" w:rsidRPr="003C4E76">
        <w:rPr>
          <w:rFonts w:ascii="Times New Roman" w:eastAsia="Times New Roman" w:hAnsi="Times New Roman" w:cs="Times New Roman"/>
          <w:sz w:val="24"/>
          <w:szCs w:val="24"/>
          <w:lang w:eastAsia="ru-RU"/>
        </w:rPr>
        <w:t xml:space="preserve"> 2024 г. №</w:t>
      </w:r>
      <w:r w:rsidR="00A56001">
        <w:rPr>
          <w:rFonts w:ascii="Times New Roman" w:eastAsia="Times New Roman" w:hAnsi="Times New Roman" w:cs="Times New Roman"/>
          <w:sz w:val="24"/>
          <w:szCs w:val="24"/>
          <w:lang w:eastAsia="ru-RU"/>
        </w:rPr>
        <w:t>____</w:t>
      </w:r>
      <w:r w:rsidRPr="005743CD">
        <w:rPr>
          <w:rFonts w:ascii="Times New Roman" w:eastAsia="Times New Roman" w:hAnsi="Times New Roman" w:cs="Times New Roman"/>
          <w:sz w:val="24"/>
          <w:szCs w:val="24"/>
        </w:rPr>
        <w:t xml:space="preserve">, с одной стороны, и                                                 </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743CD" w:rsidRPr="005743CD" w:rsidRDefault="005743CD" w:rsidP="00D0314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w:t>
      </w:r>
      <w:r w:rsidR="004E39A5" w:rsidRPr="004E39A5">
        <w:rPr>
          <w:rFonts w:ascii="Times New Roman" w:hAnsi="Times New Roman" w:cs="Times New Roman"/>
          <w:sz w:val="24"/>
          <w:szCs w:val="24"/>
        </w:rPr>
        <w:t xml:space="preserve">Нежилые помещения общей площадью 559,8 </w:t>
      </w:r>
      <w:proofErr w:type="spellStart"/>
      <w:r w:rsidR="004E39A5" w:rsidRPr="004E39A5">
        <w:rPr>
          <w:rFonts w:ascii="Times New Roman" w:hAnsi="Times New Roman" w:cs="Times New Roman"/>
          <w:sz w:val="24"/>
          <w:szCs w:val="24"/>
        </w:rPr>
        <w:t>кв.м</w:t>
      </w:r>
      <w:proofErr w:type="spellEnd"/>
      <w:r w:rsidR="004E39A5" w:rsidRPr="004E39A5">
        <w:rPr>
          <w:rFonts w:ascii="Times New Roman" w:hAnsi="Times New Roman" w:cs="Times New Roman"/>
          <w:sz w:val="24"/>
          <w:szCs w:val="24"/>
        </w:rPr>
        <w:t>., расположенные по адресу: город Москва, внутригородская территория муниципальный округ Чертаново Северное, шоссе Варшавское, дом 125, строение 17, этаж Цок., пом. I, ком.:29, 31, 32, 33, 34, 35, 36, 37, 38, 39, 40, 41, 42, 43, 45</w:t>
      </w:r>
      <w:r w:rsidRPr="005743CD">
        <w:rPr>
          <w:rFonts w:ascii="Times New Roman" w:eastAsia="Times New Roman" w:hAnsi="Times New Roman" w:cs="Times New Roman"/>
          <w:sz w:val="24"/>
          <w:szCs w:val="24"/>
        </w:rPr>
        <w:t xml:space="preserve">, для использования в качестве: </w:t>
      </w:r>
      <w:r w:rsidR="00D0314F" w:rsidRPr="00D0314F">
        <w:rPr>
          <w:rFonts w:ascii="Times New Roman" w:eastAsia="Times New Roman" w:hAnsi="Times New Roman" w:cs="Times New Roman"/>
          <w:sz w:val="24"/>
          <w:szCs w:val="24"/>
        </w:rPr>
        <w:t>Учрежденческие, под</w:t>
      </w:r>
      <w:r w:rsidR="00D0314F">
        <w:rPr>
          <w:rFonts w:ascii="Times New Roman" w:eastAsia="Times New Roman" w:hAnsi="Times New Roman" w:cs="Times New Roman"/>
          <w:sz w:val="24"/>
          <w:szCs w:val="24"/>
        </w:rPr>
        <w:t xml:space="preserve"> </w:t>
      </w:r>
      <w:r w:rsidR="00D0314F" w:rsidRPr="00D0314F">
        <w:rPr>
          <w:rFonts w:ascii="Times New Roman" w:eastAsia="Times New Roman" w:hAnsi="Times New Roman" w:cs="Times New Roman"/>
          <w:sz w:val="24"/>
          <w:szCs w:val="24"/>
        </w:rPr>
        <w:t>осуществление основных видов деятельности, предусмотренных Уставом Арендатора.</w:t>
      </w:r>
    </w:p>
    <w:p w:rsidR="005743CD" w:rsidRPr="005743CD" w:rsidRDefault="005743CD" w:rsidP="005743CD">
      <w:pPr>
        <w:widowControl w:val="0"/>
        <w:autoSpaceDE w:val="0"/>
        <w:autoSpaceDN w:val="0"/>
        <w:adjustRightInd w:val="0"/>
        <w:spacing w:after="0" w:line="240" w:lineRule="auto"/>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АРЕНДОДАТЕЛЬ                                                            АРЕНДАТОР</w:t>
      </w:r>
    </w:p>
    <w:p w:rsidR="005743CD" w:rsidRPr="005743CD" w:rsidRDefault="005743CD" w:rsidP="005743CD">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5743CD" w:rsidRPr="005743CD" w:rsidTr="005743CD">
        <w:trPr>
          <w:trHeight w:val="2160"/>
        </w:trPr>
        <w:tc>
          <w:tcPr>
            <w:tcW w:w="5495" w:type="dxa"/>
          </w:tcPr>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АО «НИЦЭВТ»</w:t>
            </w: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tabs>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____________________ С.В. </w:t>
            </w:r>
            <w:proofErr w:type="spellStart"/>
            <w:r w:rsidRPr="005743CD">
              <w:rPr>
                <w:rFonts w:ascii="Times New Roman" w:eastAsia="Times New Roman" w:hAnsi="Times New Roman" w:cs="Times New Roman"/>
                <w:sz w:val="24"/>
                <w:szCs w:val="24"/>
              </w:rPr>
              <w:t>Рубанов</w:t>
            </w:r>
            <w:proofErr w:type="spellEnd"/>
            <w:r w:rsidRPr="005743CD">
              <w:rPr>
                <w:rFonts w:ascii="Times New Roman" w:eastAsia="Times New Roman" w:hAnsi="Times New Roman" w:cs="Times New Roman"/>
                <w:sz w:val="24"/>
                <w:szCs w:val="24"/>
              </w:rPr>
              <w:t xml:space="preserve"> </w:t>
            </w:r>
          </w:p>
          <w:p w:rsidR="005743CD" w:rsidRPr="005743CD" w:rsidRDefault="005743CD" w:rsidP="005743CD">
            <w:pPr>
              <w:tabs>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c>
          <w:tcPr>
            <w:tcW w:w="4324" w:type="dxa"/>
          </w:tcPr>
          <w:p w:rsidR="005743CD" w:rsidRPr="005743CD" w:rsidRDefault="005743CD" w:rsidP="005743CD">
            <w:pPr>
              <w:tabs>
                <w:tab w:val="left" w:pos="72"/>
                <w:tab w:val="left" w:pos="5385"/>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Генеральный директор</w:t>
            </w:r>
          </w:p>
          <w:p w:rsidR="005743CD" w:rsidRPr="005743CD" w:rsidRDefault="005743CD" w:rsidP="005743CD">
            <w:pPr>
              <w:tabs>
                <w:tab w:val="left" w:pos="72"/>
                <w:tab w:val="left" w:pos="5385"/>
              </w:tabs>
              <w:spacing w:after="0" w:line="240" w:lineRule="auto"/>
              <w:rPr>
                <w:rFonts w:ascii="Times New Roman" w:eastAsia="Times New Roman" w:hAnsi="Times New Roman" w:cs="Times New Roman"/>
                <w:sz w:val="24"/>
                <w:szCs w:val="24"/>
              </w:rPr>
            </w:pPr>
          </w:p>
          <w:p w:rsidR="005743CD" w:rsidRPr="005743CD" w:rsidRDefault="005743CD" w:rsidP="005743CD">
            <w:pPr>
              <w:tabs>
                <w:tab w:val="left" w:pos="72"/>
                <w:tab w:val="left" w:pos="5385"/>
              </w:tabs>
              <w:spacing w:after="0" w:line="240" w:lineRule="auto"/>
              <w:rPr>
                <w:rFonts w:ascii="Times New Roman" w:eastAsia="Times New Roman" w:hAnsi="Times New Roman" w:cs="Times New Roman"/>
                <w:sz w:val="24"/>
                <w:szCs w:val="24"/>
              </w:rPr>
            </w:pPr>
          </w:p>
          <w:p w:rsidR="005743CD" w:rsidRPr="005743CD" w:rsidRDefault="005743CD" w:rsidP="005743CD">
            <w:pPr>
              <w:tabs>
                <w:tab w:val="left" w:pos="72"/>
                <w:tab w:val="left" w:pos="5385"/>
              </w:tabs>
              <w:spacing w:after="0" w:line="240" w:lineRule="auto"/>
              <w:rPr>
                <w:rFonts w:ascii="Times New Roman" w:eastAsia="Times New Roman" w:hAnsi="Times New Roman" w:cs="Times New Roman"/>
                <w:sz w:val="24"/>
                <w:szCs w:val="24"/>
              </w:rPr>
            </w:pPr>
          </w:p>
          <w:p w:rsidR="005743CD" w:rsidRPr="005743CD" w:rsidRDefault="005743CD" w:rsidP="005743CD">
            <w:pPr>
              <w:tabs>
                <w:tab w:val="left" w:pos="72"/>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w:t>
            </w:r>
          </w:p>
          <w:p w:rsidR="005743CD" w:rsidRPr="005743CD" w:rsidRDefault="005743CD" w:rsidP="005743CD">
            <w:pPr>
              <w:tabs>
                <w:tab w:val="left" w:pos="72"/>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r>
    </w:tbl>
    <w:p w:rsidR="005743CD" w:rsidRPr="005743CD" w:rsidRDefault="005743CD" w:rsidP="005743CD">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СОГЛАСОВАНО:</w:t>
      </w: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71"/>
        <w:tblW w:w="10065" w:type="dxa"/>
        <w:tblInd w:w="-318" w:type="dxa"/>
        <w:tblLayout w:type="fixed"/>
        <w:tblLook w:val="04A0" w:firstRow="1" w:lastRow="0" w:firstColumn="1" w:lastColumn="0" w:noHBand="0" w:noVBand="1"/>
      </w:tblPr>
      <w:tblGrid>
        <w:gridCol w:w="4254"/>
        <w:gridCol w:w="1417"/>
        <w:gridCol w:w="2268"/>
        <w:gridCol w:w="2126"/>
      </w:tblGrid>
      <w:tr w:rsidR="005743CD" w:rsidRPr="005743CD" w:rsidTr="00752D1E">
        <w:trPr>
          <w:trHeight w:val="421"/>
        </w:trPr>
        <w:tc>
          <w:tcPr>
            <w:tcW w:w="4254"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Должность</w:t>
            </w:r>
          </w:p>
        </w:tc>
        <w:tc>
          <w:tcPr>
            <w:tcW w:w="1417"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Подпись</w:t>
            </w:r>
          </w:p>
        </w:tc>
        <w:tc>
          <w:tcPr>
            <w:tcW w:w="2268"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И.О. Фамилия</w:t>
            </w:r>
          </w:p>
        </w:tc>
        <w:tc>
          <w:tcPr>
            <w:tcW w:w="2126"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Дата</w:t>
            </w:r>
          </w:p>
        </w:tc>
      </w:tr>
      <w:tr w:rsidR="005743CD" w:rsidRPr="005743CD" w:rsidTr="00752D1E">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комплексной безопасности</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 xml:space="preserve">А.В. </w:t>
            </w:r>
            <w:proofErr w:type="spellStart"/>
            <w:r w:rsidRPr="005743CD">
              <w:rPr>
                <w:bCs/>
                <w:sz w:val="24"/>
                <w:szCs w:val="24"/>
              </w:rPr>
              <w:t>Дембицкий</w:t>
            </w:r>
            <w:proofErr w:type="spellEnd"/>
          </w:p>
        </w:tc>
        <w:tc>
          <w:tcPr>
            <w:tcW w:w="2126"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752D1E">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Главный бухгалтер</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 xml:space="preserve">С.В. </w:t>
            </w:r>
            <w:proofErr w:type="spellStart"/>
            <w:r w:rsidRPr="005743CD">
              <w:rPr>
                <w:bCs/>
                <w:sz w:val="24"/>
                <w:szCs w:val="24"/>
              </w:rPr>
              <w:t>Маслёнков</w:t>
            </w:r>
            <w:proofErr w:type="spellEnd"/>
          </w:p>
        </w:tc>
        <w:tc>
          <w:tcPr>
            <w:tcW w:w="2126"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752D1E">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управления по правовому обеспечению</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 xml:space="preserve">Б.Б. </w:t>
            </w:r>
            <w:proofErr w:type="spellStart"/>
            <w:r w:rsidRPr="005743CD">
              <w:rPr>
                <w:bCs/>
                <w:sz w:val="24"/>
                <w:szCs w:val="24"/>
              </w:rPr>
              <w:t>Цороев</w:t>
            </w:r>
            <w:proofErr w:type="spellEnd"/>
          </w:p>
        </w:tc>
        <w:tc>
          <w:tcPr>
            <w:tcW w:w="2126" w:type="dxa"/>
          </w:tcPr>
          <w:p w:rsidR="005743CD" w:rsidRPr="005743CD" w:rsidRDefault="005743CD" w:rsidP="005743CD">
            <w:pPr>
              <w:widowControl w:val="0"/>
              <w:autoSpaceDE w:val="0"/>
              <w:autoSpaceDN w:val="0"/>
              <w:adjustRightInd w:val="0"/>
              <w:outlineLvl w:val="2"/>
              <w:rPr>
                <w:b/>
                <w:bCs/>
                <w:sz w:val="24"/>
                <w:szCs w:val="24"/>
              </w:rPr>
            </w:pPr>
          </w:p>
        </w:tc>
      </w:tr>
      <w:tr w:rsidR="00752D1E" w:rsidRPr="005743CD" w:rsidTr="00752D1E">
        <w:tc>
          <w:tcPr>
            <w:tcW w:w="4254" w:type="dxa"/>
          </w:tcPr>
          <w:p w:rsidR="00752D1E" w:rsidRPr="005743CD" w:rsidRDefault="00752D1E" w:rsidP="00752D1E">
            <w:pPr>
              <w:widowControl w:val="0"/>
              <w:autoSpaceDE w:val="0"/>
              <w:autoSpaceDN w:val="0"/>
              <w:adjustRightInd w:val="0"/>
              <w:outlineLvl w:val="2"/>
              <w:rPr>
                <w:bCs/>
                <w:sz w:val="24"/>
                <w:szCs w:val="24"/>
              </w:rPr>
            </w:pPr>
            <w:r>
              <w:rPr>
                <w:bCs/>
                <w:sz w:val="24"/>
                <w:szCs w:val="24"/>
              </w:rPr>
              <w:t>Г</w:t>
            </w:r>
            <w:r w:rsidRPr="005743CD">
              <w:rPr>
                <w:bCs/>
                <w:sz w:val="24"/>
                <w:szCs w:val="24"/>
              </w:rPr>
              <w:t>лавн</w:t>
            </w:r>
            <w:r>
              <w:rPr>
                <w:bCs/>
                <w:sz w:val="24"/>
                <w:szCs w:val="24"/>
              </w:rPr>
              <w:t>ый</w:t>
            </w:r>
            <w:r w:rsidRPr="005743CD">
              <w:rPr>
                <w:bCs/>
                <w:sz w:val="24"/>
                <w:szCs w:val="24"/>
              </w:rPr>
              <w:t xml:space="preserve"> инженер</w:t>
            </w:r>
          </w:p>
          <w:p w:rsidR="00752D1E" w:rsidRPr="005743CD" w:rsidRDefault="00752D1E" w:rsidP="00752D1E">
            <w:pPr>
              <w:widowControl w:val="0"/>
              <w:autoSpaceDE w:val="0"/>
              <w:autoSpaceDN w:val="0"/>
              <w:adjustRightInd w:val="0"/>
              <w:outlineLvl w:val="2"/>
              <w:rPr>
                <w:bCs/>
                <w:sz w:val="24"/>
                <w:szCs w:val="24"/>
              </w:rPr>
            </w:pPr>
          </w:p>
        </w:tc>
        <w:tc>
          <w:tcPr>
            <w:tcW w:w="1417" w:type="dxa"/>
          </w:tcPr>
          <w:p w:rsidR="00752D1E" w:rsidRPr="005743CD" w:rsidRDefault="00752D1E" w:rsidP="00752D1E">
            <w:pPr>
              <w:widowControl w:val="0"/>
              <w:autoSpaceDE w:val="0"/>
              <w:autoSpaceDN w:val="0"/>
              <w:adjustRightInd w:val="0"/>
              <w:outlineLvl w:val="2"/>
              <w:rPr>
                <w:bCs/>
                <w:sz w:val="24"/>
                <w:szCs w:val="24"/>
              </w:rPr>
            </w:pPr>
          </w:p>
        </w:tc>
        <w:tc>
          <w:tcPr>
            <w:tcW w:w="2268" w:type="dxa"/>
          </w:tcPr>
          <w:p w:rsidR="00752D1E" w:rsidRPr="005743CD" w:rsidRDefault="00752D1E" w:rsidP="00752D1E">
            <w:pPr>
              <w:widowControl w:val="0"/>
              <w:autoSpaceDE w:val="0"/>
              <w:autoSpaceDN w:val="0"/>
              <w:adjustRightInd w:val="0"/>
              <w:outlineLvl w:val="2"/>
              <w:rPr>
                <w:bCs/>
                <w:sz w:val="24"/>
                <w:szCs w:val="24"/>
              </w:rPr>
            </w:pPr>
            <w:r w:rsidRPr="005743CD">
              <w:rPr>
                <w:bCs/>
                <w:sz w:val="24"/>
                <w:szCs w:val="24"/>
              </w:rPr>
              <w:t>А.</w:t>
            </w:r>
            <w:r>
              <w:rPr>
                <w:bCs/>
                <w:sz w:val="24"/>
                <w:szCs w:val="24"/>
              </w:rPr>
              <w:t>С</w:t>
            </w:r>
            <w:r w:rsidRPr="005743CD">
              <w:rPr>
                <w:bCs/>
                <w:sz w:val="24"/>
                <w:szCs w:val="24"/>
              </w:rPr>
              <w:t xml:space="preserve">. </w:t>
            </w:r>
            <w:r>
              <w:rPr>
                <w:bCs/>
                <w:sz w:val="24"/>
                <w:szCs w:val="24"/>
              </w:rPr>
              <w:t>Тарасов</w:t>
            </w:r>
          </w:p>
        </w:tc>
        <w:tc>
          <w:tcPr>
            <w:tcW w:w="2126" w:type="dxa"/>
          </w:tcPr>
          <w:p w:rsidR="00752D1E" w:rsidRPr="005743CD" w:rsidRDefault="00752D1E" w:rsidP="00752D1E">
            <w:pPr>
              <w:widowControl w:val="0"/>
              <w:autoSpaceDE w:val="0"/>
              <w:autoSpaceDN w:val="0"/>
              <w:adjustRightInd w:val="0"/>
              <w:outlineLvl w:val="2"/>
              <w:rPr>
                <w:bCs/>
                <w:sz w:val="24"/>
                <w:szCs w:val="24"/>
              </w:rPr>
            </w:pPr>
          </w:p>
        </w:tc>
      </w:tr>
      <w:tr w:rsidR="005743CD" w:rsidRPr="005743CD" w:rsidTr="00752D1E">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планирования и учета энергоресурсов</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Д.Ю. Кузнецов</w:t>
            </w:r>
          </w:p>
        </w:tc>
        <w:tc>
          <w:tcPr>
            <w:tcW w:w="2126"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752D1E">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информационных технологий</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А.В. Коновалов</w:t>
            </w:r>
          </w:p>
        </w:tc>
        <w:tc>
          <w:tcPr>
            <w:tcW w:w="2126"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752D1E">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административно-хозяйственного отдела</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 xml:space="preserve">Ф.М. </w:t>
            </w:r>
            <w:proofErr w:type="spellStart"/>
            <w:r w:rsidRPr="005743CD">
              <w:rPr>
                <w:bCs/>
                <w:sz w:val="24"/>
                <w:szCs w:val="24"/>
              </w:rPr>
              <w:t>Мехтиев</w:t>
            </w:r>
            <w:proofErr w:type="spellEnd"/>
          </w:p>
        </w:tc>
        <w:tc>
          <w:tcPr>
            <w:tcW w:w="2126" w:type="dxa"/>
          </w:tcPr>
          <w:p w:rsidR="005743CD" w:rsidRPr="005743CD" w:rsidRDefault="005743CD" w:rsidP="005743CD">
            <w:pPr>
              <w:widowControl w:val="0"/>
              <w:autoSpaceDE w:val="0"/>
              <w:autoSpaceDN w:val="0"/>
              <w:adjustRightInd w:val="0"/>
              <w:outlineLvl w:val="2"/>
              <w:rPr>
                <w:bCs/>
                <w:sz w:val="24"/>
                <w:szCs w:val="24"/>
              </w:rPr>
            </w:pPr>
          </w:p>
        </w:tc>
      </w:tr>
    </w:tbl>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94AFC" w:rsidRDefault="00794AFC"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94AFC" w:rsidRPr="005743CD" w:rsidRDefault="00794AFC"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sectPr w:rsidR="005743CD" w:rsidRPr="005743CD" w:rsidSect="00F35D2F">
      <w:footerReference w:type="default" r:id="rId18"/>
      <w:pgSz w:w="11909" w:h="16838"/>
      <w:pgMar w:top="851" w:right="1134" w:bottom="851" w:left="1560" w:header="0"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8E6" w:rsidRDefault="00BA28E6" w:rsidP="007B375A">
      <w:pPr>
        <w:spacing w:after="0" w:line="240" w:lineRule="auto"/>
      </w:pPr>
      <w:r>
        <w:separator/>
      </w:r>
    </w:p>
  </w:endnote>
  <w:endnote w:type="continuationSeparator" w:id="0">
    <w:p w:rsidR="00BA28E6" w:rsidRDefault="00BA28E6" w:rsidP="007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3073561"/>
      <w:docPartObj>
        <w:docPartGallery w:val="Page Numbers (Bottom of Page)"/>
        <w:docPartUnique/>
      </w:docPartObj>
    </w:sdtPr>
    <w:sdtContent>
      <w:p w:rsidR="00435606" w:rsidRDefault="00435606">
        <w:pPr>
          <w:pStyle w:val="af6"/>
          <w:jc w:val="right"/>
        </w:pPr>
        <w:r>
          <w:fldChar w:fldCharType="begin"/>
        </w:r>
        <w:r>
          <w:instrText>PAGE   \* MERGEFORMAT</w:instrText>
        </w:r>
        <w:r>
          <w:fldChar w:fldCharType="separate"/>
        </w:r>
        <w:r w:rsidR="00402F8C">
          <w:rPr>
            <w:noProof/>
          </w:rPr>
          <w:t>20</w:t>
        </w:r>
        <w:r>
          <w:fldChar w:fldCharType="end"/>
        </w:r>
      </w:p>
    </w:sdtContent>
  </w:sdt>
  <w:p w:rsidR="00435606" w:rsidRDefault="00435606">
    <w:pPr>
      <w:pStyle w:val="af6"/>
    </w:pPr>
  </w:p>
  <w:p w:rsidR="00435606" w:rsidRDefault="00435606"/>
  <w:p w:rsidR="00435606" w:rsidRDefault="004356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8E6" w:rsidRDefault="00BA28E6" w:rsidP="007B375A">
      <w:pPr>
        <w:spacing w:after="0" w:line="240" w:lineRule="auto"/>
      </w:pPr>
      <w:r>
        <w:separator/>
      </w:r>
    </w:p>
  </w:footnote>
  <w:footnote w:type="continuationSeparator" w:id="0">
    <w:p w:rsidR="00BA28E6" w:rsidRDefault="00BA28E6" w:rsidP="007B3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6pt;height:9.95pt" o:bullet="t">
        <v:imagedata r:id="rId1" o:title="BD21300_"/>
      </v:shape>
    </w:pict>
  </w:numPicBullet>
  <w:abstractNum w:abstractNumId="0">
    <w:nsid w:val="00000004"/>
    <w:multiLevelType w:val="multilevel"/>
    <w:tmpl w:val="00000004"/>
    <w:name w:val="WW8Num4"/>
    <w:lvl w:ilvl="0">
      <w:start w:val="1"/>
      <w:numFmt w:val="decimal"/>
      <w:suff w:val="space"/>
      <w:lvlText w:val="%1."/>
      <w:lvlJc w:val="left"/>
      <w:pPr>
        <w:tabs>
          <w:tab w:val="num" w:pos="0"/>
        </w:tabs>
        <w:ind w:left="720" w:hanging="360"/>
      </w:pPr>
      <w:rPr>
        <w:rFonts w:cs="Times New Roman" w:hint="default"/>
        <w:b/>
      </w:rPr>
    </w:lvl>
    <w:lvl w:ilvl="1">
      <w:start w:val="2"/>
      <w:numFmt w:val="decimal"/>
      <w:lvlText w:val="%1.%2."/>
      <w:lvlJc w:val="left"/>
      <w:pPr>
        <w:tabs>
          <w:tab w:val="num" w:pos="0"/>
        </w:tabs>
        <w:ind w:left="1551" w:hanging="984"/>
      </w:pPr>
      <w:rPr>
        <w:rFonts w:cs="Times New Roman" w:hint="default"/>
      </w:rPr>
    </w:lvl>
    <w:lvl w:ilvl="2">
      <w:start w:val="1"/>
      <w:numFmt w:val="decimal"/>
      <w:lvlText w:val="%1.%2.%3."/>
      <w:lvlJc w:val="left"/>
      <w:pPr>
        <w:tabs>
          <w:tab w:val="num" w:pos="0"/>
        </w:tabs>
        <w:ind w:left="1758" w:hanging="984"/>
      </w:pPr>
      <w:rPr>
        <w:rFonts w:cs="Times New Roman" w:hint="default"/>
      </w:rPr>
    </w:lvl>
    <w:lvl w:ilvl="3">
      <w:start w:val="1"/>
      <w:numFmt w:val="decimal"/>
      <w:lvlText w:val="%1.%2.%3.%4."/>
      <w:lvlJc w:val="left"/>
      <w:pPr>
        <w:tabs>
          <w:tab w:val="num" w:pos="0"/>
        </w:tabs>
        <w:ind w:left="1965" w:hanging="984"/>
      </w:pPr>
      <w:rPr>
        <w:rFonts w:cs="Times New Roman" w:hint="default"/>
      </w:rPr>
    </w:lvl>
    <w:lvl w:ilvl="4">
      <w:start w:val="1"/>
      <w:numFmt w:val="decimal"/>
      <w:lvlText w:val="%1.%2.%3.%4.%5."/>
      <w:lvlJc w:val="left"/>
      <w:pPr>
        <w:tabs>
          <w:tab w:val="num" w:pos="0"/>
        </w:tabs>
        <w:ind w:left="2268" w:hanging="1080"/>
      </w:pPr>
      <w:rPr>
        <w:rFonts w:cs="Times New Roman" w:hint="default"/>
      </w:rPr>
    </w:lvl>
    <w:lvl w:ilvl="5">
      <w:start w:val="1"/>
      <w:numFmt w:val="decimal"/>
      <w:lvlText w:val="%1.%2.%3.%4.%5.%6."/>
      <w:lvlJc w:val="left"/>
      <w:pPr>
        <w:tabs>
          <w:tab w:val="num" w:pos="0"/>
        </w:tabs>
        <w:ind w:left="2475" w:hanging="1080"/>
      </w:pPr>
      <w:rPr>
        <w:rFonts w:cs="Times New Roman" w:hint="default"/>
      </w:rPr>
    </w:lvl>
    <w:lvl w:ilvl="6">
      <w:start w:val="1"/>
      <w:numFmt w:val="decimal"/>
      <w:lvlText w:val="%1.%2.%3.%4.%5.%6.%7."/>
      <w:lvlJc w:val="left"/>
      <w:pPr>
        <w:tabs>
          <w:tab w:val="num" w:pos="0"/>
        </w:tabs>
        <w:ind w:left="3042" w:hanging="1440"/>
      </w:pPr>
      <w:rPr>
        <w:rFonts w:cs="Times New Roman" w:hint="default"/>
      </w:rPr>
    </w:lvl>
    <w:lvl w:ilvl="7">
      <w:start w:val="1"/>
      <w:numFmt w:val="decimal"/>
      <w:lvlText w:val="%1.%2.%3.%4.%5.%6.%7.%8."/>
      <w:lvlJc w:val="left"/>
      <w:pPr>
        <w:tabs>
          <w:tab w:val="num" w:pos="0"/>
        </w:tabs>
        <w:ind w:left="3249" w:hanging="1440"/>
      </w:pPr>
      <w:rPr>
        <w:rFonts w:cs="Times New Roman" w:hint="default"/>
      </w:rPr>
    </w:lvl>
    <w:lvl w:ilvl="8">
      <w:start w:val="1"/>
      <w:numFmt w:val="decimal"/>
      <w:lvlText w:val="%1.%2.%3.%4.%5.%6.%7.%8.%9."/>
      <w:lvlJc w:val="left"/>
      <w:pPr>
        <w:tabs>
          <w:tab w:val="num" w:pos="0"/>
        </w:tabs>
        <w:ind w:left="3816" w:hanging="1800"/>
      </w:pPr>
      <w:rPr>
        <w:rFonts w:cs="Times New Roman" w:hint="default"/>
      </w:rPr>
    </w:lvl>
  </w:abstractNum>
  <w:abstractNum w:abstractNumId="1">
    <w:nsid w:val="00000012"/>
    <w:multiLevelType w:val="multilevel"/>
    <w:tmpl w:val="00000012"/>
    <w:name w:val="WW8Num18"/>
    <w:lvl w:ilvl="0">
      <w:start w:val="1"/>
      <w:numFmt w:val="decimal"/>
      <w:lvlText w:val="%1)"/>
      <w:lvlJc w:val="left"/>
      <w:pPr>
        <w:tabs>
          <w:tab w:val="num" w:pos="0"/>
        </w:tabs>
        <w:ind w:left="1485" w:hanging="360"/>
      </w:pPr>
      <w:rPr>
        <w:rFonts w:hint="default"/>
      </w:rPr>
    </w:lvl>
    <w:lvl w:ilvl="1">
      <w:start w:val="1"/>
      <w:numFmt w:val="decimal"/>
      <w:lvlText w:val="%2."/>
      <w:lvlJc w:val="left"/>
      <w:pPr>
        <w:tabs>
          <w:tab w:val="num" w:pos="0"/>
        </w:tabs>
        <w:ind w:left="2205" w:hanging="360"/>
      </w:pPr>
      <w:rPr>
        <w:rFonts w:hint="default"/>
      </w:r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2">
    <w:nsid w:val="00000014"/>
    <w:multiLevelType w:val="multilevel"/>
    <w:tmpl w:val="00000014"/>
    <w:name w:val="WW8Num20"/>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19"/>
    <w:multiLevelType w:val="multilevel"/>
    <w:tmpl w:val="00000019"/>
    <w:name w:val="WW8Num25"/>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4">
    <w:nsid w:val="00000039"/>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5">
    <w:nsid w:val="0000003D"/>
    <w:multiLevelType w:val="multilevel"/>
    <w:tmpl w:val="72245000"/>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6">
    <w:nsid w:val="0000003F"/>
    <w:multiLevelType w:val="multilevel"/>
    <w:tmpl w:val="71648B46"/>
    <w:lvl w:ilvl="0">
      <w:start w:val="1"/>
      <w:numFmt w:val="decimal"/>
      <w:lvlText w:val="9.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7">
    <w:nsid w:val="00000041"/>
    <w:multiLevelType w:val="multilevel"/>
    <w:tmpl w:val="0E38C9F0"/>
    <w:lvl w:ilvl="0">
      <w:start w:val="2"/>
      <w:numFmt w:val="decimal"/>
      <w:lvlText w:val="9.%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8">
    <w:nsid w:val="0D300A60"/>
    <w:multiLevelType w:val="multilevel"/>
    <w:tmpl w:val="D9BE02C2"/>
    <w:lvl w:ilvl="0">
      <w:start w:val="1"/>
      <w:numFmt w:val="decimal"/>
      <w:pStyle w:val="1"/>
      <w:lvlText w:val="%1."/>
      <w:lvlJc w:val="left"/>
      <w:pPr>
        <w:tabs>
          <w:tab w:val="num" w:pos="8223"/>
        </w:tabs>
        <w:ind w:left="7939" w:firstLine="0"/>
      </w:pPr>
      <w:rPr>
        <w:rFonts w:hint="default"/>
        <w:sz w:val="28"/>
        <w:szCs w:val="28"/>
      </w:rPr>
    </w:lvl>
    <w:lvl w:ilvl="1">
      <w:start w:val="1"/>
      <w:numFmt w:val="decimal"/>
      <w:pStyle w:val="2"/>
      <w:lvlText w:val="%1.%2."/>
      <w:lvlJc w:val="left"/>
      <w:pPr>
        <w:tabs>
          <w:tab w:val="num" w:pos="2694"/>
        </w:tabs>
        <w:ind w:left="2410" w:firstLine="284"/>
      </w:pPr>
      <w:rPr>
        <w:rFonts w:hint="default"/>
        <w:sz w:val="24"/>
        <w:szCs w:val="24"/>
      </w:rPr>
    </w:lvl>
    <w:lvl w:ilvl="2">
      <w:start w:val="1"/>
      <w:numFmt w:val="decimal"/>
      <w:pStyle w:val="3"/>
      <w:lvlText w:val="%1.%2.%3."/>
      <w:lvlJc w:val="left"/>
      <w:pPr>
        <w:tabs>
          <w:tab w:val="num" w:pos="567"/>
        </w:tabs>
        <w:ind w:left="0" w:firstLine="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0D7F0455"/>
    <w:multiLevelType w:val="hybridMultilevel"/>
    <w:tmpl w:val="A0D48CD2"/>
    <w:lvl w:ilvl="0" w:tplc="996A00D6">
      <w:start w:val="1"/>
      <w:numFmt w:val="bullet"/>
      <w:lvlText w:val=""/>
      <w:lvlPicBulletId w:val="0"/>
      <w:lvlJc w:val="left"/>
      <w:pPr>
        <w:tabs>
          <w:tab w:val="num" w:pos="928"/>
        </w:tabs>
        <w:ind w:left="928"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0705B4F"/>
    <w:multiLevelType w:val="multilevel"/>
    <w:tmpl w:val="566CFD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53713F0"/>
    <w:multiLevelType w:val="hybridMultilevel"/>
    <w:tmpl w:val="162E3E48"/>
    <w:lvl w:ilvl="0" w:tplc="17B4A40A">
      <w:start w:val="10"/>
      <w:numFmt w:val="decimal"/>
      <w:lvlText w:val="%1."/>
      <w:lvlJc w:val="left"/>
      <w:pPr>
        <w:ind w:left="1095" w:hanging="375"/>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2234554"/>
    <w:multiLevelType w:val="multilevel"/>
    <w:tmpl w:val="CE3671E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2236384"/>
    <w:multiLevelType w:val="hybridMultilevel"/>
    <w:tmpl w:val="CFCEA324"/>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0A5802"/>
    <w:multiLevelType w:val="hybridMultilevel"/>
    <w:tmpl w:val="A902492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A200B0"/>
    <w:multiLevelType w:val="multilevel"/>
    <w:tmpl w:val="37F418A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4C36A4E"/>
    <w:multiLevelType w:val="multilevel"/>
    <w:tmpl w:val="533CABF4"/>
    <w:lvl w:ilvl="0">
      <w:start w:val="10"/>
      <w:numFmt w:val="decimal"/>
      <w:lvlText w:val="%1."/>
      <w:lvlJc w:val="left"/>
      <w:pPr>
        <w:ind w:left="480" w:hanging="480"/>
      </w:pPr>
      <w:rPr>
        <w:rFonts w:hint="default"/>
      </w:rPr>
    </w:lvl>
    <w:lvl w:ilvl="1">
      <w:start w:val="3"/>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ADD62A2"/>
    <w:multiLevelType w:val="multilevel"/>
    <w:tmpl w:val="1826D052"/>
    <w:lvl w:ilvl="0">
      <w:start w:val="5"/>
      <w:numFmt w:val="decimal"/>
      <w:lvlText w:val="%1."/>
      <w:lvlJc w:val="left"/>
      <w:pPr>
        <w:ind w:left="360" w:hanging="360"/>
      </w:pPr>
      <w:rPr>
        <w:rFonts w:hint="default"/>
        <w:sz w:val="28"/>
        <w:szCs w:val="24"/>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0C20CAF"/>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19">
    <w:nsid w:val="43317B0E"/>
    <w:multiLevelType w:val="multilevel"/>
    <w:tmpl w:val="041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20">
    <w:nsid w:val="43776FCC"/>
    <w:multiLevelType w:val="multilevel"/>
    <w:tmpl w:val="6D34E7D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3FA1D53"/>
    <w:multiLevelType w:val="hybridMultilevel"/>
    <w:tmpl w:val="1B00344E"/>
    <w:lvl w:ilvl="0" w:tplc="F1223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E5142B7"/>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23">
    <w:nsid w:val="5102127D"/>
    <w:multiLevelType w:val="hybridMultilevel"/>
    <w:tmpl w:val="0316C3D2"/>
    <w:lvl w:ilvl="0" w:tplc="99467BF6">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5BF57FF7"/>
    <w:multiLevelType w:val="hybridMultilevel"/>
    <w:tmpl w:val="EA684494"/>
    <w:lvl w:ilvl="0" w:tplc="A68A695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56A6EFB"/>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26">
    <w:nsid w:val="66D00CC9"/>
    <w:multiLevelType w:val="multilevel"/>
    <w:tmpl w:val="47E4541A"/>
    <w:lvl w:ilvl="0">
      <w:start w:val="1"/>
      <w:numFmt w:val="bullet"/>
      <w:pStyle w:val="a"/>
      <w:lvlText w:val=""/>
      <w:lvlJc w:val="left"/>
      <w:pPr>
        <w:tabs>
          <w:tab w:val="num" w:pos="927"/>
        </w:tabs>
        <w:ind w:left="927" w:hanging="360"/>
      </w:pPr>
      <w:rPr>
        <w:rFonts w:ascii="Wingdings" w:hAnsi="Wingdings" w:hint="default"/>
      </w:rPr>
    </w:lvl>
    <w:lvl w:ilvl="1">
      <w:start w:val="1"/>
      <w:numFmt w:val="decimal"/>
      <w:lvlText w:val="%1.%2"/>
      <w:lvlJc w:val="left"/>
      <w:pPr>
        <w:tabs>
          <w:tab w:val="num" w:pos="284"/>
        </w:tabs>
        <w:ind w:left="0" w:firstLine="284"/>
      </w:pPr>
      <w:rPr>
        <w:rFonts w:hint="default"/>
      </w:rPr>
    </w:lvl>
    <w:lvl w:ilvl="2">
      <w:start w:val="1"/>
      <w:numFmt w:val="decimal"/>
      <w:pStyle w:val="a"/>
      <w:lvlText w:val="%1.%2.%3"/>
      <w:lvlJc w:val="left"/>
      <w:pPr>
        <w:tabs>
          <w:tab w:val="num" w:pos="567"/>
        </w:tabs>
        <w:ind w:left="567" w:firstLine="0"/>
      </w:pPr>
      <w:rPr>
        <w:rFonts w:hint="default"/>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676131E9"/>
    <w:multiLevelType w:val="hybridMultilevel"/>
    <w:tmpl w:val="F0DA87BA"/>
    <w:lvl w:ilvl="0" w:tplc="2F54F842">
      <w:start w:val="1"/>
      <w:numFmt w:val="bullet"/>
      <w:lvlText w:val=""/>
      <w:lvlPicBulletId w:val="0"/>
      <w:lvlJc w:val="left"/>
      <w:pPr>
        <w:tabs>
          <w:tab w:val="num" w:pos="360"/>
        </w:tabs>
        <w:ind w:left="360" w:hanging="360"/>
      </w:pPr>
      <w:rPr>
        <w:rFonts w:ascii="Symbol" w:hAnsi="Symbol" w:hint="default"/>
        <w:color w:val="auto"/>
      </w:rPr>
    </w:lvl>
    <w:lvl w:ilvl="1" w:tplc="04190019">
      <w:start w:val="1"/>
      <w:numFmt w:val="bullet"/>
      <w:lvlText w:val="o"/>
      <w:lvlJc w:val="left"/>
      <w:pPr>
        <w:tabs>
          <w:tab w:val="num" w:pos="872"/>
        </w:tabs>
        <w:ind w:left="872" w:hanging="360"/>
      </w:pPr>
      <w:rPr>
        <w:rFonts w:ascii="Courier New" w:hAnsi="Courier New" w:cs="Courier New" w:hint="default"/>
      </w:rPr>
    </w:lvl>
    <w:lvl w:ilvl="2" w:tplc="0419001B">
      <w:start w:val="1"/>
      <w:numFmt w:val="bullet"/>
      <w:lvlText w:val=""/>
      <w:lvlJc w:val="left"/>
      <w:pPr>
        <w:tabs>
          <w:tab w:val="num" w:pos="1592"/>
        </w:tabs>
        <w:ind w:left="1592" w:hanging="360"/>
      </w:pPr>
      <w:rPr>
        <w:rFonts w:ascii="Wingdings" w:hAnsi="Wingdings" w:hint="default"/>
      </w:rPr>
    </w:lvl>
    <w:lvl w:ilvl="3" w:tplc="0419000F">
      <w:start w:val="1"/>
      <w:numFmt w:val="bullet"/>
      <w:lvlText w:val=""/>
      <w:lvlJc w:val="left"/>
      <w:pPr>
        <w:tabs>
          <w:tab w:val="num" w:pos="2312"/>
        </w:tabs>
        <w:ind w:left="2312" w:hanging="360"/>
      </w:pPr>
      <w:rPr>
        <w:rFonts w:ascii="Symbol" w:hAnsi="Symbol" w:hint="default"/>
      </w:rPr>
    </w:lvl>
    <w:lvl w:ilvl="4" w:tplc="04190019" w:tentative="1">
      <w:start w:val="1"/>
      <w:numFmt w:val="bullet"/>
      <w:lvlText w:val="o"/>
      <w:lvlJc w:val="left"/>
      <w:pPr>
        <w:tabs>
          <w:tab w:val="num" w:pos="3032"/>
        </w:tabs>
        <w:ind w:left="3032" w:hanging="360"/>
      </w:pPr>
      <w:rPr>
        <w:rFonts w:ascii="Courier New" w:hAnsi="Courier New" w:cs="Courier New" w:hint="default"/>
      </w:rPr>
    </w:lvl>
    <w:lvl w:ilvl="5" w:tplc="0419001B" w:tentative="1">
      <w:start w:val="1"/>
      <w:numFmt w:val="bullet"/>
      <w:lvlText w:val=""/>
      <w:lvlJc w:val="left"/>
      <w:pPr>
        <w:tabs>
          <w:tab w:val="num" w:pos="3752"/>
        </w:tabs>
        <w:ind w:left="3752" w:hanging="360"/>
      </w:pPr>
      <w:rPr>
        <w:rFonts w:ascii="Wingdings" w:hAnsi="Wingdings" w:hint="default"/>
      </w:rPr>
    </w:lvl>
    <w:lvl w:ilvl="6" w:tplc="0419000F" w:tentative="1">
      <w:start w:val="1"/>
      <w:numFmt w:val="bullet"/>
      <w:lvlText w:val=""/>
      <w:lvlJc w:val="left"/>
      <w:pPr>
        <w:tabs>
          <w:tab w:val="num" w:pos="4472"/>
        </w:tabs>
        <w:ind w:left="4472" w:hanging="360"/>
      </w:pPr>
      <w:rPr>
        <w:rFonts w:ascii="Symbol" w:hAnsi="Symbol" w:hint="default"/>
      </w:rPr>
    </w:lvl>
    <w:lvl w:ilvl="7" w:tplc="04190019" w:tentative="1">
      <w:start w:val="1"/>
      <w:numFmt w:val="bullet"/>
      <w:lvlText w:val="o"/>
      <w:lvlJc w:val="left"/>
      <w:pPr>
        <w:tabs>
          <w:tab w:val="num" w:pos="5192"/>
        </w:tabs>
        <w:ind w:left="5192" w:hanging="360"/>
      </w:pPr>
      <w:rPr>
        <w:rFonts w:ascii="Courier New" w:hAnsi="Courier New" w:cs="Courier New" w:hint="default"/>
      </w:rPr>
    </w:lvl>
    <w:lvl w:ilvl="8" w:tplc="0419001B" w:tentative="1">
      <w:start w:val="1"/>
      <w:numFmt w:val="bullet"/>
      <w:lvlText w:val=""/>
      <w:lvlJc w:val="left"/>
      <w:pPr>
        <w:tabs>
          <w:tab w:val="num" w:pos="5912"/>
        </w:tabs>
        <w:ind w:left="5912" w:hanging="360"/>
      </w:pPr>
      <w:rPr>
        <w:rFonts w:ascii="Wingdings" w:hAnsi="Wingdings" w:hint="default"/>
      </w:rPr>
    </w:lvl>
  </w:abstractNum>
  <w:abstractNum w:abstractNumId="28">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8973C9A"/>
    <w:multiLevelType w:val="multilevel"/>
    <w:tmpl w:val="52E236B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nsid w:val="6B9B669E"/>
    <w:multiLevelType w:val="hybridMultilevel"/>
    <w:tmpl w:val="CDC6B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0"/>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DB2C6C"/>
    <w:multiLevelType w:val="multilevel"/>
    <w:tmpl w:val="D78E1A18"/>
    <w:lvl w:ilvl="0">
      <w:start w:val="10"/>
      <w:numFmt w:val="decimal"/>
      <w:lvlText w:val="%1."/>
      <w:lvlJc w:val="left"/>
      <w:pPr>
        <w:ind w:left="480" w:hanging="480"/>
      </w:pPr>
      <w:rPr>
        <w:rFonts w:hint="default"/>
      </w:rPr>
    </w:lvl>
    <w:lvl w:ilvl="1">
      <w:start w:val="1"/>
      <w:numFmt w:val="decimal"/>
      <w:lvlText w:val="%1.%2."/>
      <w:lvlJc w:val="left"/>
      <w:pPr>
        <w:ind w:left="4025"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533FD6"/>
    <w:multiLevelType w:val="multilevel"/>
    <w:tmpl w:val="0FD812BE"/>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nsid w:val="797968C4"/>
    <w:multiLevelType w:val="multilevel"/>
    <w:tmpl w:val="F6F0F7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9"/>
  </w:num>
  <w:num w:numId="3">
    <w:abstractNumId w:val="21"/>
  </w:num>
  <w:num w:numId="4">
    <w:abstractNumId w:val="30"/>
  </w:num>
  <w:num w:numId="5">
    <w:abstractNumId w:val="23"/>
  </w:num>
  <w:num w:numId="6">
    <w:abstractNumId w:val="8"/>
  </w:num>
  <w:num w:numId="7">
    <w:abstractNumId w:val="4"/>
  </w:num>
  <w:num w:numId="8">
    <w:abstractNumId w:val="5"/>
  </w:num>
  <w:num w:numId="9">
    <w:abstractNumId w:val="6"/>
  </w:num>
  <w:num w:numId="10">
    <w:abstractNumId w:val="7"/>
  </w:num>
  <w:num w:numId="11">
    <w:abstractNumId w:val="8"/>
    <w:lvlOverride w:ilvl="0">
      <w:startOverride w:val="11"/>
    </w:lvlOverride>
  </w:num>
  <w:num w:numId="12">
    <w:abstractNumId w:val="17"/>
  </w:num>
  <w:num w:numId="13">
    <w:abstractNumId w:val="24"/>
  </w:num>
  <w:num w:numId="14">
    <w:abstractNumId w:val="19"/>
  </w:num>
  <w:num w:numId="15">
    <w:abstractNumId w:val="26"/>
  </w:num>
  <w:num w:numId="16">
    <w:abstractNumId w:val="32"/>
  </w:num>
  <w:num w:numId="17">
    <w:abstractNumId w:val="12"/>
  </w:num>
  <w:num w:numId="18">
    <w:abstractNumId w:val="13"/>
  </w:num>
  <w:num w:numId="19">
    <w:abstractNumId w:val="15"/>
  </w:num>
  <w:num w:numId="20">
    <w:abstractNumId w:val="22"/>
  </w:num>
  <w:num w:numId="21">
    <w:abstractNumId w:val="20"/>
  </w:num>
  <w:num w:numId="22">
    <w:abstractNumId w:val="18"/>
  </w:num>
  <w:num w:numId="23">
    <w:abstractNumId w:val="14"/>
  </w:num>
  <w:num w:numId="24">
    <w:abstractNumId w:val="25"/>
  </w:num>
  <w:num w:numId="25">
    <w:abstractNumId w:val="33"/>
  </w:num>
  <w:num w:numId="26">
    <w:abstractNumId w:val="11"/>
  </w:num>
  <w:num w:numId="27">
    <w:abstractNumId w:val="10"/>
  </w:num>
  <w:num w:numId="28">
    <w:abstractNumId w:val="31"/>
  </w:num>
  <w:num w:numId="29">
    <w:abstractNumId w:val="16"/>
  </w:num>
  <w:num w:numId="30">
    <w:abstractNumId w:val="29"/>
  </w:num>
  <w:num w:numId="31">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CC"/>
    <w:rsid w:val="00002E41"/>
    <w:rsid w:val="00003A3B"/>
    <w:rsid w:val="00007BF3"/>
    <w:rsid w:val="0001106F"/>
    <w:rsid w:val="00012ACF"/>
    <w:rsid w:val="00016D85"/>
    <w:rsid w:val="00020B4F"/>
    <w:rsid w:val="00022178"/>
    <w:rsid w:val="0002274A"/>
    <w:rsid w:val="00025A33"/>
    <w:rsid w:val="0002796F"/>
    <w:rsid w:val="00030164"/>
    <w:rsid w:val="00031082"/>
    <w:rsid w:val="00035DB5"/>
    <w:rsid w:val="00050017"/>
    <w:rsid w:val="000523C4"/>
    <w:rsid w:val="00062993"/>
    <w:rsid w:val="00082336"/>
    <w:rsid w:val="0008247F"/>
    <w:rsid w:val="000A2311"/>
    <w:rsid w:val="000A481E"/>
    <w:rsid w:val="000D51DB"/>
    <w:rsid w:val="000D5822"/>
    <w:rsid w:val="000E430B"/>
    <w:rsid w:val="000F0B49"/>
    <w:rsid w:val="000F1B98"/>
    <w:rsid w:val="000F3158"/>
    <w:rsid w:val="00104188"/>
    <w:rsid w:val="0011293C"/>
    <w:rsid w:val="00127185"/>
    <w:rsid w:val="00142585"/>
    <w:rsid w:val="001522F0"/>
    <w:rsid w:val="00160C8B"/>
    <w:rsid w:val="001625E4"/>
    <w:rsid w:val="00176956"/>
    <w:rsid w:val="00176E1E"/>
    <w:rsid w:val="00177191"/>
    <w:rsid w:val="00183851"/>
    <w:rsid w:val="0018428F"/>
    <w:rsid w:val="00194D91"/>
    <w:rsid w:val="00196FA6"/>
    <w:rsid w:val="001A7A9D"/>
    <w:rsid w:val="001B46D4"/>
    <w:rsid w:val="001B64DB"/>
    <w:rsid w:val="001B7326"/>
    <w:rsid w:val="001C009B"/>
    <w:rsid w:val="001C1223"/>
    <w:rsid w:val="001D3F41"/>
    <w:rsid w:val="001D48B4"/>
    <w:rsid w:val="001F022B"/>
    <w:rsid w:val="001F52E3"/>
    <w:rsid w:val="001F5ADC"/>
    <w:rsid w:val="00201E75"/>
    <w:rsid w:val="002063DC"/>
    <w:rsid w:val="00221D41"/>
    <w:rsid w:val="00232B0D"/>
    <w:rsid w:val="002338DD"/>
    <w:rsid w:val="0023772F"/>
    <w:rsid w:val="00242892"/>
    <w:rsid w:val="00242CD5"/>
    <w:rsid w:val="002475D4"/>
    <w:rsid w:val="002517D1"/>
    <w:rsid w:val="002578F0"/>
    <w:rsid w:val="002604E1"/>
    <w:rsid w:val="00263535"/>
    <w:rsid w:val="002656A6"/>
    <w:rsid w:val="002770A4"/>
    <w:rsid w:val="00281190"/>
    <w:rsid w:val="00291336"/>
    <w:rsid w:val="00293C3E"/>
    <w:rsid w:val="00295048"/>
    <w:rsid w:val="002A2316"/>
    <w:rsid w:val="002A44D2"/>
    <w:rsid w:val="002B3796"/>
    <w:rsid w:val="002C09FD"/>
    <w:rsid w:val="002C3A37"/>
    <w:rsid w:val="002D1C11"/>
    <w:rsid w:val="002E4A34"/>
    <w:rsid w:val="002E650E"/>
    <w:rsid w:val="00303B7D"/>
    <w:rsid w:val="00305434"/>
    <w:rsid w:val="00306656"/>
    <w:rsid w:val="00310C9C"/>
    <w:rsid w:val="003121BE"/>
    <w:rsid w:val="00312202"/>
    <w:rsid w:val="003140AD"/>
    <w:rsid w:val="003150A8"/>
    <w:rsid w:val="003174EC"/>
    <w:rsid w:val="00321627"/>
    <w:rsid w:val="00323383"/>
    <w:rsid w:val="0033076D"/>
    <w:rsid w:val="00332643"/>
    <w:rsid w:val="00336EDE"/>
    <w:rsid w:val="003407F1"/>
    <w:rsid w:val="00342494"/>
    <w:rsid w:val="00352679"/>
    <w:rsid w:val="00352D0B"/>
    <w:rsid w:val="003576E2"/>
    <w:rsid w:val="00364C2D"/>
    <w:rsid w:val="003835E3"/>
    <w:rsid w:val="00390C25"/>
    <w:rsid w:val="00393101"/>
    <w:rsid w:val="00397A0B"/>
    <w:rsid w:val="003A2160"/>
    <w:rsid w:val="003A277F"/>
    <w:rsid w:val="003A5354"/>
    <w:rsid w:val="003A71B2"/>
    <w:rsid w:val="003A71BE"/>
    <w:rsid w:val="003A769F"/>
    <w:rsid w:val="003B498E"/>
    <w:rsid w:val="003B4BD6"/>
    <w:rsid w:val="003B774D"/>
    <w:rsid w:val="003C0703"/>
    <w:rsid w:val="003C4E76"/>
    <w:rsid w:val="003C5AA0"/>
    <w:rsid w:val="003D1079"/>
    <w:rsid w:val="003E2440"/>
    <w:rsid w:val="003F2009"/>
    <w:rsid w:val="003F3D6C"/>
    <w:rsid w:val="003F5E51"/>
    <w:rsid w:val="00402CB0"/>
    <w:rsid w:val="00402F8C"/>
    <w:rsid w:val="00406B4E"/>
    <w:rsid w:val="004221AB"/>
    <w:rsid w:val="0042590D"/>
    <w:rsid w:val="004267E7"/>
    <w:rsid w:val="00427AD7"/>
    <w:rsid w:val="004310BB"/>
    <w:rsid w:val="004334C9"/>
    <w:rsid w:val="0043404B"/>
    <w:rsid w:val="00435606"/>
    <w:rsid w:val="00444408"/>
    <w:rsid w:val="0045228D"/>
    <w:rsid w:val="004541FE"/>
    <w:rsid w:val="00455281"/>
    <w:rsid w:val="004667DD"/>
    <w:rsid w:val="00473721"/>
    <w:rsid w:val="004748AD"/>
    <w:rsid w:val="00481069"/>
    <w:rsid w:val="00485CC4"/>
    <w:rsid w:val="0049619B"/>
    <w:rsid w:val="004B152F"/>
    <w:rsid w:val="004D2391"/>
    <w:rsid w:val="004D34B4"/>
    <w:rsid w:val="004E39A5"/>
    <w:rsid w:val="004E5E15"/>
    <w:rsid w:val="004F1F6B"/>
    <w:rsid w:val="004F3C5A"/>
    <w:rsid w:val="004F5A69"/>
    <w:rsid w:val="005105B5"/>
    <w:rsid w:val="00521D48"/>
    <w:rsid w:val="005275F4"/>
    <w:rsid w:val="005355E1"/>
    <w:rsid w:val="005427A1"/>
    <w:rsid w:val="0054438D"/>
    <w:rsid w:val="005526E8"/>
    <w:rsid w:val="005567E5"/>
    <w:rsid w:val="00557FCC"/>
    <w:rsid w:val="00561105"/>
    <w:rsid w:val="00565A4D"/>
    <w:rsid w:val="005705B9"/>
    <w:rsid w:val="00570BE9"/>
    <w:rsid w:val="00572ED6"/>
    <w:rsid w:val="005743CD"/>
    <w:rsid w:val="005771F6"/>
    <w:rsid w:val="00580C24"/>
    <w:rsid w:val="005811F6"/>
    <w:rsid w:val="00583142"/>
    <w:rsid w:val="00584263"/>
    <w:rsid w:val="0059497A"/>
    <w:rsid w:val="00594FEB"/>
    <w:rsid w:val="005B2B4D"/>
    <w:rsid w:val="005C398F"/>
    <w:rsid w:val="005D466F"/>
    <w:rsid w:val="005D69CC"/>
    <w:rsid w:val="005D7B49"/>
    <w:rsid w:val="005E4AD5"/>
    <w:rsid w:val="005F0E29"/>
    <w:rsid w:val="0060324D"/>
    <w:rsid w:val="006034B6"/>
    <w:rsid w:val="00606F1B"/>
    <w:rsid w:val="00614D9F"/>
    <w:rsid w:val="00616AD2"/>
    <w:rsid w:val="00621D0D"/>
    <w:rsid w:val="006238F6"/>
    <w:rsid w:val="0062738A"/>
    <w:rsid w:val="00627F78"/>
    <w:rsid w:val="0063140A"/>
    <w:rsid w:val="00640EE4"/>
    <w:rsid w:val="00656591"/>
    <w:rsid w:val="00670FB7"/>
    <w:rsid w:val="006761AD"/>
    <w:rsid w:val="00686FD0"/>
    <w:rsid w:val="006B67B6"/>
    <w:rsid w:val="006C5B34"/>
    <w:rsid w:val="006E1985"/>
    <w:rsid w:val="006E7C95"/>
    <w:rsid w:val="006F2C01"/>
    <w:rsid w:val="006F2F5D"/>
    <w:rsid w:val="006F468C"/>
    <w:rsid w:val="006F56B0"/>
    <w:rsid w:val="00701B40"/>
    <w:rsid w:val="00707D89"/>
    <w:rsid w:val="007108EB"/>
    <w:rsid w:val="007119EE"/>
    <w:rsid w:val="00722321"/>
    <w:rsid w:val="00723BCA"/>
    <w:rsid w:val="007260AF"/>
    <w:rsid w:val="007358B8"/>
    <w:rsid w:val="007410F1"/>
    <w:rsid w:val="007426D6"/>
    <w:rsid w:val="00752D1E"/>
    <w:rsid w:val="00754039"/>
    <w:rsid w:val="00764159"/>
    <w:rsid w:val="00780370"/>
    <w:rsid w:val="00780410"/>
    <w:rsid w:val="00780420"/>
    <w:rsid w:val="00783466"/>
    <w:rsid w:val="00794AFC"/>
    <w:rsid w:val="00795CDB"/>
    <w:rsid w:val="00796DA7"/>
    <w:rsid w:val="007973CF"/>
    <w:rsid w:val="007A6364"/>
    <w:rsid w:val="007B375A"/>
    <w:rsid w:val="007B78AD"/>
    <w:rsid w:val="007C08E4"/>
    <w:rsid w:val="007C6D27"/>
    <w:rsid w:val="007D158C"/>
    <w:rsid w:val="007D34F1"/>
    <w:rsid w:val="007D6EEB"/>
    <w:rsid w:val="007E5055"/>
    <w:rsid w:val="007F3DD5"/>
    <w:rsid w:val="007F5338"/>
    <w:rsid w:val="007F7D30"/>
    <w:rsid w:val="008002BB"/>
    <w:rsid w:val="0080726D"/>
    <w:rsid w:val="00811EB6"/>
    <w:rsid w:val="008207E3"/>
    <w:rsid w:val="0083162A"/>
    <w:rsid w:val="00834007"/>
    <w:rsid w:val="008422D8"/>
    <w:rsid w:val="008509D1"/>
    <w:rsid w:val="008532B9"/>
    <w:rsid w:val="008546CB"/>
    <w:rsid w:val="00866CD0"/>
    <w:rsid w:val="00871D5B"/>
    <w:rsid w:val="0087470B"/>
    <w:rsid w:val="0087583D"/>
    <w:rsid w:val="00876933"/>
    <w:rsid w:val="008858AD"/>
    <w:rsid w:val="008919BB"/>
    <w:rsid w:val="0089424C"/>
    <w:rsid w:val="008A6224"/>
    <w:rsid w:val="008B1595"/>
    <w:rsid w:val="008B6082"/>
    <w:rsid w:val="008C3556"/>
    <w:rsid w:val="008C6EC0"/>
    <w:rsid w:val="008C6F1C"/>
    <w:rsid w:val="008D1725"/>
    <w:rsid w:val="008E0457"/>
    <w:rsid w:val="008E40BC"/>
    <w:rsid w:val="008E5515"/>
    <w:rsid w:val="008F223B"/>
    <w:rsid w:val="008F5F47"/>
    <w:rsid w:val="009002EB"/>
    <w:rsid w:val="00900441"/>
    <w:rsid w:val="00905D07"/>
    <w:rsid w:val="00905D5F"/>
    <w:rsid w:val="00913DE4"/>
    <w:rsid w:val="0091692A"/>
    <w:rsid w:val="00921EB6"/>
    <w:rsid w:val="009225E1"/>
    <w:rsid w:val="00931154"/>
    <w:rsid w:val="009366B6"/>
    <w:rsid w:val="00945269"/>
    <w:rsid w:val="0094575D"/>
    <w:rsid w:val="00947F95"/>
    <w:rsid w:val="009705A9"/>
    <w:rsid w:val="00970CA2"/>
    <w:rsid w:val="00985029"/>
    <w:rsid w:val="0099010B"/>
    <w:rsid w:val="00991506"/>
    <w:rsid w:val="00994BA4"/>
    <w:rsid w:val="009973F3"/>
    <w:rsid w:val="009A7EC2"/>
    <w:rsid w:val="009B1807"/>
    <w:rsid w:val="009B2626"/>
    <w:rsid w:val="009B3755"/>
    <w:rsid w:val="009B4721"/>
    <w:rsid w:val="009C52F1"/>
    <w:rsid w:val="009D2E43"/>
    <w:rsid w:val="009E3FC6"/>
    <w:rsid w:val="009E43BB"/>
    <w:rsid w:val="009E4952"/>
    <w:rsid w:val="009F5ADE"/>
    <w:rsid w:val="009F7EDF"/>
    <w:rsid w:val="00A120D8"/>
    <w:rsid w:val="00A23458"/>
    <w:rsid w:val="00A235D3"/>
    <w:rsid w:val="00A24D93"/>
    <w:rsid w:val="00A35F27"/>
    <w:rsid w:val="00A4063F"/>
    <w:rsid w:val="00A47D36"/>
    <w:rsid w:val="00A54F21"/>
    <w:rsid w:val="00A56001"/>
    <w:rsid w:val="00A75719"/>
    <w:rsid w:val="00A80F07"/>
    <w:rsid w:val="00A93CF7"/>
    <w:rsid w:val="00A97DEF"/>
    <w:rsid w:val="00AB0BF3"/>
    <w:rsid w:val="00AB5057"/>
    <w:rsid w:val="00AB75A5"/>
    <w:rsid w:val="00AC45C7"/>
    <w:rsid w:val="00AC7C7E"/>
    <w:rsid w:val="00AD38BD"/>
    <w:rsid w:val="00AE1849"/>
    <w:rsid w:val="00AE38A9"/>
    <w:rsid w:val="00AE7445"/>
    <w:rsid w:val="00B02784"/>
    <w:rsid w:val="00B1024E"/>
    <w:rsid w:val="00B14892"/>
    <w:rsid w:val="00B2785F"/>
    <w:rsid w:val="00B3267A"/>
    <w:rsid w:val="00B3375F"/>
    <w:rsid w:val="00B36321"/>
    <w:rsid w:val="00B37490"/>
    <w:rsid w:val="00B44903"/>
    <w:rsid w:val="00B4779C"/>
    <w:rsid w:val="00B502B6"/>
    <w:rsid w:val="00B5147F"/>
    <w:rsid w:val="00B52F10"/>
    <w:rsid w:val="00B643D2"/>
    <w:rsid w:val="00B67096"/>
    <w:rsid w:val="00B7076E"/>
    <w:rsid w:val="00B74566"/>
    <w:rsid w:val="00B75D7E"/>
    <w:rsid w:val="00B9045A"/>
    <w:rsid w:val="00B918A3"/>
    <w:rsid w:val="00B95B97"/>
    <w:rsid w:val="00BA226B"/>
    <w:rsid w:val="00BA28E6"/>
    <w:rsid w:val="00BA3D90"/>
    <w:rsid w:val="00BA6D84"/>
    <w:rsid w:val="00BB336A"/>
    <w:rsid w:val="00BB3B95"/>
    <w:rsid w:val="00BC5D77"/>
    <w:rsid w:val="00BD435C"/>
    <w:rsid w:val="00BD574C"/>
    <w:rsid w:val="00BD72AA"/>
    <w:rsid w:val="00BE2ABE"/>
    <w:rsid w:val="00BE302B"/>
    <w:rsid w:val="00BE6A43"/>
    <w:rsid w:val="00BF15C2"/>
    <w:rsid w:val="00BF1CF4"/>
    <w:rsid w:val="00BF3EE4"/>
    <w:rsid w:val="00BF4419"/>
    <w:rsid w:val="00C14AC2"/>
    <w:rsid w:val="00C201CD"/>
    <w:rsid w:val="00C251BB"/>
    <w:rsid w:val="00C27827"/>
    <w:rsid w:val="00C30B26"/>
    <w:rsid w:val="00C3389B"/>
    <w:rsid w:val="00C507DB"/>
    <w:rsid w:val="00C52B40"/>
    <w:rsid w:val="00C53ED8"/>
    <w:rsid w:val="00C5718D"/>
    <w:rsid w:val="00C66982"/>
    <w:rsid w:val="00C67EA5"/>
    <w:rsid w:val="00C82C79"/>
    <w:rsid w:val="00C85E41"/>
    <w:rsid w:val="00C87ED1"/>
    <w:rsid w:val="00C912BF"/>
    <w:rsid w:val="00C9222B"/>
    <w:rsid w:val="00C96CFD"/>
    <w:rsid w:val="00CA106A"/>
    <w:rsid w:val="00CA7EB3"/>
    <w:rsid w:val="00CB0272"/>
    <w:rsid w:val="00CB1460"/>
    <w:rsid w:val="00CB53E2"/>
    <w:rsid w:val="00CB7460"/>
    <w:rsid w:val="00CC5353"/>
    <w:rsid w:val="00CC5B67"/>
    <w:rsid w:val="00CE14D1"/>
    <w:rsid w:val="00CF552F"/>
    <w:rsid w:val="00D0314F"/>
    <w:rsid w:val="00D059A7"/>
    <w:rsid w:val="00D11C13"/>
    <w:rsid w:val="00D1240F"/>
    <w:rsid w:val="00D15764"/>
    <w:rsid w:val="00D1689D"/>
    <w:rsid w:val="00D304E5"/>
    <w:rsid w:val="00D31BCF"/>
    <w:rsid w:val="00D37AF2"/>
    <w:rsid w:val="00D44935"/>
    <w:rsid w:val="00D47900"/>
    <w:rsid w:val="00D6005E"/>
    <w:rsid w:val="00D72111"/>
    <w:rsid w:val="00D73A83"/>
    <w:rsid w:val="00D76C50"/>
    <w:rsid w:val="00D8518E"/>
    <w:rsid w:val="00D8530E"/>
    <w:rsid w:val="00D8670E"/>
    <w:rsid w:val="00D90AB6"/>
    <w:rsid w:val="00DA13CF"/>
    <w:rsid w:val="00DA4E67"/>
    <w:rsid w:val="00DB0E89"/>
    <w:rsid w:val="00DB2E64"/>
    <w:rsid w:val="00DD2314"/>
    <w:rsid w:val="00DD6609"/>
    <w:rsid w:val="00DE6048"/>
    <w:rsid w:val="00DF253C"/>
    <w:rsid w:val="00E0118F"/>
    <w:rsid w:val="00E03D07"/>
    <w:rsid w:val="00E04E84"/>
    <w:rsid w:val="00E070FE"/>
    <w:rsid w:val="00E31D26"/>
    <w:rsid w:val="00E40054"/>
    <w:rsid w:val="00E414A5"/>
    <w:rsid w:val="00E450FB"/>
    <w:rsid w:val="00E47425"/>
    <w:rsid w:val="00E51934"/>
    <w:rsid w:val="00E555D6"/>
    <w:rsid w:val="00E57C5A"/>
    <w:rsid w:val="00E66E6C"/>
    <w:rsid w:val="00E729D4"/>
    <w:rsid w:val="00E76D7C"/>
    <w:rsid w:val="00E76F2D"/>
    <w:rsid w:val="00E77B5A"/>
    <w:rsid w:val="00E81621"/>
    <w:rsid w:val="00E86E7D"/>
    <w:rsid w:val="00E8742B"/>
    <w:rsid w:val="00E90EDA"/>
    <w:rsid w:val="00E95813"/>
    <w:rsid w:val="00EA0AB9"/>
    <w:rsid w:val="00EA313C"/>
    <w:rsid w:val="00EA62C4"/>
    <w:rsid w:val="00EC7A09"/>
    <w:rsid w:val="00ED2440"/>
    <w:rsid w:val="00ED26E5"/>
    <w:rsid w:val="00ED4641"/>
    <w:rsid w:val="00ED4E9F"/>
    <w:rsid w:val="00ED7620"/>
    <w:rsid w:val="00EE5173"/>
    <w:rsid w:val="00EE670A"/>
    <w:rsid w:val="00EF4077"/>
    <w:rsid w:val="00EF6C57"/>
    <w:rsid w:val="00F02259"/>
    <w:rsid w:val="00F0443F"/>
    <w:rsid w:val="00F052F3"/>
    <w:rsid w:val="00F12F1B"/>
    <w:rsid w:val="00F22F2B"/>
    <w:rsid w:val="00F23491"/>
    <w:rsid w:val="00F24963"/>
    <w:rsid w:val="00F273C3"/>
    <w:rsid w:val="00F35D2F"/>
    <w:rsid w:val="00F44B09"/>
    <w:rsid w:val="00F755D6"/>
    <w:rsid w:val="00F83106"/>
    <w:rsid w:val="00F83832"/>
    <w:rsid w:val="00F83CC5"/>
    <w:rsid w:val="00F85D81"/>
    <w:rsid w:val="00F90341"/>
    <w:rsid w:val="00F91724"/>
    <w:rsid w:val="00F96855"/>
    <w:rsid w:val="00FA1819"/>
    <w:rsid w:val="00FA4651"/>
    <w:rsid w:val="00FC540F"/>
    <w:rsid w:val="00FC623A"/>
    <w:rsid w:val="00FD67CE"/>
    <w:rsid w:val="00FF01E9"/>
    <w:rsid w:val="00FF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4A46B6E-C83C-4A06-9057-AFEA1D55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1"/>
    <w:qFormat/>
    <w:rsid w:val="001522F0"/>
    <w:pPr>
      <w:keepNext/>
      <w:widowControl w:val="0"/>
      <w:shd w:val="clear" w:color="auto" w:fill="FFFFFF"/>
      <w:autoSpaceDE w:val="0"/>
      <w:autoSpaceDN w:val="0"/>
      <w:adjustRightInd w:val="0"/>
      <w:spacing w:before="312" w:after="0" w:line="240" w:lineRule="auto"/>
      <w:ind w:right="43"/>
      <w:jc w:val="center"/>
      <w:outlineLvl w:val="0"/>
    </w:pPr>
    <w:rPr>
      <w:rFonts w:ascii="Times New Roman" w:eastAsia="Times New Roman" w:hAnsi="Times New Roman" w:cs="Times New Roman"/>
      <w:b/>
      <w:bCs/>
      <w:color w:val="000000"/>
      <w:sz w:val="24"/>
      <w:szCs w:val="24"/>
      <w:u w:val="single"/>
      <w:lang w:eastAsia="ru-RU"/>
    </w:rPr>
  </w:style>
  <w:style w:type="paragraph" w:styleId="20">
    <w:name w:val="heading 2"/>
    <w:basedOn w:val="a0"/>
    <w:next w:val="a0"/>
    <w:link w:val="21"/>
    <w:unhideWhenUsed/>
    <w:qFormat/>
    <w:rsid w:val="007B37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2A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link w:val="a6"/>
    <w:uiPriority w:val="1"/>
    <w:qFormat/>
    <w:rsid w:val="00183851"/>
    <w:pPr>
      <w:spacing w:after="0" w:line="240" w:lineRule="auto"/>
    </w:pPr>
    <w:rPr>
      <w:rFonts w:eastAsiaTheme="minorEastAsia"/>
      <w:lang w:eastAsia="ru-RU"/>
    </w:rPr>
  </w:style>
  <w:style w:type="character" w:customStyle="1" w:styleId="a6">
    <w:name w:val="Без интервала Знак"/>
    <w:basedOn w:val="a1"/>
    <w:link w:val="a5"/>
    <w:uiPriority w:val="1"/>
    <w:rsid w:val="00183851"/>
    <w:rPr>
      <w:rFonts w:eastAsiaTheme="minorEastAsia"/>
      <w:lang w:eastAsia="ru-RU"/>
    </w:rPr>
  </w:style>
  <w:style w:type="paragraph" w:styleId="a7">
    <w:name w:val="List Paragraph"/>
    <w:aliases w:val="Алроса_маркер (Уровень 4),Маркер,ПАРАГРАФ,Абзац списка2"/>
    <w:basedOn w:val="a0"/>
    <w:link w:val="a8"/>
    <w:uiPriority w:val="34"/>
    <w:qFormat/>
    <w:rsid w:val="00D11C13"/>
    <w:pPr>
      <w:ind w:left="720"/>
      <w:contextualSpacing/>
    </w:pPr>
  </w:style>
  <w:style w:type="paragraph" w:styleId="a9">
    <w:name w:val="Body Text Indent"/>
    <w:basedOn w:val="a0"/>
    <w:link w:val="aa"/>
    <w:rsid w:val="006238F6"/>
    <w:pPr>
      <w:shd w:val="clear" w:color="auto" w:fill="FFFFFF"/>
      <w:tabs>
        <w:tab w:val="left" w:pos="567"/>
      </w:tabs>
      <w:spacing w:after="0" w:line="274" w:lineRule="exact"/>
      <w:ind w:firstLine="567"/>
      <w:jc w:val="both"/>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6238F6"/>
    <w:rPr>
      <w:rFonts w:ascii="Times New Roman" w:eastAsia="Times New Roman" w:hAnsi="Times New Roman" w:cs="Times New Roman"/>
      <w:sz w:val="24"/>
      <w:szCs w:val="24"/>
      <w:shd w:val="clear" w:color="auto" w:fill="FFFFFF"/>
      <w:lang w:eastAsia="ru-RU"/>
    </w:rPr>
  </w:style>
  <w:style w:type="paragraph" w:styleId="ab">
    <w:name w:val="Body Text"/>
    <w:basedOn w:val="a0"/>
    <w:link w:val="12"/>
    <w:rsid w:val="006238F6"/>
    <w:pPr>
      <w:spacing w:after="0" w:line="240" w:lineRule="auto"/>
      <w:jc w:val="both"/>
    </w:pPr>
    <w:rPr>
      <w:rFonts w:ascii="Courier New" w:eastAsia="Times New Roman" w:hAnsi="Courier New" w:cs="Courier New"/>
      <w:b/>
      <w:bCs/>
      <w:sz w:val="20"/>
      <w:szCs w:val="20"/>
      <w:lang w:eastAsia="ru-RU"/>
    </w:rPr>
  </w:style>
  <w:style w:type="character" w:customStyle="1" w:styleId="ac">
    <w:name w:val="Основной текст Знак"/>
    <w:basedOn w:val="a1"/>
    <w:rsid w:val="006238F6"/>
  </w:style>
  <w:style w:type="character" w:customStyle="1" w:styleId="12">
    <w:name w:val="Основной текст Знак1"/>
    <w:link w:val="ab"/>
    <w:rsid w:val="006238F6"/>
    <w:rPr>
      <w:rFonts w:ascii="Courier New" w:eastAsia="Times New Roman" w:hAnsi="Courier New" w:cs="Courier New"/>
      <w:b/>
      <w:bCs/>
      <w:sz w:val="20"/>
      <w:szCs w:val="20"/>
      <w:lang w:eastAsia="ru-RU"/>
    </w:rPr>
  </w:style>
  <w:style w:type="paragraph" w:styleId="ad">
    <w:name w:val="Subtitle"/>
    <w:basedOn w:val="a0"/>
    <w:link w:val="ae"/>
    <w:qFormat/>
    <w:rsid w:val="006238F6"/>
    <w:pPr>
      <w:suppressAutoHyphens/>
      <w:spacing w:after="60" w:line="240" w:lineRule="auto"/>
      <w:jc w:val="center"/>
      <w:outlineLvl w:val="1"/>
    </w:pPr>
    <w:rPr>
      <w:rFonts w:ascii="Arial" w:eastAsia="Times New Roman" w:hAnsi="Arial" w:cs="Arial"/>
      <w:sz w:val="24"/>
      <w:szCs w:val="24"/>
      <w:lang w:eastAsia="ar-SA"/>
    </w:rPr>
  </w:style>
  <w:style w:type="character" w:customStyle="1" w:styleId="ae">
    <w:name w:val="Подзаголовок Знак"/>
    <w:basedOn w:val="a1"/>
    <w:link w:val="ad"/>
    <w:rsid w:val="006238F6"/>
    <w:rPr>
      <w:rFonts w:ascii="Arial" w:eastAsia="Times New Roman" w:hAnsi="Arial" w:cs="Arial"/>
      <w:sz w:val="24"/>
      <w:szCs w:val="24"/>
      <w:lang w:eastAsia="ar-SA"/>
    </w:rPr>
  </w:style>
  <w:style w:type="character" w:customStyle="1" w:styleId="11">
    <w:name w:val="Заголовок 1 Знак"/>
    <w:basedOn w:val="a1"/>
    <w:link w:val="10"/>
    <w:rsid w:val="001522F0"/>
    <w:rPr>
      <w:rFonts w:ascii="Times New Roman" w:eastAsia="Times New Roman" w:hAnsi="Times New Roman" w:cs="Times New Roman"/>
      <w:b/>
      <w:bCs/>
      <w:color w:val="000000"/>
      <w:sz w:val="24"/>
      <w:szCs w:val="24"/>
      <w:u w:val="single"/>
      <w:shd w:val="clear" w:color="auto" w:fill="FFFFFF"/>
      <w:lang w:eastAsia="ru-RU"/>
    </w:rPr>
  </w:style>
  <w:style w:type="character" w:customStyle="1" w:styleId="af">
    <w:name w:val="Основной текст_"/>
    <w:basedOn w:val="a1"/>
    <w:link w:val="13"/>
    <w:rsid w:val="009973F3"/>
    <w:rPr>
      <w:rFonts w:ascii="Arial Narrow" w:eastAsia="Arial Narrow" w:hAnsi="Arial Narrow" w:cs="Arial Narrow"/>
      <w:shd w:val="clear" w:color="auto" w:fill="FFFFFF"/>
    </w:rPr>
  </w:style>
  <w:style w:type="paragraph" w:customStyle="1" w:styleId="13">
    <w:name w:val="Основной текст1"/>
    <w:basedOn w:val="a0"/>
    <w:link w:val="af"/>
    <w:rsid w:val="009973F3"/>
    <w:pPr>
      <w:widowControl w:val="0"/>
      <w:shd w:val="clear" w:color="auto" w:fill="FFFFFF"/>
      <w:spacing w:before="240" w:after="900" w:line="0" w:lineRule="atLeast"/>
      <w:ind w:hanging="700"/>
      <w:jc w:val="center"/>
    </w:pPr>
    <w:rPr>
      <w:rFonts w:ascii="Arial Narrow" w:eastAsia="Arial Narrow" w:hAnsi="Arial Narrow" w:cs="Arial Narrow"/>
    </w:rPr>
  </w:style>
  <w:style w:type="paragraph" w:customStyle="1" w:styleId="31">
    <w:name w:val="Основной текст с отступом 31"/>
    <w:basedOn w:val="a0"/>
    <w:rsid w:val="00AE38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5z0">
    <w:name w:val="WW8Num5z0"/>
    <w:rsid w:val="00754039"/>
    <w:rPr>
      <w:rFonts w:hint="default"/>
      <w:b/>
      <w:highlight w:val="cyan"/>
    </w:rPr>
  </w:style>
  <w:style w:type="character" w:styleId="af0">
    <w:name w:val="Hyperlink"/>
    <w:rsid w:val="00281190"/>
    <w:rPr>
      <w:color w:val="0000FF"/>
      <w:u w:val="single"/>
    </w:rPr>
  </w:style>
  <w:style w:type="paragraph" w:customStyle="1" w:styleId="ConsNormal">
    <w:name w:val="Con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
    <w:name w:val="Основной текст (4)_"/>
    <w:basedOn w:val="a1"/>
    <w:link w:val="40"/>
    <w:rsid w:val="002063DC"/>
    <w:rPr>
      <w:rFonts w:ascii="Arial Narrow" w:eastAsia="Arial Narrow" w:hAnsi="Arial Narrow" w:cs="Arial Narrow"/>
      <w:i/>
      <w:iCs/>
      <w:shd w:val="clear" w:color="auto" w:fill="FFFFFF"/>
    </w:rPr>
  </w:style>
  <w:style w:type="character" w:customStyle="1" w:styleId="41">
    <w:name w:val="Основной текст (4) + Не курсив"/>
    <w:basedOn w:val="4"/>
    <w:rsid w:val="002063DC"/>
    <w:rPr>
      <w:rFonts w:ascii="Arial Narrow" w:eastAsia="Arial Narrow" w:hAnsi="Arial Narrow" w:cs="Arial Narrow"/>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1"/>
    <w:link w:val="50"/>
    <w:rsid w:val="002063DC"/>
    <w:rPr>
      <w:rFonts w:ascii="Franklin Gothic Medium" w:eastAsia="Franklin Gothic Medium" w:hAnsi="Franklin Gothic Medium" w:cs="Franklin Gothic Medium"/>
      <w:i/>
      <w:iCs/>
      <w:spacing w:val="-10"/>
      <w:sz w:val="23"/>
      <w:szCs w:val="23"/>
      <w:shd w:val="clear" w:color="auto" w:fill="FFFFFF"/>
    </w:rPr>
  </w:style>
  <w:style w:type="character" w:customStyle="1" w:styleId="af1">
    <w:name w:val="Основной текст + Курсив"/>
    <w:basedOn w:val="af"/>
    <w:rsid w:val="002063DC"/>
    <w:rPr>
      <w:rFonts w:ascii="Arial Narrow" w:eastAsia="Arial Narrow" w:hAnsi="Arial Narrow" w:cs="Arial Narrow"/>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1"/>
    <w:link w:val="70"/>
    <w:rsid w:val="002063DC"/>
    <w:rPr>
      <w:rFonts w:ascii="Arial Narrow" w:eastAsia="Arial Narrow" w:hAnsi="Arial Narrow" w:cs="Arial Narrow"/>
      <w:b/>
      <w:bCs/>
      <w:i/>
      <w:iCs/>
      <w:spacing w:val="-10"/>
      <w:shd w:val="clear" w:color="auto" w:fill="FFFFFF"/>
    </w:rPr>
  </w:style>
  <w:style w:type="character" w:customStyle="1" w:styleId="40pt">
    <w:name w:val="Основной текст (4) + Полужирный;Интервал 0 pt"/>
    <w:basedOn w:val="4"/>
    <w:rsid w:val="002063DC"/>
    <w:rPr>
      <w:rFonts w:ascii="Arial Narrow" w:eastAsia="Arial Narrow" w:hAnsi="Arial Narrow" w:cs="Arial Narrow"/>
      <w:b/>
      <w:bCs/>
      <w:i/>
      <w:iCs/>
      <w:color w:val="000000"/>
      <w:spacing w:val="-10"/>
      <w:w w:val="100"/>
      <w:position w:val="0"/>
      <w:sz w:val="24"/>
      <w:szCs w:val="24"/>
      <w:u w:val="single"/>
      <w:shd w:val="clear" w:color="auto" w:fill="FFFFFF"/>
      <w:lang w:val="ru-RU" w:eastAsia="ru-RU" w:bidi="ru-RU"/>
    </w:rPr>
  </w:style>
  <w:style w:type="character" w:customStyle="1" w:styleId="70pt">
    <w:name w:val="Основной текст (7) + Не полужирный;Интервал 0 pt"/>
    <w:basedOn w:val="7"/>
    <w:rsid w:val="002063DC"/>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0"/>
    <w:link w:val="4"/>
    <w:rsid w:val="002063DC"/>
    <w:pPr>
      <w:widowControl w:val="0"/>
      <w:shd w:val="clear" w:color="auto" w:fill="FFFFFF"/>
      <w:spacing w:before="300" w:after="240" w:line="0" w:lineRule="atLeast"/>
      <w:jc w:val="both"/>
    </w:pPr>
    <w:rPr>
      <w:rFonts w:ascii="Arial Narrow" w:eastAsia="Arial Narrow" w:hAnsi="Arial Narrow" w:cs="Arial Narrow"/>
      <w:i/>
      <w:iCs/>
    </w:rPr>
  </w:style>
  <w:style w:type="paragraph" w:customStyle="1" w:styleId="50">
    <w:name w:val="Основной текст (5)"/>
    <w:basedOn w:val="a0"/>
    <w:link w:val="5"/>
    <w:rsid w:val="002063DC"/>
    <w:pPr>
      <w:widowControl w:val="0"/>
      <w:shd w:val="clear" w:color="auto" w:fill="FFFFFF"/>
      <w:spacing w:before="900" w:after="120" w:line="0" w:lineRule="atLeast"/>
      <w:jc w:val="center"/>
    </w:pPr>
    <w:rPr>
      <w:rFonts w:ascii="Franklin Gothic Medium" w:eastAsia="Franklin Gothic Medium" w:hAnsi="Franklin Gothic Medium" w:cs="Franklin Gothic Medium"/>
      <w:i/>
      <w:iCs/>
      <w:spacing w:val="-10"/>
      <w:sz w:val="23"/>
      <w:szCs w:val="23"/>
    </w:rPr>
  </w:style>
  <w:style w:type="paragraph" w:customStyle="1" w:styleId="70">
    <w:name w:val="Основной текст (7)"/>
    <w:basedOn w:val="a0"/>
    <w:link w:val="7"/>
    <w:rsid w:val="002063DC"/>
    <w:pPr>
      <w:widowControl w:val="0"/>
      <w:shd w:val="clear" w:color="auto" w:fill="FFFFFF"/>
      <w:spacing w:before="1260" w:after="300" w:line="370" w:lineRule="exact"/>
      <w:jc w:val="center"/>
    </w:pPr>
    <w:rPr>
      <w:rFonts w:ascii="Arial Narrow" w:eastAsia="Arial Narrow" w:hAnsi="Arial Narrow" w:cs="Arial Narrow"/>
      <w:b/>
      <w:bCs/>
      <w:i/>
      <w:iCs/>
      <w:spacing w:val="-10"/>
    </w:rPr>
  </w:style>
  <w:style w:type="paragraph" w:styleId="af2">
    <w:name w:val="Balloon Text"/>
    <w:basedOn w:val="a0"/>
    <w:link w:val="af3"/>
    <w:unhideWhenUsed/>
    <w:rsid w:val="00F83106"/>
    <w:pPr>
      <w:spacing w:after="0" w:line="240" w:lineRule="auto"/>
    </w:pPr>
    <w:rPr>
      <w:rFonts w:ascii="Segoe UI" w:hAnsi="Segoe UI" w:cs="Segoe UI"/>
      <w:sz w:val="18"/>
      <w:szCs w:val="18"/>
    </w:rPr>
  </w:style>
  <w:style w:type="character" w:customStyle="1" w:styleId="af3">
    <w:name w:val="Текст выноски Знак"/>
    <w:basedOn w:val="a1"/>
    <w:link w:val="af2"/>
    <w:rsid w:val="00F83106"/>
    <w:rPr>
      <w:rFonts w:ascii="Segoe UI" w:hAnsi="Segoe UI" w:cs="Segoe UI"/>
      <w:sz w:val="18"/>
      <w:szCs w:val="18"/>
    </w:rPr>
  </w:style>
  <w:style w:type="paragraph" w:styleId="af4">
    <w:name w:val="header"/>
    <w:basedOn w:val="a0"/>
    <w:link w:val="af5"/>
    <w:unhideWhenUsed/>
    <w:rsid w:val="007B375A"/>
    <w:pPr>
      <w:tabs>
        <w:tab w:val="center" w:pos="4677"/>
        <w:tab w:val="right" w:pos="9355"/>
      </w:tabs>
      <w:spacing w:after="0" w:line="240" w:lineRule="auto"/>
    </w:pPr>
  </w:style>
  <w:style w:type="character" w:customStyle="1" w:styleId="af5">
    <w:name w:val="Верхний колонтитул Знак"/>
    <w:basedOn w:val="a1"/>
    <w:link w:val="af4"/>
    <w:uiPriority w:val="99"/>
    <w:rsid w:val="007B375A"/>
  </w:style>
  <w:style w:type="paragraph" w:styleId="af6">
    <w:name w:val="footer"/>
    <w:basedOn w:val="a0"/>
    <w:link w:val="af7"/>
    <w:uiPriority w:val="99"/>
    <w:unhideWhenUsed/>
    <w:rsid w:val="007B375A"/>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7B375A"/>
  </w:style>
  <w:style w:type="character" w:customStyle="1" w:styleId="21">
    <w:name w:val="Заголовок 2 Знак"/>
    <w:basedOn w:val="a1"/>
    <w:link w:val="20"/>
    <w:uiPriority w:val="9"/>
    <w:semiHidden/>
    <w:rsid w:val="007B375A"/>
    <w:rPr>
      <w:rFonts w:asciiTheme="majorHAnsi" w:eastAsiaTheme="majorEastAsia" w:hAnsiTheme="majorHAnsi" w:cstheme="majorBidi"/>
      <w:color w:val="2E74B5" w:themeColor="accent1" w:themeShade="BF"/>
      <w:sz w:val="26"/>
      <w:szCs w:val="26"/>
    </w:rPr>
  </w:style>
  <w:style w:type="paragraph" w:customStyle="1" w:styleId="1">
    <w:name w:val="Список1"/>
    <w:basedOn w:val="ab"/>
    <w:next w:val="ab"/>
    <w:rsid w:val="0018428F"/>
    <w:pPr>
      <w:numPr>
        <w:numId w:val="6"/>
      </w:numPr>
      <w:overflowPunct w:val="0"/>
      <w:autoSpaceDE w:val="0"/>
      <w:autoSpaceDN w:val="0"/>
      <w:adjustRightInd w:val="0"/>
      <w:jc w:val="center"/>
      <w:textAlignment w:val="baseline"/>
    </w:pPr>
    <w:rPr>
      <w:rFonts w:ascii="Times New Roman" w:hAnsi="Times New Roman" w:cs="Times New Roman"/>
      <w:bCs w:val="0"/>
      <w:sz w:val="22"/>
      <w:szCs w:val="22"/>
    </w:rPr>
  </w:style>
  <w:style w:type="paragraph" w:customStyle="1" w:styleId="2">
    <w:name w:val="Список2"/>
    <w:basedOn w:val="ab"/>
    <w:next w:val="3"/>
    <w:rsid w:val="0018428F"/>
    <w:pPr>
      <w:numPr>
        <w:ilvl w:val="1"/>
        <w:numId w:val="6"/>
      </w:numPr>
      <w:tabs>
        <w:tab w:val="clear" w:pos="2694"/>
        <w:tab w:val="num" w:pos="0"/>
      </w:tabs>
      <w:overflowPunct w:val="0"/>
      <w:autoSpaceDE w:val="0"/>
      <w:autoSpaceDN w:val="0"/>
      <w:adjustRightInd w:val="0"/>
      <w:ind w:left="-284"/>
      <w:textAlignment w:val="baseline"/>
    </w:pPr>
    <w:rPr>
      <w:rFonts w:ascii="Times New Roman" w:hAnsi="Times New Roman" w:cs="Times New Roman"/>
      <w:b w:val="0"/>
      <w:bCs w:val="0"/>
      <w:sz w:val="22"/>
      <w:szCs w:val="22"/>
    </w:rPr>
  </w:style>
  <w:style w:type="paragraph" w:styleId="3">
    <w:name w:val="List 3"/>
    <w:aliases w:val="Список3"/>
    <w:basedOn w:val="ab"/>
    <w:next w:val="22"/>
    <w:link w:val="32"/>
    <w:rsid w:val="0018428F"/>
    <w:pPr>
      <w:numPr>
        <w:ilvl w:val="2"/>
        <w:numId w:val="6"/>
      </w:numPr>
      <w:tabs>
        <w:tab w:val="left" w:pos="113"/>
      </w:tabs>
      <w:overflowPunct w:val="0"/>
      <w:autoSpaceDE w:val="0"/>
      <w:autoSpaceDN w:val="0"/>
      <w:adjustRightInd w:val="0"/>
      <w:textAlignment w:val="baseline"/>
    </w:pPr>
    <w:rPr>
      <w:rFonts w:ascii="Times New Roman" w:hAnsi="Times New Roman" w:cs="Times New Roman"/>
      <w:b w:val="0"/>
      <w:bCs w:val="0"/>
      <w:sz w:val="22"/>
      <w:szCs w:val="22"/>
    </w:rPr>
  </w:style>
  <w:style w:type="paragraph" w:styleId="22">
    <w:name w:val="List 2"/>
    <w:basedOn w:val="a0"/>
    <w:link w:val="23"/>
    <w:unhideWhenUsed/>
    <w:rsid w:val="0018428F"/>
    <w:pPr>
      <w:ind w:left="566" w:hanging="283"/>
      <w:contextualSpacing/>
    </w:pPr>
  </w:style>
  <w:style w:type="paragraph" w:customStyle="1" w:styleId="af8">
    <w:name w:val="Заголовок договора"/>
    <w:rsid w:val="00160C8B"/>
    <w:pPr>
      <w:spacing w:after="0" w:line="360" w:lineRule="auto"/>
      <w:jc w:val="center"/>
    </w:pPr>
    <w:rPr>
      <w:rFonts w:ascii="Times New Roman" w:eastAsia="Times New Roman" w:hAnsi="Times New Roman" w:cs="Arial"/>
      <w:b/>
      <w:bCs/>
      <w:iCs/>
      <w:sz w:val="24"/>
      <w:szCs w:val="28"/>
      <w:lang w:eastAsia="ru-RU"/>
    </w:rPr>
  </w:style>
  <w:style w:type="paragraph" w:customStyle="1" w:styleId="94ad1fe00fdc9e61bd6ff683d8d0a42f228bf8a64b8551e1msonormal">
    <w:name w:val="94ad1fe00fdc9e61bd6ff683d8d0a42f228bf8a64b8551e1msonormal"/>
    <w:basedOn w:val="a0"/>
    <w:rsid w:val="008C355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ет списка1"/>
    <w:next w:val="a3"/>
    <w:uiPriority w:val="99"/>
    <w:semiHidden/>
    <w:unhideWhenUsed/>
    <w:rsid w:val="005567E5"/>
  </w:style>
  <w:style w:type="paragraph" w:customStyle="1" w:styleId="16">
    <w:name w:val="Текст выноски1"/>
    <w:basedOn w:val="a0"/>
    <w:rsid w:val="005567E5"/>
    <w:pPr>
      <w:overflowPunct w:val="0"/>
      <w:autoSpaceDE w:val="0"/>
      <w:autoSpaceDN w:val="0"/>
      <w:adjustRightInd w:val="0"/>
      <w:spacing w:after="0" w:line="240" w:lineRule="auto"/>
      <w:textAlignment w:val="baseline"/>
    </w:pPr>
    <w:rPr>
      <w:rFonts w:ascii="Tahoma" w:eastAsia="Times New Roman" w:hAnsi="Tahoma" w:cs="Times New Roman"/>
      <w:sz w:val="16"/>
      <w:szCs w:val="20"/>
      <w:lang w:eastAsia="ru-RU"/>
    </w:rPr>
  </w:style>
  <w:style w:type="paragraph" w:styleId="25">
    <w:name w:val="Body Text 2"/>
    <w:basedOn w:val="a0"/>
    <w:link w:val="26"/>
    <w:rsid w:val="005567E5"/>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rsid w:val="005567E5"/>
    <w:rPr>
      <w:rFonts w:ascii="Times New Roman" w:eastAsia="Times New Roman" w:hAnsi="Times New Roman" w:cs="Times New Roman"/>
      <w:sz w:val="20"/>
      <w:szCs w:val="20"/>
      <w:lang w:eastAsia="ru-RU"/>
    </w:rPr>
  </w:style>
  <w:style w:type="paragraph" w:styleId="33">
    <w:name w:val="Body Text 3"/>
    <w:basedOn w:val="a0"/>
    <w:link w:val="34"/>
    <w:rsid w:val="005567E5"/>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5567E5"/>
    <w:rPr>
      <w:rFonts w:ascii="Times New Roman" w:eastAsia="Times New Roman" w:hAnsi="Times New Roman" w:cs="Times New Roman"/>
      <w:sz w:val="16"/>
      <w:szCs w:val="16"/>
      <w:lang w:eastAsia="ru-RU"/>
    </w:rPr>
  </w:style>
  <w:style w:type="paragraph" w:styleId="27">
    <w:name w:val="Body Text Indent 2"/>
    <w:basedOn w:val="a0"/>
    <w:link w:val="28"/>
    <w:rsid w:val="005567E5"/>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1"/>
    <w:link w:val="27"/>
    <w:rsid w:val="005567E5"/>
    <w:rPr>
      <w:rFonts w:ascii="Times New Roman" w:eastAsia="Times New Roman" w:hAnsi="Times New Roman" w:cs="Times New Roman"/>
      <w:sz w:val="20"/>
      <w:szCs w:val="20"/>
      <w:lang w:eastAsia="ru-RU"/>
    </w:rPr>
  </w:style>
  <w:style w:type="paragraph" w:styleId="35">
    <w:name w:val="Body Text Indent 3"/>
    <w:basedOn w:val="a0"/>
    <w:link w:val="36"/>
    <w:rsid w:val="005567E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rsid w:val="005567E5"/>
    <w:rPr>
      <w:rFonts w:ascii="Times New Roman" w:eastAsia="Times New Roman" w:hAnsi="Times New Roman" w:cs="Times New Roman"/>
      <w:sz w:val="16"/>
      <w:szCs w:val="16"/>
      <w:lang w:eastAsia="ru-RU"/>
    </w:rPr>
  </w:style>
  <w:style w:type="numbering" w:styleId="111111">
    <w:name w:val="Outline List 2"/>
    <w:basedOn w:val="a3"/>
    <w:rsid w:val="005567E5"/>
    <w:pPr>
      <w:numPr>
        <w:numId w:val="14"/>
      </w:numPr>
    </w:pPr>
  </w:style>
  <w:style w:type="paragraph" w:styleId="42">
    <w:name w:val="List 4"/>
    <w:basedOn w:val="a0"/>
    <w:rsid w:val="005567E5"/>
    <w:pPr>
      <w:overflowPunct w:val="0"/>
      <w:autoSpaceDE w:val="0"/>
      <w:autoSpaceDN w:val="0"/>
      <w:adjustRightInd w:val="0"/>
      <w:spacing w:after="0" w:line="240" w:lineRule="auto"/>
      <w:ind w:left="1132" w:hanging="283"/>
      <w:textAlignment w:val="baseline"/>
    </w:pPr>
    <w:rPr>
      <w:rFonts w:ascii="Times New Roman" w:eastAsia="Times New Roman" w:hAnsi="Times New Roman" w:cs="Times New Roman"/>
      <w:sz w:val="20"/>
      <w:szCs w:val="20"/>
      <w:lang w:eastAsia="ru-RU"/>
    </w:rPr>
  </w:style>
  <w:style w:type="paragraph" w:styleId="51">
    <w:name w:val="List 5"/>
    <w:basedOn w:val="a0"/>
    <w:rsid w:val="005567E5"/>
    <w:pPr>
      <w:overflowPunct w:val="0"/>
      <w:autoSpaceDE w:val="0"/>
      <w:autoSpaceDN w:val="0"/>
      <w:adjustRightInd w:val="0"/>
      <w:spacing w:after="0" w:line="240" w:lineRule="auto"/>
      <w:ind w:left="1415" w:hanging="283"/>
      <w:textAlignment w:val="baseline"/>
    </w:pPr>
    <w:rPr>
      <w:rFonts w:ascii="Times New Roman" w:eastAsia="Times New Roman" w:hAnsi="Times New Roman" w:cs="Times New Roman"/>
      <w:sz w:val="20"/>
      <w:szCs w:val="20"/>
      <w:lang w:eastAsia="ru-RU"/>
    </w:rPr>
  </w:style>
  <w:style w:type="paragraph" w:styleId="af9">
    <w:name w:val="List Continue"/>
    <w:basedOn w:val="a0"/>
    <w:rsid w:val="005567E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eastAsia="ru-RU"/>
    </w:rPr>
  </w:style>
  <w:style w:type="paragraph" w:styleId="afa">
    <w:name w:val="Body Text First Indent"/>
    <w:basedOn w:val="ab"/>
    <w:link w:val="afb"/>
    <w:rsid w:val="005567E5"/>
    <w:pPr>
      <w:overflowPunct w:val="0"/>
      <w:autoSpaceDE w:val="0"/>
      <w:autoSpaceDN w:val="0"/>
      <w:adjustRightInd w:val="0"/>
      <w:spacing w:after="120"/>
      <w:ind w:firstLine="210"/>
      <w:jc w:val="left"/>
      <w:textAlignment w:val="baseline"/>
    </w:pPr>
    <w:rPr>
      <w:rFonts w:ascii="Times New Roman" w:hAnsi="Times New Roman" w:cs="Times New Roman"/>
      <w:b w:val="0"/>
      <w:bCs w:val="0"/>
    </w:rPr>
  </w:style>
  <w:style w:type="character" w:customStyle="1" w:styleId="afb">
    <w:name w:val="Красная строка Знак"/>
    <w:basedOn w:val="12"/>
    <w:link w:val="afa"/>
    <w:rsid w:val="005567E5"/>
    <w:rPr>
      <w:rFonts w:ascii="Times New Roman" w:eastAsia="Times New Roman" w:hAnsi="Times New Roman" w:cs="Times New Roman"/>
      <w:b w:val="0"/>
      <w:bCs w:val="0"/>
      <w:sz w:val="20"/>
      <w:szCs w:val="20"/>
      <w:lang w:eastAsia="ru-RU"/>
    </w:rPr>
  </w:style>
  <w:style w:type="paragraph" w:styleId="a">
    <w:name w:val="List Number"/>
    <w:aliases w:val="Список*"/>
    <w:basedOn w:val="ab"/>
    <w:next w:val="22"/>
    <w:rsid w:val="005567E5"/>
    <w:pPr>
      <w:numPr>
        <w:ilvl w:val="2"/>
        <w:numId w:val="15"/>
      </w:numPr>
      <w:tabs>
        <w:tab w:val="clear" w:pos="567"/>
        <w:tab w:val="num" w:pos="927"/>
      </w:tabs>
      <w:overflowPunct w:val="0"/>
      <w:autoSpaceDE w:val="0"/>
      <w:autoSpaceDN w:val="0"/>
      <w:adjustRightInd w:val="0"/>
      <w:ind w:left="927" w:hanging="360"/>
      <w:textAlignment w:val="baseline"/>
    </w:pPr>
    <w:rPr>
      <w:rFonts w:ascii="Times New Roman" w:hAnsi="Times New Roman" w:cs="Times New Roman"/>
      <w:b w:val="0"/>
      <w:bCs w:val="0"/>
      <w:sz w:val="22"/>
      <w:szCs w:val="22"/>
    </w:rPr>
  </w:style>
  <w:style w:type="character" w:customStyle="1" w:styleId="32">
    <w:name w:val="Список 3 Знак"/>
    <w:aliases w:val="Список3 Знак"/>
    <w:basedOn w:val="ac"/>
    <w:link w:val="3"/>
    <w:rsid w:val="005567E5"/>
    <w:rPr>
      <w:rFonts w:ascii="Times New Roman" w:eastAsia="Times New Roman" w:hAnsi="Times New Roman" w:cs="Times New Roman"/>
      <w:lang w:eastAsia="ru-RU"/>
    </w:rPr>
  </w:style>
  <w:style w:type="character" w:customStyle="1" w:styleId="23">
    <w:name w:val="Список 2 Знак"/>
    <w:basedOn w:val="a1"/>
    <w:link w:val="22"/>
    <w:rsid w:val="005567E5"/>
  </w:style>
  <w:style w:type="paragraph" w:customStyle="1" w:styleId="30">
    <w:name w:val="Стиль Список 3"/>
    <w:aliases w:val="Список3 + разреженный на  01 пт"/>
    <w:basedOn w:val="3"/>
    <w:link w:val="37"/>
    <w:autoRedefine/>
    <w:rsid w:val="005567E5"/>
    <w:pPr>
      <w:numPr>
        <w:numId w:val="4"/>
      </w:numPr>
    </w:pPr>
  </w:style>
  <w:style w:type="character" w:customStyle="1" w:styleId="37">
    <w:name w:val="Стиль Список 3 Знак"/>
    <w:aliases w:val="Список3 + разреженный на  01 пт Знак"/>
    <w:basedOn w:val="32"/>
    <w:link w:val="30"/>
    <w:rsid w:val="005567E5"/>
    <w:rPr>
      <w:rFonts w:ascii="Times New Roman" w:eastAsia="Times New Roman" w:hAnsi="Times New Roman" w:cs="Times New Roman"/>
      <w:lang w:eastAsia="ru-RU"/>
    </w:rPr>
  </w:style>
  <w:style w:type="character" w:styleId="afc">
    <w:name w:val="page number"/>
    <w:basedOn w:val="a1"/>
    <w:rsid w:val="005567E5"/>
  </w:style>
  <w:style w:type="table" w:customStyle="1" w:styleId="38">
    <w:name w:val="Сетка таблицы3"/>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4"/>
    <w:rsid w:val="00E04E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4"/>
    <w:rsid w:val="005743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2"/>
    <w:next w:val="a4"/>
    <w:rsid w:val="008E04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2"/>
    <w:next w:val="a4"/>
    <w:rsid w:val="008532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Алроса_маркер (Уровень 4) Знак,Маркер Знак,ПАРАГРАФ Знак,Абзац списка2 Знак"/>
    <w:basedOn w:val="a1"/>
    <w:link w:val="a7"/>
    <w:uiPriority w:val="34"/>
    <w:rsid w:val="00DB2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146929">
      <w:bodyDiv w:val="1"/>
      <w:marLeft w:val="0"/>
      <w:marRight w:val="0"/>
      <w:marTop w:val="0"/>
      <w:marBottom w:val="0"/>
      <w:divBdr>
        <w:top w:val="none" w:sz="0" w:space="0" w:color="auto"/>
        <w:left w:val="none" w:sz="0" w:space="0" w:color="auto"/>
        <w:bottom w:val="none" w:sz="0" w:space="0" w:color="auto"/>
        <w:right w:val="none" w:sz="0" w:space="0" w:color="auto"/>
      </w:divBdr>
      <w:divsChild>
        <w:div w:id="573901142">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653337623">
              <w:marLeft w:val="0"/>
              <w:marRight w:val="0"/>
              <w:marTop w:val="0"/>
              <w:marBottom w:val="0"/>
              <w:divBdr>
                <w:top w:val="single" w:sz="6" w:space="8" w:color="auto"/>
                <w:left w:val="single" w:sz="6" w:space="8" w:color="auto"/>
                <w:bottom w:val="none" w:sz="0" w:space="0" w:color="auto"/>
                <w:right w:val="single" w:sz="6" w:space="8" w:color="auto"/>
              </w:divBdr>
              <w:divsChild>
                <w:div w:id="213378947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st.msk.ru" TargetMode="External"/><Relationship Id="rId13" Type="http://schemas.openxmlformats.org/officeDocument/2006/relationships/hyperlink" Target="mailto:info@ust.msk.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hyperlink" Target="http://www.etprf.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st.mos@yandex.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ust.mos@yandex.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mailto:ust.mos@yandex.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88056-ADB6-4748-B915-5660209BD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39</Pages>
  <Words>11968</Words>
  <Characters>68219</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4</cp:revision>
  <cp:lastPrinted>2024-09-02T11:15:00Z</cp:lastPrinted>
  <dcterms:created xsi:type="dcterms:W3CDTF">2024-09-02T09:49:00Z</dcterms:created>
  <dcterms:modified xsi:type="dcterms:W3CDTF">2024-09-02T11:20:00Z</dcterms:modified>
</cp:coreProperties>
</file>